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F8D65" w14:textId="6D83C1CE" w:rsidR="009F74B6" w:rsidRPr="00C3523B" w:rsidRDefault="009F74B6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18"/>
          <w:szCs w:val="18"/>
        </w:rPr>
        <w:t>Formularz ofert</w:t>
      </w:r>
      <w:r w:rsidR="00532B83" w:rsidRPr="00C3523B">
        <w:rPr>
          <w:rFonts w:ascii="Tahoma" w:hAnsi="Tahoma" w:cs="Tahoma"/>
          <w:b/>
          <w:color w:val="000000" w:themeColor="text1"/>
          <w:sz w:val="18"/>
          <w:szCs w:val="18"/>
        </w:rPr>
        <w:t>owy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(integralna część </w:t>
      </w:r>
      <w:r w:rsidR="00AB537E" w:rsidRPr="00C3523B">
        <w:rPr>
          <w:rFonts w:ascii="Tahoma" w:hAnsi="Tahoma" w:cs="Tahoma"/>
          <w:color w:val="000000" w:themeColor="text1"/>
          <w:sz w:val="16"/>
          <w:szCs w:val="16"/>
        </w:rPr>
        <w:t>SWZ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)</w:t>
      </w:r>
    </w:p>
    <w:p w14:paraId="13EBBC31" w14:textId="77777777" w:rsidR="00D439C1" w:rsidRPr="00C3523B" w:rsidRDefault="00D439C1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0"/>
          <w:szCs w:val="10"/>
        </w:rPr>
      </w:pPr>
    </w:p>
    <w:p w14:paraId="2BC111E6" w14:textId="77777777" w:rsidR="00CD43F3" w:rsidRDefault="00CD43F3" w:rsidP="00D46513">
      <w:pPr>
        <w:spacing w:before="40" w:after="40" w:line="276" w:lineRule="auto"/>
        <w:jc w:val="center"/>
        <w:rPr>
          <w:rFonts w:ascii="Tahoma" w:hAnsi="Tahoma" w:cs="Tahoma"/>
          <w:i/>
          <w:iCs/>
          <w:color w:val="C00000"/>
          <w:sz w:val="22"/>
          <w:szCs w:val="22"/>
          <w:u w:val="single"/>
        </w:rPr>
      </w:pPr>
      <w:r w:rsidRPr="00CC6BC2">
        <w:rPr>
          <w:rFonts w:ascii="Tahoma" w:hAnsi="Tahoma" w:cs="Tahoma"/>
          <w:i/>
          <w:iCs/>
          <w:color w:val="C00000"/>
          <w:sz w:val="22"/>
          <w:szCs w:val="22"/>
          <w:highlight w:val="yellow"/>
          <w:u w:val="single"/>
        </w:rPr>
        <w:t>UWAGA! Dane Wykonawcy winny być zgodne z danymi Użytkownika Platformy e-ProPublico</w:t>
      </w:r>
    </w:p>
    <w:p w14:paraId="28D86F2F" w14:textId="77777777" w:rsidR="00CD43F3" w:rsidRPr="00CC6BC2" w:rsidRDefault="00CD43F3" w:rsidP="00D46513">
      <w:pPr>
        <w:spacing w:before="40" w:after="40" w:line="276" w:lineRule="auto"/>
        <w:jc w:val="center"/>
        <w:rPr>
          <w:rFonts w:ascii="Tahoma" w:hAnsi="Tahoma" w:cs="Tahoma"/>
          <w:i/>
          <w:iCs/>
          <w:color w:val="C00000"/>
          <w:sz w:val="18"/>
          <w:szCs w:val="18"/>
          <w:u w:val="single"/>
        </w:rPr>
      </w:pPr>
      <w:r w:rsidRPr="00CC6BC2">
        <w:rPr>
          <w:rFonts w:ascii="Tahoma" w:hAnsi="Tahoma" w:cs="Tahoma"/>
          <w:b/>
          <w:bCs/>
          <w:i/>
          <w:iCs/>
          <w:color w:val="0000FF"/>
          <w:sz w:val="16"/>
          <w:szCs w:val="16"/>
          <w:highlight w:val="yellow"/>
        </w:rPr>
        <w:t>Konto Wykonawcy założone na Platformie powinno być zgodne z nazwą określoną w akcie rejestrowym firmy/podmiotu lub dokumentem tożsamości w przypadku osób fizycznych nieprowadzących działalności gospodarczej</w:t>
      </w:r>
    </w:p>
    <w:p w14:paraId="6240463D" w14:textId="3E25C118" w:rsidR="00D94EB6" w:rsidRPr="00CD43F3" w:rsidRDefault="00D94EB6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sz w:val="20"/>
          <w:szCs w:val="20"/>
        </w:rPr>
      </w:pPr>
      <w:r w:rsidRPr="00CD43F3">
        <w:rPr>
          <w:rFonts w:ascii="Tahoma" w:hAnsi="Tahoma" w:cs="Tahoma"/>
          <w:b/>
          <w:i/>
          <w:iCs/>
          <w:sz w:val="20"/>
          <w:szCs w:val="20"/>
        </w:rPr>
        <w:t>Pełna nazwa Wykonawcy:</w:t>
      </w:r>
      <w:r w:rsidR="00BC09D3" w:rsidRPr="00CD43F3">
        <w:rPr>
          <w:rFonts w:ascii="Tahoma" w:hAnsi="Tahoma" w:cs="Tahoma"/>
          <w:b/>
          <w:i/>
          <w:iCs/>
          <w:sz w:val="20"/>
          <w:szCs w:val="20"/>
        </w:rPr>
        <w:t xml:space="preserve"> …………………………………………….</w:t>
      </w:r>
    </w:p>
    <w:p w14:paraId="49615803" w14:textId="22DB7A1E" w:rsidR="006B1D59" w:rsidRPr="00CD43F3" w:rsidRDefault="00D94EB6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sz w:val="18"/>
          <w:szCs w:val="18"/>
        </w:rPr>
      </w:pPr>
      <w:r w:rsidRPr="00CD43F3">
        <w:rPr>
          <w:rFonts w:ascii="Tahoma" w:hAnsi="Tahoma" w:cs="Tahoma"/>
          <w:i/>
          <w:sz w:val="14"/>
          <w:szCs w:val="14"/>
        </w:rPr>
        <w:t xml:space="preserve">(w przypadku </w:t>
      </w:r>
      <w:r w:rsidR="00F9431C" w:rsidRPr="00CD43F3">
        <w:rPr>
          <w:rFonts w:ascii="Tahoma" w:hAnsi="Tahoma" w:cs="Tahoma"/>
          <w:i/>
          <w:sz w:val="14"/>
          <w:szCs w:val="14"/>
        </w:rPr>
        <w:t>Wykonawców</w:t>
      </w:r>
      <w:r w:rsidRPr="00CD43F3">
        <w:rPr>
          <w:rFonts w:ascii="Tahoma" w:hAnsi="Tahoma" w:cs="Tahoma"/>
          <w:i/>
          <w:sz w:val="14"/>
          <w:szCs w:val="14"/>
        </w:rPr>
        <w:t xml:space="preserve"> wspólnie ubiegających się o udzielenie zamówienia należy podać nazwę </w:t>
      </w:r>
      <w:r w:rsidR="00554775" w:rsidRPr="00CD43F3">
        <w:rPr>
          <w:rFonts w:ascii="Tahoma" w:hAnsi="Tahoma" w:cs="Tahoma"/>
          <w:i/>
          <w:sz w:val="14"/>
          <w:szCs w:val="14"/>
        </w:rPr>
        <w:t>p</w:t>
      </w:r>
      <w:r w:rsidRPr="00CD43F3">
        <w:rPr>
          <w:rFonts w:ascii="Tahoma" w:hAnsi="Tahoma" w:cs="Tahoma"/>
          <w:i/>
          <w:sz w:val="14"/>
          <w:szCs w:val="14"/>
        </w:rPr>
        <w:t xml:space="preserve">ełnomocnika oraz zaznaczyć, iż </w:t>
      </w:r>
      <w:r w:rsidR="00554775" w:rsidRPr="00CD43F3">
        <w:rPr>
          <w:rFonts w:ascii="Tahoma" w:hAnsi="Tahoma" w:cs="Tahoma"/>
          <w:i/>
          <w:sz w:val="14"/>
          <w:szCs w:val="14"/>
        </w:rPr>
        <w:t>W</w:t>
      </w:r>
      <w:r w:rsidRPr="00CD43F3">
        <w:rPr>
          <w:rFonts w:ascii="Tahoma" w:hAnsi="Tahoma" w:cs="Tahoma"/>
          <w:i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D43F3">
        <w:rPr>
          <w:rFonts w:ascii="Tahoma" w:hAnsi="Tahoma" w:cs="Tahoma"/>
          <w:i/>
          <w:sz w:val="14"/>
          <w:szCs w:val="14"/>
        </w:rPr>
        <w:t>Wykonawców</w:t>
      </w:r>
      <w:r w:rsidRPr="00CD43F3">
        <w:rPr>
          <w:rFonts w:ascii="Tahoma" w:hAnsi="Tahoma" w:cs="Tahoma"/>
          <w:i/>
          <w:sz w:val="14"/>
          <w:szCs w:val="14"/>
        </w:rPr>
        <w:t>)</w:t>
      </w:r>
    </w:p>
    <w:p w14:paraId="0AFC1FDC" w14:textId="24365765" w:rsidR="002967F9" w:rsidRPr="00CD43F3" w:rsidRDefault="00040703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CD43F3">
        <w:rPr>
          <w:rFonts w:ascii="Tahoma" w:hAnsi="Tahoma" w:cs="Tahoma"/>
          <w:i/>
          <w:iCs/>
          <w:sz w:val="18"/>
          <w:szCs w:val="18"/>
        </w:rPr>
        <w:t>adres siedziby Wykonawcy: …………………………</w:t>
      </w:r>
      <w:r w:rsidR="00BE4D81" w:rsidRPr="00CD43F3">
        <w:rPr>
          <w:rFonts w:ascii="Tahoma" w:hAnsi="Tahoma" w:cs="Tahoma"/>
          <w:i/>
          <w:iCs/>
          <w:sz w:val="18"/>
          <w:szCs w:val="18"/>
        </w:rPr>
        <w:t xml:space="preserve">, </w:t>
      </w:r>
      <w:r w:rsidR="00E52E4F" w:rsidRPr="00CD43F3">
        <w:rPr>
          <w:rFonts w:ascii="Tahoma" w:hAnsi="Tahoma" w:cs="Tahoma"/>
          <w:i/>
          <w:iCs/>
          <w:sz w:val="18"/>
          <w:szCs w:val="18"/>
        </w:rPr>
        <w:t xml:space="preserve">numer </w:t>
      </w:r>
      <w:r w:rsidR="001E1E8D" w:rsidRPr="00CD43F3">
        <w:rPr>
          <w:rFonts w:ascii="Tahoma" w:hAnsi="Tahoma" w:cs="Tahoma"/>
          <w:i/>
          <w:iCs/>
          <w:sz w:val="18"/>
          <w:szCs w:val="18"/>
        </w:rPr>
        <w:t>t</w:t>
      </w:r>
      <w:r w:rsidR="00E52E4F" w:rsidRPr="00CD43F3">
        <w:rPr>
          <w:rFonts w:ascii="Tahoma" w:hAnsi="Tahoma" w:cs="Tahoma"/>
          <w:i/>
          <w:iCs/>
          <w:sz w:val="18"/>
          <w:szCs w:val="18"/>
        </w:rPr>
        <w:t>elefonu Wykonawcy</w:t>
      </w:r>
      <w:r w:rsidR="00891965" w:rsidRPr="00CD43F3">
        <w:rPr>
          <w:rFonts w:ascii="Tahoma" w:hAnsi="Tahoma" w:cs="Tahoma"/>
          <w:i/>
          <w:iCs/>
          <w:sz w:val="18"/>
          <w:szCs w:val="18"/>
        </w:rPr>
        <w:t>:</w:t>
      </w:r>
      <w:r w:rsidR="00E52E4F" w:rsidRPr="00CD43F3">
        <w:rPr>
          <w:rFonts w:ascii="Tahoma" w:hAnsi="Tahoma" w:cs="Tahoma"/>
          <w:i/>
          <w:iCs/>
          <w:sz w:val="18"/>
          <w:szCs w:val="18"/>
        </w:rPr>
        <w:t xml:space="preserve"> ……………………</w:t>
      </w:r>
      <w:r w:rsidR="00106B74" w:rsidRPr="00CD43F3">
        <w:rPr>
          <w:rFonts w:ascii="Tahoma" w:hAnsi="Tahoma" w:cs="Tahoma"/>
          <w:i/>
          <w:iCs/>
          <w:sz w:val="18"/>
          <w:szCs w:val="18"/>
        </w:rPr>
        <w:t>…</w:t>
      </w:r>
      <w:r w:rsidR="00BE4D81" w:rsidRPr="00CD43F3">
        <w:rPr>
          <w:rFonts w:ascii="Tahoma" w:hAnsi="Tahoma" w:cs="Tahoma"/>
          <w:i/>
          <w:iCs/>
          <w:sz w:val="18"/>
          <w:szCs w:val="18"/>
        </w:rPr>
        <w:t xml:space="preserve">, </w:t>
      </w:r>
      <w:r w:rsidR="00D94EB6" w:rsidRPr="00CD43F3">
        <w:rPr>
          <w:rFonts w:ascii="Tahoma" w:hAnsi="Tahoma" w:cs="Tahoma"/>
          <w:i/>
          <w:iCs/>
          <w:sz w:val="18"/>
          <w:szCs w:val="18"/>
          <w:lang w:val="it-IT"/>
        </w:rPr>
        <w:t>adres poczty elektronicznej</w:t>
      </w:r>
      <w:r w:rsidR="00891965" w:rsidRPr="00CD43F3">
        <w:rPr>
          <w:rFonts w:ascii="Tahoma" w:hAnsi="Tahoma" w:cs="Tahoma"/>
          <w:i/>
          <w:iCs/>
          <w:sz w:val="18"/>
          <w:szCs w:val="18"/>
          <w:lang w:val="it-IT"/>
        </w:rPr>
        <w:t>:</w:t>
      </w:r>
      <w:r w:rsidR="00941776" w:rsidRPr="00CD43F3">
        <w:rPr>
          <w:rFonts w:ascii="Tahoma" w:hAnsi="Tahoma" w:cs="Tahoma"/>
          <w:i/>
          <w:iCs/>
          <w:sz w:val="18"/>
          <w:szCs w:val="18"/>
          <w:lang w:val="it-IT"/>
        </w:rPr>
        <w:t xml:space="preserve"> </w:t>
      </w:r>
      <w:r w:rsidR="00E52E4F" w:rsidRPr="00CD43F3">
        <w:rPr>
          <w:rFonts w:ascii="Tahoma" w:hAnsi="Tahoma" w:cs="Tahoma"/>
          <w:i/>
          <w:iCs/>
          <w:sz w:val="18"/>
          <w:szCs w:val="18"/>
        </w:rPr>
        <w:t>……………………</w:t>
      </w:r>
      <w:r w:rsidR="00106B74" w:rsidRPr="00CD43F3">
        <w:rPr>
          <w:rFonts w:ascii="Tahoma" w:hAnsi="Tahoma" w:cs="Tahoma"/>
          <w:i/>
          <w:iCs/>
          <w:sz w:val="18"/>
          <w:szCs w:val="18"/>
        </w:rPr>
        <w:t>…</w:t>
      </w:r>
      <w:r w:rsidR="00BE4D81" w:rsidRPr="00CD43F3">
        <w:rPr>
          <w:rFonts w:ascii="Tahoma" w:hAnsi="Tahoma" w:cs="Tahoma"/>
          <w:i/>
          <w:iCs/>
          <w:sz w:val="18"/>
          <w:szCs w:val="18"/>
        </w:rPr>
        <w:t xml:space="preserve">, </w:t>
      </w:r>
      <w:r w:rsidR="006B1D59" w:rsidRPr="00CD43F3">
        <w:rPr>
          <w:rFonts w:ascii="Tahoma" w:hAnsi="Tahoma" w:cs="Tahoma"/>
          <w:i/>
          <w:sz w:val="18"/>
          <w:szCs w:val="18"/>
        </w:rPr>
        <w:t>NIP: ……………………</w:t>
      </w:r>
      <w:r w:rsidR="00106B74" w:rsidRPr="00CD43F3">
        <w:rPr>
          <w:rFonts w:ascii="Tahoma" w:hAnsi="Tahoma" w:cs="Tahoma"/>
          <w:i/>
          <w:sz w:val="18"/>
          <w:szCs w:val="18"/>
        </w:rPr>
        <w:t>………………………</w:t>
      </w:r>
      <w:r w:rsidR="00BE4D81" w:rsidRPr="00CD43F3">
        <w:rPr>
          <w:rFonts w:ascii="Tahoma" w:hAnsi="Tahoma" w:cs="Tahoma"/>
          <w:i/>
          <w:sz w:val="18"/>
          <w:szCs w:val="18"/>
        </w:rPr>
        <w:t xml:space="preserve">, </w:t>
      </w:r>
      <w:r w:rsidR="006B1D59" w:rsidRPr="00CD43F3">
        <w:rPr>
          <w:rFonts w:ascii="Tahoma" w:hAnsi="Tahoma" w:cs="Tahoma"/>
          <w:i/>
          <w:sz w:val="18"/>
          <w:szCs w:val="18"/>
        </w:rPr>
        <w:t>REGON: …………………………</w:t>
      </w:r>
      <w:r w:rsidR="00106B74" w:rsidRPr="00CD43F3">
        <w:rPr>
          <w:rFonts w:ascii="Tahoma" w:hAnsi="Tahoma" w:cs="Tahoma"/>
          <w:i/>
          <w:sz w:val="18"/>
          <w:szCs w:val="18"/>
        </w:rPr>
        <w:t>……………………</w:t>
      </w:r>
      <w:r w:rsidR="00BE4D81" w:rsidRPr="00CD43F3">
        <w:rPr>
          <w:rFonts w:ascii="Tahoma" w:hAnsi="Tahoma" w:cs="Tahoma"/>
          <w:i/>
          <w:sz w:val="18"/>
          <w:szCs w:val="18"/>
        </w:rPr>
        <w:t xml:space="preserve">, </w:t>
      </w:r>
    </w:p>
    <w:p w14:paraId="1BAB70CB" w14:textId="45669202" w:rsidR="00C41DF9" w:rsidRPr="00CD43F3" w:rsidRDefault="004B347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CD43F3">
        <w:rPr>
          <w:rFonts w:ascii="Tahoma" w:hAnsi="Tahoma" w:cs="Tahoma"/>
          <w:i/>
          <w:sz w:val="18"/>
          <w:szCs w:val="18"/>
        </w:rPr>
        <w:t xml:space="preserve">Nr </w:t>
      </w:r>
      <w:r w:rsidR="006B1D59" w:rsidRPr="00CD43F3">
        <w:rPr>
          <w:rFonts w:ascii="Tahoma" w:hAnsi="Tahoma" w:cs="Tahoma"/>
          <w:i/>
          <w:sz w:val="18"/>
          <w:szCs w:val="18"/>
        </w:rPr>
        <w:t>KRS/</w:t>
      </w:r>
      <w:proofErr w:type="spellStart"/>
      <w:r w:rsidR="006B1D59" w:rsidRPr="00CD43F3">
        <w:rPr>
          <w:rFonts w:ascii="Tahoma" w:hAnsi="Tahoma" w:cs="Tahoma"/>
          <w:i/>
          <w:sz w:val="18"/>
          <w:szCs w:val="18"/>
        </w:rPr>
        <w:t>CEiDG</w:t>
      </w:r>
      <w:proofErr w:type="spellEnd"/>
      <w:r w:rsidR="006B1D59" w:rsidRPr="00CD43F3">
        <w:rPr>
          <w:rFonts w:ascii="Tahoma" w:hAnsi="Tahoma" w:cs="Tahoma"/>
          <w:i/>
          <w:sz w:val="18"/>
          <w:szCs w:val="18"/>
        </w:rPr>
        <w:t>: ……………………</w:t>
      </w:r>
      <w:r w:rsidR="00106B74" w:rsidRPr="00CD43F3">
        <w:rPr>
          <w:rFonts w:ascii="Tahoma" w:hAnsi="Tahoma" w:cs="Tahoma"/>
          <w:i/>
          <w:sz w:val="18"/>
          <w:szCs w:val="18"/>
        </w:rPr>
        <w:t>……………</w:t>
      </w:r>
      <w:proofErr w:type="gramStart"/>
      <w:r w:rsidR="00106B74" w:rsidRPr="00CD43F3">
        <w:rPr>
          <w:rFonts w:ascii="Tahoma" w:hAnsi="Tahoma" w:cs="Tahoma"/>
          <w:i/>
          <w:sz w:val="18"/>
          <w:szCs w:val="18"/>
        </w:rPr>
        <w:t>…</w:t>
      </w:r>
      <w:r w:rsidR="00BE4D81" w:rsidRPr="00CD43F3">
        <w:rPr>
          <w:rFonts w:ascii="Tahoma" w:hAnsi="Tahoma" w:cs="Tahoma"/>
          <w:i/>
          <w:sz w:val="18"/>
          <w:szCs w:val="18"/>
        </w:rPr>
        <w:t>,</w:t>
      </w:r>
      <w:proofErr w:type="gramEnd"/>
      <w:r w:rsidR="00BE4D81" w:rsidRPr="00CD43F3">
        <w:rPr>
          <w:rFonts w:ascii="Tahoma" w:hAnsi="Tahoma" w:cs="Tahoma"/>
          <w:i/>
          <w:sz w:val="18"/>
          <w:szCs w:val="18"/>
        </w:rPr>
        <w:t xml:space="preserve"> </w:t>
      </w:r>
      <w:r w:rsidRPr="00CD43F3">
        <w:rPr>
          <w:rFonts w:ascii="Tahoma" w:hAnsi="Tahoma" w:cs="Tahoma"/>
          <w:i/>
          <w:sz w:val="18"/>
          <w:szCs w:val="18"/>
        </w:rPr>
        <w:t xml:space="preserve">lub </w:t>
      </w:r>
      <w:r w:rsidR="00C41DF9" w:rsidRPr="00CD43F3">
        <w:rPr>
          <w:rFonts w:ascii="Tahoma" w:hAnsi="Tahoma" w:cs="Tahoma"/>
          <w:i/>
          <w:sz w:val="18"/>
          <w:szCs w:val="18"/>
        </w:rPr>
        <w:t>……………………………………………………………………………………………</w:t>
      </w:r>
    </w:p>
    <w:p w14:paraId="1E98165C" w14:textId="553AEC61" w:rsidR="00106B74" w:rsidRPr="00C3523B" w:rsidRDefault="00C41DF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/a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dres strony internetowej</w:t>
      </w:r>
      <w:r w:rsidR="004B3472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,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</w:t>
      </w:r>
      <w:r w:rsidR="000B21FD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na</w:t>
      </w:r>
      <w:r w:rsidR="00106B74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której Zamawiający może uzysk</w:t>
      </w:r>
      <w:r w:rsidR="000B21FD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ać 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odpis lub informację</w:t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za pomocą bezpłatnych i ogólnodostępnych 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br/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baz danych (np. Krajowy Rejestr Sądowy on-line, Centralna Ewidencja</w:t>
      </w:r>
      <w:r w:rsidR="00393E5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 xml:space="preserve"> </w:t>
      </w:r>
      <w:r w:rsidR="00871938" w:rsidRPr="00AD3F49">
        <w:rPr>
          <w:rFonts w:ascii="Tahoma" w:hAnsi="Tahoma" w:cs="Tahoma"/>
          <w:i/>
          <w:color w:val="000000" w:themeColor="text1"/>
          <w:sz w:val="14"/>
          <w:szCs w:val="14"/>
          <w:highlight w:val="yellow"/>
        </w:rPr>
        <w:t>i Informacja o Działalności Gospodarczej, itp./</w:t>
      </w:r>
    </w:p>
    <w:p w14:paraId="60681C14" w14:textId="77777777" w:rsidR="00032F48" w:rsidRPr="00C3523B" w:rsidRDefault="00032F48" w:rsidP="00D46513">
      <w:pPr>
        <w:spacing w:before="40" w:after="40" w:line="276" w:lineRule="auto"/>
        <w:rPr>
          <w:rFonts w:ascii="Tahoma" w:hAnsi="Tahoma" w:cs="Tahoma"/>
          <w:i/>
          <w:iCs/>
          <w:color w:val="000000" w:themeColor="text1"/>
          <w:sz w:val="14"/>
          <w:szCs w:val="14"/>
        </w:rPr>
      </w:pPr>
    </w:p>
    <w:p w14:paraId="1D647C2E" w14:textId="77777777" w:rsidR="00723153" w:rsidRPr="00C3523B" w:rsidRDefault="00392A7E" w:rsidP="00D46513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Powiatowe Centrum </w:t>
      </w:r>
    </w:p>
    <w:p w14:paraId="1FB4CE16" w14:textId="77777777" w:rsidR="00723153" w:rsidRPr="00C3523B" w:rsidRDefault="00392A7E" w:rsidP="00D46513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Usług Wspólnych</w:t>
      </w:r>
      <w:r w:rsidR="0099052A"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14:paraId="2DF560A2" w14:textId="77777777" w:rsidR="00723153" w:rsidRPr="00C3523B" w:rsidRDefault="00F11C79" w:rsidP="00D46513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ul. </w:t>
      </w:r>
      <w:r w:rsidR="00392A7E" w:rsidRPr="00C3523B">
        <w:rPr>
          <w:rFonts w:ascii="Tahoma" w:hAnsi="Tahoma" w:cs="Tahoma"/>
          <w:b/>
          <w:color w:val="000000" w:themeColor="text1"/>
          <w:sz w:val="22"/>
          <w:szCs w:val="22"/>
        </w:rPr>
        <w:t>Damrota 30</w:t>
      </w:r>
    </w:p>
    <w:p w14:paraId="1E8AABBA" w14:textId="64D3D73E" w:rsidR="00E52E4F" w:rsidRPr="00C3523B" w:rsidRDefault="00F11C79" w:rsidP="00D46513">
      <w:pPr>
        <w:spacing w:line="276" w:lineRule="auto"/>
        <w:ind w:left="6379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47-22</w:t>
      </w:r>
      <w:r w:rsidR="00392A7E"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>0</w:t>
      </w: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t xml:space="preserve"> Kędzierzyn-Koźle</w:t>
      </w:r>
    </w:p>
    <w:p w14:paraId="48EACCB8" w14:textId="77777777" w:rsidR="00E52E4F" w:rsidRPr="00C3523B" w:rsidRDefault="00E52E4F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32"/>
          <w:szCs w:val="32"/>
        </w:rPr>
      </w:pPr>
      <w:r w:rsidRPr="00C3523B">
        <w:rPr>
          <w:rFonts w:ascii="Tahoma" w:hAnsi="Tahoma" w:cs="Tahoma"/>
          <w:b/>
          <w:color w:val="000000" w:themeColor="text1"/>
          <w:sz w:val="32"/>
          <w:szCs w:val="32"/>
        </w:rPr>
        <w:t>O F E R T A</w:t>
      </w:r>
    </w:p>
    <w:p w14:paraId="28B74A00" w14:textId="1A9E9A6C" w:rsidR="00743107" w:rsidRDefault="00E52E4F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na:</w:t>
      </w:r>
      <w:bookmarkStart w:id="0" w:name="_Hlk89858710"/>
      <w:bookmarkStart w:id="1" w:name="_Hlk120624704"/>
    </w:p>
    <w:p w14:paraId="72FF8923" w14:textId="431FFD60" w:rsidR="00430009" w:rsidRPr="005B49F6" w:rsidRDefault="001E5DA8" w:rsidP="00D46513">
      <w:pPr>
        <w:spacing w:before="40" w:after="40" w:line="276" w:lineRule="auto"/>
        <w:jc w:val="center"/>
        <w:rPr>
          <w:rFonts w:ascii="Tahoma" w:hAnsi="Tahoma" w:cs="Tahoma"/>
          <w:color w:val="0000FF"/>
          <w:sz w:val="20"/>
        </w:rPr>
      </w:pPr>
      <w:r w:rsidRPr="005B49F6">
        <w:rPr>
          <w:rFonts w:ascii="Tahoma" w:hAnsi="Tahoma" w:cs="Tahoma"/>
          <w:b/>
          <w:bCs/>
          <w:color w:val="0000FF"/>
          <w:sz w:val="20"/>
        </w:rPr>
        <w:t>Świadczenie usług w zakresie cyberbezpieczeństwa dla Powiatowego Centrum Usług Wspólnych (PCUW) w Kędzierzynie-Koźlu oraz 14 Jednostek organizacyjnych obsługiwanych przez PCUW</w:t>
      </w:r>
    </w:p>
    <w:p w14:paraId="2419B9E5" w14:textId="77777777" w:rsidR="00D439C1" w:rsidRPr="00C3523B" w:rsidRDefault="00D439C1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10"/>
          <w:szCs w:val="10"/>
          <w:shd w:val="clear" w:color="auto" w:fill="FFFFFF"/>
        </w:rPr>
      </w:pPr>
    </w:p>
    <w:p w14:paraId="0424BD12" w14:textId="77777777" w:rsidR="00D439C1" w:rsidRPr="00C3523B" w:rsidRDefault="00D439C1" w:rsidP="00D46513">
      <w:pPr>
        <w:spacing w:before="40" w:after="40" w:line="276" w:lineRule="auto"/>
        <w:ind w:left="539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Oferujemy wykonanie przedmiotu zamówienia zgodnie z posiadaną wiedzą i doświadczeniem oraz warunkami zawartymi w SWZ wg poniższych danych:</w:t>
      </w:r>
    </w:p>
    <w:p w14:paraId="04A41189" w14:textId="77777777" w:rsidR="00471092" w:rsidRDefault="00471092" w:rsidP="00D46513">
      <w:pPr>
        <w:widowControl w:val="0"/>
        <w:spacing w:before="40" w:after="40" w:line="276" w:lineRule="auto"/>
        <w:ind w:left="709"/>
        <w:jc w:val="center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</w:p>
    <w:p w14:paraId="28EC6E5E" w14:textId="38C9DD94" w:rsidR="000E546F" w:rsidRPr="001320C5" w:rsidRDefault="000E546F" w:rsidP="00D46513">
      <w:pPr>
        <w:widowControl w:val="0"/>
        <w:numPr>
          <w:ilvl w:val="0"/>
          <w:numId w:val="8"/>
        </w:numPr>
        <w:tabs>
          <w:tab w:val="clear" w:pos="1080"/>
          <w:tab w:val="num" w:pos="567"/>
        </w:tabs>
        <w:spacing w:before="240"/>
        <w:ind w:left="567" w:hanging="567"/>
        <w:jc w:val="both"/>
        <w:rPr>
          <w:rFonts w:ascii="Tahoma" w:hAnsi="Tahoma" w:cs="Tahoma"/>
          <w:b/>
          <w:sz w:val="22"/>
          <w:szCs w:val="22"/>
          <w:u w:val="single"/>
        </w:rPr>
      </w:pPr>
      <w:r w:rsidRPr="008E7E13">
        <w:rPr>
          <w:rFonts w:ascii="Tahoma" w:hAnsi="Tahoma" w:cs="Tahoma"/>
          <w:b/>
          <w:sz w:val="22"/>
          <w:u w:val="single"/>
        </w:rPr>
        <w:t xml:space="preserve">Całkowita </w:t>
      </w:r>
      <w:r w:rsidR="00CD43F3">
        <w:rPr>
          <w:rFonts w:ascii="Tahoma" w:hAnsi="Tahoma" w:cs="Tahoma"/>
          <w:b/>
          <w:sz w:val="22"/>
          <w:u w:val="single"/>
        </w:rPr>
        <w:t xml:space="preserve">maksymalna, </w:t>
      </w:r>
      <w:r w:rsidRPr="008E7E13">
        <w:rPr>
          <w:rFonts w:ascii="Tahoma" w:hAnsi="Tahoma" w:cs="Tahoma"/>
          <w:b/>
          <w:sz w:val="22"/>
          <w:u w:val="single"/>
        </w:rPr>
        <w:t>ryczałtowa cena brutto wykonania przedmiotu zamówienia</w:t>
      </w:r>
      <w:r w:rsidR="00F3053B">
        <w:rPr>
          <w:rFonts w:ascii="Tahoma" w:hAnsi="Tahoma" w:cs="Tahoma"/>
          <w:b/>
          <w:sz w:val="22"/>
          <w:u w:val="single"/>
        </w:rPr>
        <w:t xml:space="preserve"> (etap I </w:t>
      </w:r>
      <w:proofErr w:type="spellStart"/>
      <w:r w:rsidR="00F3053B">
        <w:rPr>
          <w:rFonts w:ascii="Tahoma" w:hAnsi="Tahoma" w:cs="Tahoma"/>
          <w:b/>
          <w:sz w:val="22"/>
          <w:u w:val="single"/>
        </w:rPr>
        <w:t>i</w:t>
      </w:r>
      <w:proofErr w:type="spellEnd"/>
      <w:r w:rsidR="00F3053B">
        <w:rPr>
          <w:rFonts w:ascii="Tahoma" w:hAnsi="Tahoma" w:cs="Tahoma"/>
          <w:b/>
          <w:sz w:val="22"/>
          <w:u w:val="single"/>
        </w:rPr>
        <w:t xml:space="preserve"> II) </w:t>
      </w:r>
      <w:r w:rsidRPr="008E7E13">
        <w:rPr>
          <w:rFonts w:ascii="Tahoma" w:hAnsi="Tahoma" w:cs="Tahoma"/>
          <w:b/>
          <w:sz w:val="22"/>
          <w:u w:val="single"/>
        </w:rPr>
        <w:t>wynosi</w:t>
      </w:r>
      <w:r>
        <w:rPr>
          <w:rFonts w:ascii="Tahoma" w:hAnsi="Tahoma" w:cs="Tahoma"/>
          <w:b/>
          <w:sz w:val="22"/>
          <w:u w:val="single"/>
        </w:rPr>
        <w:t>:</w:t>
      </w:r>
    </w:p>
    <w:p w14:paraId="1152DB20" w14:textId="77777777" w:rsidR="000E546F" w:rsidRDefault="000E546F" w:rsidP="00D46513">
      <w:pPr>
        <w:widowControl w:val="0"/>
        <w:ind w:left="987"/>
        <w:jc w:val="center"/>
        <w:rPr>
          <w:rFonts w:ascii="Tahoma" w:hAnsi="Tahoma" w:cs="Tahoma"/>
          <w:b/>
        </w:rPr>
      </w:pPr>
    </w:p>
    <w:p w14:paraId="32AD1F56" w14:textId="77777777" w:rsidR="000E546F" w:rsidRPr="001320C5" w:rsidRDefault="000E546F" w:rsidP="00D46513">
      <w:pPr>
        <w:widowControl w:val="0"/>
        <w:ind w:left="1416" w:firstLine="708"/>
        <w:jc w:val="center"/>
        <w:rPr>
          <w:rFonts w:ascii="Tahoma" w:hAnsi="Tahoma" w:cs="Tahoma"/>
        </w:rPr>
      </w:pPr>
      <w:r w:rsidRPr="00663271">
        <w:rPr>
          <w:rFonts w:ascii="Tahoma" w:hAnsi="Tahoma" w:cs="Tahoma"/>
          <w:b/>
          <w:sz w:val="22"/>
        </w:rPr>
        <w:t xml:space="preserve">............................ </w:t>
      </w:r>
      <w:proofErr w:type="gramStart"/>
      <w:r w:rsidRPr="00663271">
        <w:rPr>
          <w:rFonts w:ascii="Tahoma" w:hAnsi="Tahoma" w:cs="Tahoma"/>
          <w:b/>
          <w:sz w:val="22"/>
        </w:rPr>
        <w:t>,-</w:t>
      </w:r>
      <w:proofErr w:type="gramEnd"/>
      <w:r w:rsidRPr="00663271">
        <w:rPr>
          <w:rFonts w:ascii="Tahoma" w:hAnsi="Tahoma" w:cs="Tahoma"/>
          <w:b/>
          <w:sz w:val="22"/>
        </w:rPr>
        <w:t xml:space="preserve"> </w:t>
      </w:r>
      <w:r w:rsidRPr="00663271">
        <w:rPr>
          <w:rFonts w:ascii="Tahoma" w:hAnsi="Tahoma" w:cs="Tahoma"/>
          <w:b/>
          <w:sz w:val="22"/>
          <w:szCs w:val="28"/>
        </w:rPr>
        <w:t xml:space="preserve">PLN </w:t>
      </w:r>
      <w:bookmarkStart w:id="2" w:name="_Hlk58831526"/>
      <w:r w:rsidRPr="001320C5">
        <w:rPr>
          <w:rFonts w:ascii="Tahoma" w:hAnsi="Tahoma" w:cs="Tahoma"/>
          <w:color w:val="C00000"/>
          <w:sz w:val="16"/>
          <w:szCs w:val="16"/>
        </w:rPr>
        <w:t>(wartość oceniana)</w:t>
      </w:r>
      <w:bookmarkEnd w:id="2"/>
    </w:p>
    <w:p w14:paraId="3697EF60" w14:textId="77777777" w:rsidR="000E546F" w:rsidRPr="001320C5" w:rsidRDefault="000E546F" w:rsidP="00D46513">
      <w:pPr>
        <w:widowControl w:val="0"/>
        <w:ind w:left="851" w:hanging="1277"/>
        <w:jc w:val="center"/>
        <w:rPr>
          <w:rFonts w:ascii="Tahoma" w:hAnsi="Tahoma" w:cs="Tahoma"/>
          <w:color w:val="FF0000"/>
          <w:sz w:val="16"/>
          <w:szCs w:val="16"/>
        </w:rPr>
      </w:pPr>
    </w:p>
    <w:p w14:paraId="7DC6F423" w14:textId="77777777" w:rsidR="000E546F" w:rsidRPr="001320C5" w:rsidRDefault="000E546F" w:rsidP="00D46513">
      <w:pPr>
        <w:spacing w:before="120" w:after="120"/>
        <w:ind w:firstLine="708"/>
        <w:jc w:val="center"/>
        <w:rPr>
          <w:rFonts w:ascii="Tahoma" w:hAnsi="Tahoma" w:cs="Tahoma"/>
          <w:sz w:val="20"/>
        </w:rPr>
      </w:pPr>
      <w:r w:rsidRPr="001320C5">
        <w:rPr>
          <w:rFonts w:ascii="Tahoma" w:hAnsi="Tahoma" w:cs="Tahoma"/>
          <w:b/>
          <w:i/>
          <w:sz w:val="20"/>
        </w:rPr>
        <w:t>/słownie: ......................................................................................................................./</w:t>
      </w:r>
    </w:p>
    <w:p w14:paraId="5490E0BE" w14:textId="77777777" w:rsidR="000E546F" w:rsidRDefault="000E546F" w:rsidP="00D46513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w</w:t>
      </w:r>
      <w:r w:rsidRPr="001320C5">
        <w:rPr>
          <w:rFonts w:ascii="Tahoma" w:hAnsi="Tahoma" w:cs="Tahoma"/>
          <w:sz w:val="18"/>
          <w:szCs w:val="18"/>
        </w:rPr>
        <w:t xml:space="preserve"> tym</w:t>
      </w:r>
      <w:r>
        <w:rPr>
          <w:rFonts w:ascii="Tahoma" w:hAnsi="Tahoma" w:cs="Tahoma"/>
          <w:sz w:val="18"/>
          <w:szCs w:val="18"/>
        </w:rPr>
        <w:t>:</w:t>
      </w:r>
    </w:p>
    <w:p w14:paraId="7535E617" w14:textId="71B4C41B" w:rsidR="00CD43F3" w:rsidRPr="00CD43F3" w:rsidRDefault="00CD43F3">
      <w:pPr>
        <w:pStyle w:val="Akapitzlist"/>
        <w:numPr>
          <w:ilvl w:val="1"/>
          <w:numId w:val="24"/>
        </w:numPr>
        <w:tabs>
          <w:tab w:val="left" w:pos="1418"/>
        </w:tabs>
        <w:ind w:hanging="1527"/>
        <w:jc w:val="both"/>
        <w:rPr>
          <w:rFonts w:ascii="Tahoma" w:hAnsi="Tahoma" w:cs="Tahoma"/>
          <w:b/>
          <w:u w:val="single"/>
        </w:rPr>
      </w:pPr>
      <w:r w:rsidRPr="00CD43F3">
        <w:rPr>
          <w:rFonts w:ascii="Tahoma" w:hAnsi="Tahoma" w:cs="Tahoma"/>
          <w:b/>
          <w:u w:val="single"/>
        </w:rPr>
        <w:t>Całkowita maksymalna, ryczałtowa cena wykonania ETAPU I wynosi:</w:t>
      </w:r>
    </w:p>
    <w:p w14:paraId="7D2CB47F" w14:textId="704E73CD" w:rsidR="00CD43F3" w:rsidRPr="00CD43F3" w:rsidRDefault="00CD43F3" w:rsidP="00D46513">
      <w:pPr>
        <w:widowControl w:val="0"/>
        <w:ind w:left="1418"/>
        <w:jc w:val="center"/>
        <w:rPr>
          <w:rFonts w:ascii="Tahoma" w:hAnsi="Tahoma" w:cs="Tahoma"/>
          <w:sz w:val="20"/>
        </w:rPr>
      </w:pPr>
      <w:r w:rsidRPr="00CD43F3">
        <w:rPr>
          <w:rFonts w:ascii="Tahoma" w:hAnsi="Tahoma" w:cs="Tahoma"/>
          <w:b/>
        </w:rPr>
        <w:t xml:space="preserve">............................. </w:t>
      </w:r>
      <w:proofErr w:type="gramStart"/>
      <w:r w:rsidRPr="00CD43F3">
        <w:rPr>
          <w:rFonts w:ascii="Tahoma" w:hAnsi="Tahoma" w:cs="Tahoma"/>
          <w:b/>
        </w:rPr>
        <w:t>,-</w:t>
      </w:r>
      <w:proofErr w:type="gramEnd"/>
      <w:r w:rsidRPr="00CD43F3">
        <w:rPr>
          <w:rFonts w:ascii="Tahoma" w:hAnsi="Tahoma" w:cs="Tahoma"/>
          <w:b/>
        </w:rPr>
        <w:t xml:space="preserve"> </w:t>
      </w:r>
      <w:r w:rsidRPr="00CD43F3">
        <w:rPr>
          <w:rFonts w:ascii="Tahoma" w:hAnsi="Tahoma" w:cs="Tahoma"/>
          <w:b/>
          <w:szCs w:val="28"/>
        </w:rPr>
        <w:t>PLN</w:t>
      </w:r>
    </w:p>
    <w:p w14:paraId="11C3AA10" w14:textId="77777777" w:rsidR="00CD43F3" w:rsidRDefault="00CD43F3" w:rsidP="00D46513">
      <w:pPr>
        <w:ind w:left="1418"/>
        <w:jc w:val="center"/>
        <w:rPr>
          <w:rFonts w:ascii="Tahoma" w:hAnsi="Tahoma" w:cs="Tahoma"/>
          <w:b/>
          <w:i/>
          <w:sz w:val="16"/>
        </w:rPr>
      </w:pPr>
      <w:r w:rsidRPr="00CD43F3">
        <w:rPr>
          <w:rFonts w:ascii="Tahoma" w:hAnsi="Tahoma" w:cs="Tahoma"/>
          <w:b/>
          <w:i/>
          <w:sz w:val="16"/>
        </w:rPr>
        <w:t>/słownie: ......................................................................................................................./</w:t>
      </w:r>
    </w:p>
    <w:p w14:paraId="7860670B" w14:textId="77777777" w:rsidR="00F3053B" w:rsidRPr="00CD43F3" w:rsidRDefault="00F3053B" w:rsidP="00D46513">
      <w:pPr>
        <w:ind w:left="1418"/>
        <w:jc w:val="center"/>
        <w:rPr>
          <w:rFonts w:ascii="Tahoma" w:hAnsi="Tahoma" w:cs="Tahoma"/>
          <w:b/>
          <w:i/>
          <w:sz w:val="16"/>
        </w:rPr>
      </w:pPr>
    </w:p>
    <w:p w14:paraId="6B9DB364" w14:textId="0AE9A4D6" w:rsidR="00CD43F3" w:rsidRPr="008B418B" w:rsidRDefault="00F3053B" w:rsidP="00D46513">
      <w:pPr>
        <w:tabs>
          <w:tab w:val="left" w:pos="1418"/>
        </w:tabs>
        <w:jc w:val="center"/>
        <w:rPr>
          <w:rFonts w:ascii="Tahoma" w:hAnsi="Tahoma" w:cs="Tahoma"/>
          <w:b/>
          <w:color w:val="EE0000"/>
          <w:sz w:val="18"/>
          <w:szCs w:val="18"/>
        </w:rPr>
      </w:pPr>
      <w:r w:rsidRPr="008B418B">
        <w:rPr>
          <w:rFonts w:ascii="Tahoma" w:hAnsi="Tahoma" w:cs="Tahoma"/>
          <w:b/>
          <w:color w:val="EE0000"/>
          <w:sz w:val="18"/>
          <w:szCs w:val="18"/>
          <w:highlight w:val="yellow"/>
        </w:rPr>
        <w:t>C</w:t>
      </w:r>
      <w:r w:rsidRPr="008B418B">
        <w:rPr>
          <w:rFonts w:ascii="Tahoma" w:eastAsia="Calibri" w:hAnsi="Tahoma" w:cs="Tahoma"/>
          <w:b/>
          <w:color w:val="EE0000"/>
          <w:sz w:val="18"/>
          <w:szCs w:val="18"/>
          <w:highlight w:val="yellow"/>
        </w:rPr>
        <w:t xml:space="preserve">ena </w:t>
      </w:r>
      <w:r w:rsidRPr="008B418B">
        <w:rPr>
          <w:rFonts w:ascii="Tahoma" w:hAnsi="Tahoma" w:cs="Tahoma"/>
          <w:b/>
          <w:color w:val="EE0000"/>
          <w:sz w:val="18"/>
          <w:szCs w:val="18"/>
          <w:highlight w:val="yellow"/>
        </w:rPr>
        <w:t>realizacji Etapu I prac</w:t>
      </w:r>
      <w:r w:rsidRPr="008B418B">
        <w:rPr>
          <w:rFonts w:ascii="Tahoma" w:eastAsia="Calibri" w:hAnsi="Tahoma" w:cs="Tahoma"/>
          <w:b/>
          <w:color w:val="EE0000"/>
          <w:sz w:val="18"/>
          <w:szCs w:val="18"/>
          <w:highlight w:val="yellow"/>
        </w:rPr>
        <w:t xml:space="preserve"> nie może </w:t>
      </w:r>
      <w:r w:rsidRPr="008B418B">
        <w:rPr>
          <w:rFonts w:ascii="Tahoma" w:hAnsi="Tahoma" w:cs="Tahoma"/>
          <w:b/>
          <w:color w:val="EE0000"/>
          <w:sz w:val="18"/>
          <w:szCs w:val="18"/>
          <w:highlight w:val="yellow"/>
        </w:rPr>
        <w:t>stanowić więcej niż 35 % ceny całości przedmiotu zamówienia</w:t>
      </w:r>
    </w:p>
    <w:p w14:paraId="4307DB1E" w14:textId="77777777" w:rsidR="00F3053B" w:rsidRDefault="00F3053B" w:rsidP="00D46513">
      <w:pPr>
        <w:tabs>
          <w:tab w:val="left" w:pos="1418"/>
        </w:tabs>
        <w:jc w:val="center"/>
        <w:rPr>
          <w:rFonts w:ascii="Tahoma" w:hAnsi="Tahoma" w:cs="Tahoma"/>
          <w:b/>
          <w:color w:val="EE0000"/>
          <w:sz w:val="18"/>
          <w:szCs w:val="18"/>
        </w:rPr>
      </w:pPr>
    </w:p>
    <w:p w14:paraId="56321166" w14:textId="77777777" w:rsidR="00F3053B" w:rsidRPr="00F3053B" w:rsidRDefault="00F3053B" w:rsidP="00D46513">
      <w:pPr>
        <w:tabs>
          <w:tab w:val="left" w:pos="1418"/>
        </w:tabs>
        <w:jc w:val="center"/>
        <w:rPr>
          <w:rFonts w:ascii="Tahoma" w:hAnsi="Tahoma" w:cs="Tahoma"/>
        </w:rPr>
      </w:pPr>
    </w:p>
    <w:p w14:paraId="134204BF" w14:textId="020CB71D" w:rsidR="00B63878" w:rsidRDefault="00B63878">
      <w:pPr>
        <w:pStyle w:val="Akapitzlist"/>
        <w:numPr>
          <w:ilvl w:val="1"/>
          <w:numId w:val="24"/>
        </w:numPr>
        <w:tabs>
          <w:tab w:val="left" w:pos="1418"/>
        </w:tabs>
        <w:ind w:left="1418" w:hanging="425"/>
        <w:jc w:val="both"/>
        <w:rPr>
          <w:rFonts w:ascii="Tahoma" w:hAnsi="Tahoma" w:cs="Tahoma"/>
          <w:b/>
          <w:u w:val="single"/>
        </w:rPr>
      </w:pPr>
      <w:r w:rsidRPr="00CD43F3">
        <w:rPr>
          <w:rFonts w:ascii="Tahoma" w:hAnsi="Tahoma" w:cs="Tahoma"/>
          <w:b/>
          <w:u w:val="single"/>
        </w:rPr>
        <w:t>Całkowita maksymalna, ryczałtowa cena wykonania ETAPU I</w:t>
      </w:r>
      <w:r>
        <w:rPr>
          <w:rFonts w:ascii="Tahoma" w:hAnsi="Tahoma" w:cs="Tahoma"/>
          <w:b/>
          <w:u w:val="single"/>
        </w:rPr>
        <w:t>I</w:t>
      </w:r>
      <w:r w:rsidRPr="00CD43F3">
        <w:rPr>
          <w:rFonts w:ascii="Tahoma" w:hAnsi="Tahoma" w:cs="Tahoma"/>
          <w:b/>
          <w:u w:val="single"/>
        </w:rPr>
        <w:t xml:space="preserve"> wynosi</w:t>
      </w:r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  <w:u w:val="single"/>
        </w:rPr>
        <w:br/>
        <w:t>(za okres 8 miesięcy)</w:t>
      </w:r>
      <w:r w:rsidRPr="00CD43F3">
        <w:rPr>
          <w:rFonts w:ascii="Tahoma" w:hAnsi="Tahoma" w:cs="Tahoma"/>
          <w:b/>
          <w:u w:val="single"/>
        </w:rPr>
        <w:t>:</w:t>
      </w:r>
    </w:p>
    <w:p w14:paraId="604853A1" w14:textId="77777777" w:rsidR="00CD43F3" w:rsidRPr="00CD43F3" w:rsidRDefault="00CD43F3" w:rsidP="00D46513">
      <w:pPr>
        <w:widowControl w:val="0"/>
        <w:ind w:left="1418"/>
        <w:jc w:val="center"/>
        <w:rPr>
          <w:rFonts w:ascii="Tahoma" w:hAnsi="Tahoma" w:cs="Tahoma"/>
          <w:sz w:val="20"/>
        </w:rPr>
      </w:pPr>
      <w:r w:rsidRPr="00CD43F3">
        <w:rPr>
          <w:rFonts w:ascii="Tahoma" w:hAnsi="Tahoma" w:cs="Tahoma"/>
          <w:b/>
        </w:rPr>
        <w:t xml:space="preserve">............................. </w:t>
      </w:r>
      <w:proofErr w:type="gramStart"/>
      <w:r w:rsidRPr="00CD43F3">
        <w:rPr>
          <w:rFonts w:ascii="Tahoma" w:hAnsi="Tahoma" w:cs="Tahoma"/>
          <w:b/>
        </w:rPr>
        <w:t>,-</w:t>
      </w:r>
      <w:proofErr w:type="gramEnd"/>
      <w:r w:rsidRPr="00CD43F3">
        <w:rPr>
          <w:rFonts w:ascii="Tahoma" w:hAnsi="Tahoma" w:cs="Tahoma"/>
          <w:b/>
        </w:rPr>
        <w:t xml:space="preserve"> </w:t>
      </w:r>
      <w:r w:rsidRPr="00CD43F3">
        <w:rPr>
          <w:rFonts w:ascii="Tahoma" w:hAnsi="Tahoma" w:cs="Tahoma"/>
          <w:b/>
          <w:szCs w:val="28"/>
        </w:rPr>
        <w:t>PLN</w:t>
      </w:r>
    </w:p>
    <w:p w14:paraId="7C8A4A10" w14:textId="51BD1F3B" w:rsidR="00CD43F3" w:rsidRPr="00CD43F3" w:rsidRDefault="00CD43F3" w:rsidP="00D46513">
      <w:pPr>
        <w:pStyle w:val="Akapitzlist"/>
        <w:tabs>
          <w:tab w:val="left" w:pos="1418"/>
        </w:tabs>
        <w:ind w:left="2520"/>
        <w:jc w:val="both"/>
        <w:rPr>
          <w:rFonts w:ascii="Tahoma" w:hAnsi="Tahoma" w:cs="Tahoma"/>
          <w:b/>
          <w:u w:val="single"/>
        </w:rPr>
      </w:pPr>
      <w:r w:rsidRPr="00CD43F3">
        <w:rPr>
          <w:rFonts w:ascii="Tahoma" w:hAnsi="Tahoma" w:cs="Tahoma"/>
          <w:b/>
          <w:i/>
          <w:sz w:val="16"/>
        </w:rPr>
        <w:t>/słownie: ......................................................................................................................./</w:t>
      </w:r>
    </w:p>
    <w:p w14:paraId="3D4B6110" w14:textId="77777777" w:rsidR="00487F1D" w:rsidRDefault="00487F1D" w:rsidP="00D46513">
      <w:pPr>
        <w:widowControl w:val="0"/>
        <w:ind w:left="1418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487F1D">
        <w:rPr>
          <w:rFonts w:ascii="Tahoma" w:hAnsi="Tahoma" w:cs="Tahoma"/>
          <w:b/>
          <w:sz w:val="20"/>
          <w:szCs w:val="20"/>
          <w:u w:val="single"/>
        </w:rPr>
        <w:t>Stawka za okres dwóch miesięcy realizacji</w:t>
      </w:r>
      <w:r w:rsidR="00B63878" w:rsidRPr="00487F1D">
        <w:rPr>
          <w:rFonts w:ascii="Tahoma" w:hAnsi="Tahoma" w:cs="Tahoma"/>
          <w:b/>
          <w:sz w:val="20"/>
          <w:szCs w:val="20"/>
          <w:u w:val="single"/>
        </w:rPr>
        <w:t xml:space="preserve"> zamówienia </w:t>
      </w:r>
      <w:r w:rsidRPr="00487F1D">
        <w:rPr>
          <w:rFonts w:ascii="Tahoma" w:hAnsi="Tahoma" w:cs="Tahoma"/>
          <w:b/>
          <w:sz w:val="20"/>
          <w:szCs w:val="20"/>
          <w:u w:val="single"/>
        </w:rPr>
        <w:t>w Etapie II</w:t>
      </w:r>
      <w:r>
        <w:rPr>
          <w:rFonts w:ascii="Tahoma" w:hAnsi="Tahoma" w:cs="Tahoma"/>
          <w:b/>
          <w:sz w:val="22"/>
          <w:szCs w:val="22"/>
          <w:u w:val="single"/>
        </w:rPr>
        <w:t xml:space="preserve"> </w:t>
      </w:r>
      <w:r w:rsidR="00B63878" w:rsidRPr="00487F1D">
        <w:rPr>
          <w:rFonts w:ascii="Tahoma" w:hAnsi="Tahoma" w:cs="Tahoma"/>
          <w:b/>
          <w:sz w:val="20"/>
          <w:szCs w:val="20"/>
          <w:u w:val="single"/>
        </w:rPr>
        <w:t>wynosi:</w:t>
      </w:r>
      <w:r w:rsidRPr="00487F1D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58126D22" w14:textId="77777777" w:rsidR="00487F1D" w:rsidRDefault="00487F1D" w:rsidP="00D46513">
      <w:pPr>
        <w:widowControl w:val="0"/>
        <w:ind w:left="1418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0127F72F" w14:textId="0FD7778F" w:rsidR="00487F1D" w:rsidRPr="00487F1D" w:rsidRDefault="00487F1D" w:rsidP="00D46513">
      <w:pPr>
        <w:widowControl w:val="0"/>
        <w:ind w:left="1418"/>
        <w:jc w:val="center"/>
        <w:rPr>
          <w:rFonts w:ascii="Tahoma" w:hAnsi="Tahoma" w:cs="Tahoma"/>
          <w:sz w:val="20"/>
          <w:szCs w:val="20"/>
        </w:rPr>
      </w:pPr>
      <w:r w:rsidRPr="00487F1D">
        <w:rPr>
          <w:rFonts w:ascii="Tahoma" w:hAnsi="Tahoma" w:cs="Tahoma"/>
          <w:b/>
          <w:sz w:val="20"/>
          <w:szCs w:val="20"/>
        </w:rPr>
        <w:t xml:space="preserve">............................. </w:t>
      </w:r>
      <w:proofErr w:type="gramStart"/>
      <w:r w:rsidRPr="00487F1D">
        <w:rPr>
          <w:rFonts w:ascii="Tahoma" w:hAnsi="Tahoma" w:cs="Tahoma"/>
          <w:b/>
          <w:sz w:val="20"/>
          <w:szCs w:val="20"/>
        </w:rPr>
        <w:t>,-</w:t>
      </w:r>
      <w:proofErr w:type="gramEnd"/>
      <w:r w:rsidRPr="00487F1D">
        <w:rPr>
          <w:rFonts w:ascii="Tahoma" w:hAnsi="Tahoma" w:cs="Tahoma"/>
          <w:b/>
          <w:sz w:val="20"/>
          <w:szCs w:val="20"/>
        </w:rPr>
        <w:t xml:space="preserve"> PLN</w:t>
      </w:r>
    </w:p>
    <w:p w14:paraId="522CF15A" w14:textId="5667537C" w:rsidR="00430009" w:rsidRPr="008B418B" w:rsidRDefault="00430009" w:rsidP="00D46513">
      <w:pPr>
        <w:spacing w:before="60" w:line="276" w:lineRule="auto"/>
        <w:ind w:left="426"/>
        <w:jc w:val="both"/>
        <w:rPr>
          <w:rFonts w:ascii="Tahoma" w:hAnsi="Tahoma" w:cs="Tahoma"/>
          <w:b/>
          <w:bCs/>
          <w:sz w:val="18"/>
          <w:szCs w:val="18"/>
        </w:rPr>
      </w:pPr>
      <w:r w:rsidRPr="008B418B">
        <w:rPr>
          <w:rFonts w:ascii="Tahoma" w:hAnsi="Tahoma" w:cs="Tahoma"/>
          <w:b/>
          <w:sz w:val="18"/>
          <w:szCs w:val="18"/>
        </w:rPr>
        <w:t>Oświadczamy, że cena oferty wymieniona powyżej została sporządzona w oparciu o</w:t>
      </w:r>
      <w:r w:rsidR="003261BA" w:rsidRPr="008B418B">
        <w:rPr>
          <w:rFonts w:ascii="Tahoma" w:hAnsi="Tahoma" w:cs="Tahoma"/>
          <w:b/>
          <w:sz w:val="18"/>
          <w:szCs w:val="18"/>
        </w:rPr>
        <w:t>:</w:t>
      </w:r>
      <w:r w:rsidRPr="008B418B">
        <w:rPr>
          <w:rFonts w:ascii="Tahoma" w:hAnsi="Tahoma" w:cs="Tahoma"/>
          <w:b/>
          <w:sz w:val="18"/>
          <w:szCs w:val="18"/>
        </w:rPr>
        <w:t xml:space="preserve"> </w:t>
      </w:r>
      <w:r w:rsidR="003261BA" w:rsidRPr="008B418B">
        <w:rPr>
          <w:rFonts w:ascii="Tahoma" w:hAnsi="Tahoma" w:cs="Tahoma"/>
          <w:sz w:val="18"/>
          <w:szCs w:val="18"/>
        </w:rPr>
        <w:t xml:space="preserve">dane z pkt 5. SWZ, opis przedmiotu zamówienia, aktualne powszechnie stosowane katalogi, cenniki, taryfikatory bądź inne wskaźniki kosztów, posiadaną wiedzę i doświadczenie, przeniesienie autorskich praw majątkowych w zakresie opisanym w Projektowanych Postanowieniach Umowy i przeniesienie na Zamawiającego i </w:t>
      </w:r>
      <w:r w:rsidR="00B541CE">
        <w:rPr>
          <w:rFonts w:ascii="Tahoma" w:hAnsi="Tahoma" w:cs="Tahoma"/>
          <w:sz w:val="18"/>
          <w:szCs w:val="18"/>
        </w:rPr>
        <w:t>Jednostki</w:t>
      </w:r>
      <w:r w:rsidR="003261BA" w:rsidRPr="008B418B">
        <w:rPr>
          <w:rFonts w:ascii="Tahoma" w:hAnsi="Tahoma" w:cs="Tahoma"/>
          <w:sz w:val="18"/>
          <w:szCs w:val="18"/>
        </w:rPr>
        <w:t xml:space="preserve"> </w:t>
      </w:r>
      <w:r w:rsidR="00113539">
        <w:rPr>
          <w:rFonts w:ascii="Tahoma" w:hAnsi="Tahoma" w:cs="Tahoma"/>
          <w:sz w:val="18"/>
          <w:szCs w:val="18"/>
        </w:rPr>
        <w:t>organizacyjne</w:t>
      </w:r>
      <w:r w:rsidR="003261BA" w:rsidRPr="008B418B">
        <w:rPr>
          <w:rFonts w:ascii="Tahoma" w:hAnsi="Tahoma" w:cs="Tahoma"/>
          <w:sz w:val="18"/>
          <w:szCs w:val="18"/>
        </w:rPr>
        <w:t xml:space="preserve"> własności dzieł składających się na przedmiot zamówienia oraz wszystkie wymagane przepisami podatki i opłaty, w tym należny podatek od towarów i usług </w:t>
      </w:r>
      <w:r w:rsidR="003261BA" w:rsidRPr="008B418B">
        <w:rPr>
          <w:rFonts w:ascii="Tahoma" w:hAnsi="Tahoma" w:cs="Tahoma"/>
          <w:sz w:val="18"/>
          <w:szCs w:val="18"/>
        </w:rPr>
        <w:lastRenderedPageBreak/>
        <w:t xml:space="preserve">VAT, koszty dojazdu, a także wszystkie inne koszty wykonania przedmiotu zamówienia, w tym koszty wynikające z wszelkich upustów i rabatów. Wykonawca pokryje wszelkie koszty związane z realizacją przedmiotu zamówienia. </w:t>
      </w:r>
      <w:r w:rsidR="003261BA" w:rsidRPr="008B418B">
        <w:rPr>
          <w:rFonts w:ascii="Tahoma" w:hAnsi="Tahoma" w:cs="Tahoma"/>
          <w:sz w:val="18"/>
          <w:szCs w:val="18"/>
        </w:rPr>
        <w:br/>
      </w:r>
      <w:r w:rsidR="003261BA" w:rsidRPr="008B418B">
        <w:rPr>
          <w:rFonts w:ascii="Tahoma" w:hAnsi="Tahoma" w:cs="Tahoma"/>
          <w:b/>
          <w:bCs/>
          <w:sz w:val="18"/>
          <w:szCs w:val="18"/>
        </w:rPr>
        <w:t>Podana cena oferty</w:t>
      </w:r>
      <w:r w:rsidR="003261BA" w:rsidRPr="008B418B">
        <w:rPr>
          <w:b/>
          <w:bCs/>
        </w:rPr>
        <w:t xml:space="preserve"> </w:t>
      </w:r>
      <w:r w:rsidR="003261BA" w:rsidRPr="008B418B">
        <w:rPr>
          <w:rFonts w:ascii="Tahoma" w:hAnsi="Tahoma" w:cs="Tahoma"/>
          <w:b/>
          <w:bCs/>
          <w:sz w:val="18"/>
          <w:szCs w:val="18"/>
        </w:rPr>
        <w:t>przez cały okres realizacji zamówienia nie będzie podlegała zmianom ani korektom, z zastrzeżeniem zmian przewidzianych w projektowanych postanowieniach umowy.</w:t>
      </w:r>
    </w:p>
    <w:p w14:paraId="3A437A58" w14:textId="35EF2FAA" w:rsidR="00D439C1" w:rsidRPr="007224FC" w:rsidRDefault="00D439C1" w:rsidP="00D46513">
      <w:pPr>
        <w:spacing w:before="40" w:after="40" w:line="276" w:lineRule="auto"/>
        <w:ind w:left="426"/>
        <w:rPr>
          <w:rFonts w:ascii="Tahoma" w:hAnsi="Tahoma" w:cs="Tahoma"/>
          <w:color w:val="EE0000"/>
          <w:sz w:val="18"/>
          <w:szCs w:val="18"/>
        </w:rPr>
      </w:pPr>
      <w:r w:rsidRPr="008B418B">
        <w:rPr>
          <w:rFonts w:ascii="Tahoma" w:hAnsi="Tahoma" w:cs="Tahoma"/>
          <w:b/>
          <w:bCs/>
          <w:sz w:val="18"/>
          <w:szCs w:val="18"/>
        </w:rPr>
        <w:t>Wykonawca pokryje wszelkie koszty związane z realizacją przedmiotu zamówienia</w:t>
      </w:r>
      <w:r w:rsidRPr="008B418B">
        <w:rPr>
          <w:rFonts w:ascii="Tahoma" w:hAnsi="Tahoma" w:cs="Tahoma"/>
          <w:b/>
          <w:sz w:val="18"/>
          <w:szCs w:val="18"/>
        </w:rPr>
        <w:t>.</w:t>
      </w:r>
    </w:p>
    <w:p w14:paraId="5154DDFD" w14:textId="77777777" w:rsidR="00FC4DCE" w:rsidRPr="00C3523B" w:rsidRDefault="00FC4DCE" w:rsidP="00D46513">
      <w:pPr>
        <w:spacing w:before="40" w:after="40" w:line="276" w:lineRule="auto"/>
        <w:ind w:left="426"/>
        <w:jc w:val="both"/>
        <w:rPr>
          <w:rFonts w:ascii="Tahoma" w:hAnsi="Tahoma" w:cs="Tahoma"/>
          <w:b/>
          <w:color w:val="000000" w:themeColor="text1"/>
          <w:sz w:val="18"/>
          <w:szCs w:val="18"/>
        </w:rPr>
      </w:pPr>
    </w:p>
    <w:p w14:paraId="32CF5061" w14:textId="77777777" w:rsidR="001B1507" w:rsidRPr="00274BED" w:rsidRDefault="001B1507" w:rsidP="00D46513">
      <w:pPr>
        <w:pStyle w:val="Akapitzlist"/>
        <w:keepNext/>
        <w:keepLines/>
        <w:numPr>
          <w:ilvl w:val="0"/>
          <w:numId w:val="8"/>
        </w:numPr>
        <w:tabs>
          <w:tab w:val="clear" w:pos="1080"/>
          <w:tab w:val="num" w:pos="720"/>
        </w:tabs>
        <w:spacing w:before="40" w:after="40"/>
        <w:ind w:left="709" w:hanging="709"/>
        <w:contextualSpacing w:val="0"/>
        <w:rPr>
          <w:rFonts w:ascii="Tahoma" w:hAnsi="Tahoma" w:cs="Tahoma"/>
          <w:b/>
          <w:color w:val="C00000"/>
          <w:sz w:val="21"/>
          <w:szCs w:val="21"/>
          <w:u w:val="single"/>
        </w:rPr>
      </w:pPr>
      <w:bookmarkStart w:id="3" w:name="_Hlk40719205"/>
      <w:bookmarkEnd w:id="0"/>
      <w:bookmarkEnd w:id="1"/>
      <w:r w:rsidRPr="005B49F6">
        <w:rPr>
          <w:rFonts w:ascii="Tahoma" w:hAnsi="Tahoma" w:cs="Tahoma"/>
          <w:b/>
          <w:color w:val="0000FF"/>
          <w:sz w:val="21"/>
          <w:szCs w:val="21"/>
        </w:rPr>
        <w:t>Kryteria pozacenowe odnoszące się do przedmiotu zamówienia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  <w:r w:rsidRPr="001E72F8">
        <w:rPr>
          <w:rFonts w:ascii="Tahoma" w:hAnsi="Tahoma" w:cs="Tahoma"/>
          <w:b/>
          <w:color w:val="000000" w:themeColor="text1"/>
          <w:sz w:val="21"/>
          <w:szCs w:val="21"/>
        </w:rPr>
        <w:t xml:space="preserve"> </w:t>
      </w:r>
      <w:r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bookmarkEnd w:id="3"/>
    <w:p w14:paraId="57042E12" w14:textId="71B17BBE" w:rsidR="006A4FC3" w:rsidRPr="009519B3" w:rsidRDefault="006A4FC3">
      <w:pPr>
        <w:pStyle w:val="Akapitzlist"/>
        <w:widowControl w:val="0"/>
        <w:numPr>
          <w:ilvl w:val="4"/>
          <w:numId w:val="136"/>
        </w:numPr>
        <w:spacing w:before="120" w:after="120"/>
        <w:ind w:left="1134" w:hanging="425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9519B3">
        <w:rPr>
          <w:rFonts w:ascii="Tahoma" w:hAnsi="Tahoma" w:cs="Tahoma"/>
          <w:b/>
          <w:bCs/>
          <w:sz w:val="18"/>
          <w:szCs w:val="18"/>
        </w:rPr>
        <w:t>Doświadczenie osób wyznaczonych do realizacji zamówienia w zakresie należycie zrealizowanego szkolenia z cyberbezpieczeństwa dla administracji publicznej</w:t>
      </w:r>
      <w:r w:rsidR="001B1507" w:rsidRPr="009519B3">
        <w:rPr>
          <w:rFonts w:ascii="Tahoma" w:hAnsi="Tahoma" w:cs="Tahoma"/>
          <w:color w:val="000000" w:themeColor="text1"/>
          <w:sz w:val="20"/>
          <w:szCs w:val="20"/>
        </w:rPr>
        <w:t>:</w:t>
      </w:r>
    </w:p>
    <w:p w14:paraId="75C38560" w14:textId="77777777" w:rsidR="009519B3" w:rsidRDefault="009519B3" w:rsidP="00D46513">
      <w:pPr>
        <w:pStyle w:val="Akapitzlist"/>
        <w:spacing w:after="120"/>
        <w:ind w:left="675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</w:p>
    <w:p w14:paraId="3CD5C902" w14:textId="78ABE6D6" w:rsidR="001B1507" w:rsidRDefault="001B1507" w:rsidP="00D46513">
      <w:pPr>
        <w:pStyle w:val="Akapitzlist"/>
        <w:spacing w:after="120"/>
        <w:ind w:left="816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  <w:r w:rsidRPr="00044F18">
        <w:rPr>
          <w:rFonts w:ascii="Tahoma" w:hAnsi="Tahoma" w:cs="Tahoma"/>
          <w:b/>
          <w:color w:val="0000FF"/>
          <w:sz w:val="20"/>
          <w:szCs w:val="20"/>
        </w:rPr>
        <w:t xml:space="preserve">Imię i nazwisko: </w:t>
      </w:r>
      <w:r w:rsidRPr="00044F18">
        <w:rPr>
          <w:rFonts w:ascii="Tahoma" w:hAnsi="Tahoma" w:cs="Tahoma"/>
          <w:b/>
          <w:color w:val="0000FF"/>
          <w:sz w:val="20"/>
          <w:szCs w:val="20"/>
        </w:rPr>
        <w:tab/>
        <w:t>………………………</w:t>
      </w:r>
      <w:proofErr w:type="gramStart"/>
      <w:r w:rsidRPr="00044F18">
        <w:rPr>
          <w:rFonts w:ascii="Tahoma" w:hAnsi="Tahoma" w:cs="Tahoma"/>
          <w:b/>
          <w:color w:val="0000FF"/>
          <w:sz w:val="20"/>
          <w:szCs w:val="20"/>
        </w:rPr>
        <w:t>…….</w:t>
      </w:r>
      <w:proofErr w:type="gramEnd"/>
      <w:r w:rsidRPr="00044F18">
        <w:rPr>
          <w:rFonts w:ascii="Tahoma" w:hAnsi="Tahoma" w:cs="Tahoma"/>
          <w:b/>
          <w:color w:val="0000FF"/>
          <w:sz w:val="20"/>
          <w:szCs w:val="20"/>
        </w:rPr>
        <w:t>………</w:t>
      </w:r>
    </w:p>
    <w:p w14:paraId="081A76A5" w14:textId="77777777" w:rsidR="001B1507" w:rsidRPr="00044F18" w:rsidRDefault="001B1507" w:rsidP="00D46513">
      <w:pPr>
        <w:pStyle w:val="Akapitzlist"/>
        <w:spacing w:after="120"/>
        <w:ind w:left="675" w:firstLine="318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  <w:tblDescription w:val="TABELA ODNOSZĄCA SIĘ DO POZACENOWYCH KRYTERÓW ODNOSZĄCYCH SIE DO PRZEDMIOTY ZAMÓWIENIA"/>
      </w:tblPr>
      <w:tblGrid>
        <w:gridCol w:w="3119"/>
        <w:gridCol w:w="1986"/>
        <w:gridCol w:w="1845"/>
        <w:gridCol w:w="1840"/>
      </w:tblGrid>
      <w:tr w:rsidR="001B1507" w:rsidRPr="0018626D" w14:paraId="7EC7A05D" w14:textId="77777777" w:rsidTr="00054C71">
        <w:trPr>
          <w:tblHeader/>
          <w:jc w:val="center"/>
        </w:trPr>
        <w:tc>
          <w:tcPr>
            <w:tcW w:w="3119" w:type="dxa"/>
            <w:vAlign w:val="center"/>
            <w:hideMark/>
          </w:tcPr>
          <w:p w14:paraId="72AD8CC4" w14:textId="70589F40" w:rsidR="001B1507" w:rsidRPr="0018626D" w:rsidRDefault="001B1507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Opis należycie wykonanych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(tak aby potwierdzić zakres wskazany przez </w:t>
            </w:r>
            <w:r w:rsidRPr="00F3053B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Zamawiającego w SWZ w pkt 25)</w:t>
            </w:r>
          </w:p>
        </w:tc>
        <w:tc>
          <w:tcPr>
            <w:tcW w:w="1986" w:type="dxa"/>
            <w:vAlign w:val="center"/>
            <w:hideMark/>
          </w:tcPr>
          <w:p w14:paraId="06FE4201" w14:textId="279B4981" w:rsidR="001B1507" w:rsidRPr="0018626D" w:rsidRDefault="001B1507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Ilość godzin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szkoleń </w:t>
            </w:r>
            <w:r w:rsidRPr="0018626D">
              <w:rPr>
                <w:rFonts w:ascii="Tahoma" w:hAnsi="Tahoma" w:cs="Tahoma"/>
                <w:b/>
                <w:sz w:val="16"/>
                <w:szCs w:val="16"/>
              </w:rPr>
              <w:t>(godziny zegarowe)</w:t>
            </w:r>
          </w:p>
        </w:tc>
        <w:tc>
          <w:tcPr>
            <w:tcW w:w="1845" w:type="dxa"/>
            <w:vAlign w:val="center"/>
            <w:hideMark/>
          </w:tcPr>
          <w:p w14:paraId="6336CB25" w14:textId="0B5FAC10" w:rsidR="001B1507" w:rsidRPr="0018626D" w:rsidRDefault="001B1507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Podmiot na rzecz, którego </w:t>
            </w:r>
            <w:r w:rsidRPr="0018626D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 xml:space="preserve">szkolenia </w:t>
            </w: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zostały wykonane</w:t>
            </w:r>
          </w:p>
        </w:tc>
        <w:tc>
          <w:tcPr>
            <w:tcW w:w="1840" w:type="dxa"/>
            <w:vAlign w:val="center"/>
            <w:hideMark/>
          </w:tcPr>
          <w:p w14:paraId="481C3FC7" w14:textId="77777777" w:rsidR="001B1507" w:rsidRPr="0018626D" w:rsidRDefault="001B1507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Data wykonania (data rozpoczęcia i zakończenia)</w:t>
            </w:r>
          </w:p>
        </w:tc>
      </w:tr>
      <w:tr w:rsidR="001B1507" w:rsidRPr="0018626D" w14:paraId="40348BF6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4B5FFF47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86" w:type="dxa"/>
          </w:tcPr>
          <w:p w14:paraId="3CD12B6C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3F7BA5E7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05985654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B1507" w:rsidRPr="0018626D" w14:paraId="4BAC3D32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3AEA4617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86" w:type="dxa"/>
          </w:tcPr>
          <w:p w14:paraId="488FC582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4E98EE4F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5BFB1D9F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1B1507" w:rsidRPr="0018626D" w14:paraId="7DB69957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29B4783D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86" w:type="dxa"/>
          </w:tcPr>
          <w:p w14:paraId="0B75842B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365C2E74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096EE0E6" w14:textId="77777777" w:rsidR="001B1507" w:rsidRPr="0018626D" w:rsidRDefault="001B1507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14:paraId="54CDCECD" w14:textId="77777777" w:rsidR="009519B3" w:rsidRDefault="009519B3" w:rsidP="00D46513">
      <w:pPr>
        <w:spacing w:line="276" w:lineRule="auto"/>
        <w:ind w:left="567"/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</w:pPr>
    </w:p>
    <w:p w14:paraId="61258AE0" w14:textId="6E4E8193" w:rsidR="001B1507" w:rsidRDefault="001B1507" w:rsidP="00D46513">
      <w:pPr>
        <w:spacing w:line="276" w:lineRule="auto"/>
        <w:ind w:left="567"/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W przypadku braku wypełnienia Wykonawca otrzyma „0” punktów.</w:t>
      </w:r>
    </w:p>
    <w:p w14:paraId="54E6E95B" w14:textId="0CCCE85F" w:rsidR="001B1507" w:rsidRPr="001B1507" w:rsidRDefault="001B1507" w:rsidP="00D46513">
      <w:pPr>
        <w:spacing w:line="276" w:lineRule="auto"/>
        <w:ind w:left="567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044F18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W przypadku, gdy z opisu danej pozycji nie będzie wynikało doświadczenie podlegające punktacji, Wykonawca nie otrzyma punktów za tę pozycję</w:t>
      </w:r>
      <w:r w:rsidRPr="009519B3">
        <w:rPr>
          <w:rFonts w:ascii="Tahoma" w:eastAsia="Calibri" w:hAnsi="Tahoma" w:cs="Tahoma"/>
          <w:b/>
          <w:color w:val="EE0000"/>
          <w:sz w:val="20"/>
          <w:szCs w:val="20"/>
          <w:lang w:eastAsia="en-US"/>
        </w:rPr>
        <w:t>.</w:t>
      </w:r>
    </w:p>
    <w:p w14:paraId="665AB4D0" w14:textId="77777777" w:rsidR="001B1507" w:rsidRDefault="001B1507" w:rsidP="00D46513">
      <w:pPr>
        <w:pStyle w:val="Akapitzlist"/>
        <w:spacing w:before="40" w:after="40"/>
        <w:ind w:left="567"/>
        <w:contextualSpacing w:val="0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72137880" w14:textId="7AF038A8" w:rsidR="009519B3" w:rsidRDefault="009519B3">
      <w:pPr>
        <w:pStyle w:val="Akapitzlist"/>
        <w:numPr>
          <w:ilvl w:val="4"/>
          <w:numId w:val="136"/>
        </w:numPr>
        <w:spacing w:before="40" w:after="40"/>
        <w:ind w:left="1134" w:hanging="567"/>
        <w:contextualSpacing w:val="0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095D8C">
        <w:rPr>
          <w:rFonts w:ascii="Tahoma" w:hAnsi="Tahoma" w:cs="Tahoma"/>
          <w:b/>
          <w:sz w:val="18"/>
          <w:szCs w:val="18"/>
        </w:rPr>
        <w:t xml:space="preserve">Doświadczenie osób wyznaczonych do realizacji zamówienia w zakresie </w:t>
      </w:r>
      <w:r w:rsidRPr="00095D8C">
        <w:rPr>
          <w:rFonts w:ascii="Tahoma" w:hAnsi="Tahoma" w:cs="Tahoma"/>
          <w:sz w:val="18"/>
          <w:szCs w:val="18"/>
        </w:rPr>
        <w:t xml:space="preserve">opracowania i wdrożenia lub aktualizacji i wdrożenia dla administracji publicznej </w:t>
      </w:r>
      <w:r w:rsidRPr="00167959">
        <w:rPr>
          <w:rFonts w:ascii="Tahoma" w:hAnsi="Tahoma" w:cs="Tahoma"/>
          <w:b/>
          <w:sz w:val="18"/>
          <w:szCs w:val="18"/>
        </w:rPr>
        <w:t xml:space="preserve">dokumentów </w:t>
      </w:r>
      <w:r w:rsidRPr="00167959">
        <w:rPr>
          <w:rFonts w:ascii="Tahoma" w:hAnsi="Tahoma" w:cs="Tahoma"/>
          <w:sz w:val="18"/>
          <w:szCs w:val="18"/>
        </w:rPr>
        <w:t xml:space="preserve">systemu </w:t>
      </w:r>
      <w:r w:rsidRPr="00095D8C">
        <w:rPr>
          <w:rFonts w:ascii="Tahoma" w:hAnsi="Tahoma" w:cs="Tahoma"/>
          <w:sz w:val="18"/>
          <w:szCs w:val="18"/>
        </w:rPr>
        <w:t>zarządzania bezpieczeństwem informacji w oparciu o normę PN-EN ISO/IEC 27001</w:t>
      </w:r>
      <w:r>
        <w:rPr>
          <w:rFonts w:ascii="Tahoma" w:hAnsi="Tahoma" w:cs="Tahoma"/>
          <w:sz w:val="18"/>
          <w:szCs w:val="18"/>
        </w:rPr>
        <w:t xml:space="preserve"> </w:t>
      </w:r>
      <w:r w:rsidRPr="00274BED">
        <w:rPr>
          <w:rFonts w:ascii="Tahoma" w:hAnsi="Tahoma" w:cs="Tahoma"/>
          <w:i/>
          <w:iCs/>
          <w:color w:val="C00000"/>
          <w:sz w:val="18"/>
          <w:szCs w:val="14"/>
        </w:rPr>
        <w:t>(wartość oceniana)</w:t>
      </w:r>
    </w:p>
    <w:p w14:paraId="037D62DD" w14:textId="77777777" w:rsidR="009519B3" w:rsidRDefault="009519B3" w:rsidP="00D46513">
      <w:pPr>
        <w:pStyle w:val="Akapitzlist"/>
        <w:spacing w:after="120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  <w:r w:rsidRPr="00044F18">
        <w:rPr>
          <w:rFonts w:ascii="Tahoma" w:hAnsi="Tahoma" w:cs="Tahoma"/>
          <w:b/>
          <w:color w:val="0000FF"/>
          <w:sz w:val="20"/>
          <w:szCs w:val="20"/>
        </w:rPr>
        <w:t xml:space="preserve">Imię i nazwisko: </w:t>
      </w:r>
      <w:r w:rsidRPr="00044F18">
        <w:rPr>
          <w:rFonts w:ascii="Tahoma" w:hAnsi="Tahoma" w:cs="Tahoma"/>
          <w:b/>
          <w:color w:val="0000FF"/>
          <w:sz w:val="20"/>
          <w:szCs w:val="20"/>
        </w:rPr>
        <w:tab/>
        <w:t>………………………</w:t>
      </w:r>
      <w:proofErr w:type="gramStart"/>
      <w:r w:rsidRPr="00044F18">
        <w:rPr>
          <w:rFonts w:ascii="Tahoma" w:hAnsi="Tahoma" w:cs="Tahoma"/>
          <w:b/>
          <w:color w:val="0000FF"/>
          <w:sz w:val="20"/>
          <w:szCs w:val="20"/>
        </w:rPr>
        <w:t>…….</w:t>
      </w:r>
      <w:proofErr w:type="gramEnd"/>
      <w:r w:rsidRPr="00044F18">
        <w:rPr>
          <w:rFonts w:ascii="Tahoma" w:hAnsi="Tahoma" w:cs="Tahoma"/>
          <w:b/>
          <w:color w:val="0000FF"/>
          <w:sz w:val="20"/>
          <w:szCs w:val="20"/>
        </w:rPr>
        <w:t>………</w:t>
      </w:r>
    </w:p>
    <w:p w14:paraId="33537884" w14:textId="77777777" w:rsidR="009519B3" w:rsidRPr="00044F18" w:rsidRDefault="009519B3" w:rsidP="00D46513">
      <w:pPr>
        <w:pStyle w:val="Akapitzlist"/>
        <w:spacing w:after="120"/>
        <w:contextualSpacing w:val="0"/>
        <w:jc w:val="both"/>
        <w:rPr>
          <w:rFonts w:ascii="Tahoma" w:hAnsi="Tahoma" w:cs="Tahoma"/>
          <w:b/>
          <w:color w:val="0000FF"/>
          <w:sz w:val="20"/>
          <w:szCs w:val="20"/>
        </w:rPr>
      </w:pPr>
    </w:p>
    <w:tbl>
      <w:tblPr>
        <w:tblStyle w:val="Tabela-Siatka"/>
        <w:tblW w:w="8790" w:type="dxa"/>
        <w:jc w:val="center"/>
        <w:tblLayout w:type="fixed"/>
        <w:tblLook w:val="04A0" w:firstRow="1" w:lastRow="0" w:firstColumn="1" w:lastColumn="0" w:noHBand="0" w:noVBand="1"/>
        <w:tblDescription w:val="TABELA ODNOSZĄCA SIĘ DO POZACENOWYCH KRYTERÓW ODNOSZĄCYCH SIE DO PRZEDMIOTY ZAMÓWIENIA"/>
      </w:tblPr>
      <w:tblGrid>
        <w:gridCol w:w="3119"/>
        <w:gridCol w:w="1986"/>
        <w:gridCol w:w="1845"/>
        <w:gridCol w:w="1840"/>
      </w:tblGrid>
      <w:tr w:rsidR="009519B3" w:rsidRPr="0018626D" w14:paraId="2E6B9B1C" w14:textId="77777777" w:rsidTr="00054C71">
        <w:trPr>
          <w:tblHeader/>
          <w:jc w:val="center"/>
        </w:trPr>
        <w:tc>
          <w:tcPr>
            <w:tcW w:w="3119" w:type="dxa"/>
            <w:vAlign w:val="center"/>
            <w:hideMark/>
          </w:tcPr>
          <w:p w14:paraId="244324D0" w14:textId="3C636099" w:rsidR="009519B3" w:rsidRPr="009519B3" w:rsidRDefault="009519B3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Opis należycie wykonanych </w:t>
            </w:r>
            <w:r w:rsidRPr="009519B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opracowań i wdrożeń lub aktualizacji </w:t>
            </w:r>
            <w:r w:rsidRPr="009519B3">
              <w:rPr>
                <w:rFonts w:ascii="Tahoma" w:hAnsi="Tahoma" w:cs="Tahoma"/>
                <w:b/>
                <w:sz w:val="16"/>
                <w:szCs w:val="16"/>
              </w:rPr>
              <w:t xml:space="preserve">i wdrożenia </w:t>
            </w:r>
            <w:r w:rsidRPr="009519B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dokumentacji </w:t>
            </w: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(tak aby potwierdzić zakres wskazany przez Zamawiającego w SWZ w pkt 25)</w:t>
            </w:r>
          </w:p>
        </w:tc>
        <w:tc>
          <w:tcPr>
            <w:tcW w:w="1986" w:type="dxa"/>
            <w:vAlign w:val="center"/>
            <w:hideMark/>
          </w:tcPr>
          <w:p w14:paraId="3EE816A1" w14:textId="7DCBF49E" w:rsidR="009519B3" w:rsidRPr="009519B3" w:rsidRDefault="009519B3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Ilość opracowań i</w:t>
            </w:r>
            <w:r w:rsidR="0016795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 </w:t>
            </w: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wdrożeń </w:t>
            </w:r>
            <w:r w:rsidRPr="009519B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lub aktualizacji </w:t>
            </w:r>
            <w:r w:rsidRPr="009519B3">
              <w:rPr>
                <w:rFonts w:ascii="Tahoma" w:hAnsi="Tahoma" w:cs="Tahoma"/>
                <w:b/>
                <w:sz w:val="16"/>
                <w:szCs w:val="16"/>
              </w:rPr>
              <w:t>i wdrożeń</w:t>
            </w:r>
          </w:p>
        </w:tc>
        <w:tc>
          <w:tcPr>
            <w:tcW w:w="1845" w:type="dxa"/>
            <w:vAlign w:val="center"/>
            <w:hideMark/>
          </w:tcPr>
          <w:p w14:paraId="68B8FADF" w14:textId="4EB5E3E5" w:rsidR="009519B3" w:rsidRPr="009519B3" w:rsidRDefault="009519B3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Podmiot na rzecz, którego zostały wykonane opracowania i</w:t>
            </w:r>
            <w:r w:rsidR="00167959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 </w:t>
            </w: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wdrożenia</w:t>
            </w:r>
            <w:r w:rsidRPr="009519B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lub aktualizacj</w:t>
            </w:r>
            <w:r>
              <w:rPr>
                <w:rFonts w:ascii="Tahoma" w:eastAsia="Calibri" w:hAnsi="Tahoma" w:cs="Tahoma"/>
                <w:b/>
                <w:sz w:val="16"/>
                <w:szCs w:val="16"/>
              </w:rPr>
              <w:t>e</w:t>
            </w:r>
            <w:r w:rsidRPr="009519B3">
              <w:rPr>
                <w:rFonts w:ascii="Tahoma" w:eastAsia="Calibri" w:hAnsi="Tahoma" w:cs="Tahoma"/>
                <w:b/>
                <w:sz w:val="16"/>
                <w:szCs w:val="16"/>
              </w:rPr>
              <w:t xml:space="preserve"> </w:t>
            </w:r>
            <w:r w:rsidRPr="009519B3">
              <w:rPr>
                <w:rFonts w:ascii="Tahoma" w:hAnsi="Tahoma" w:cs="Tahoma"/>
                <w:b/>
                <w:sz w:val="16"/>
                <w:szCs w:val="16"/>
              </w:rPr>
              <w:t>i wdrożenia</w:t>
            </w:r>
          </w:p>
        </w:tc>
        <w:tc>
          <w:tcPr>
            <w:tcW w:w="1840" w:type="dxa"/>
            <w:vAlign w:val="center"/>
            <w:hideMark/>
          </w:tcPr>
          <w:p w14:paraId="1B7D3BCB" w14:textId="77777777" w:rsidR="009519B3" w:rsidRPr="009519B3" w:rsidRDefault="009519B3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9519B3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Data wykonania (data rozpoczęcia i zakończenia)</w:t>
            </w:r>
          </w:p>
        </w:tc>
      </w:tr>
      <w:tr w:rsidR="009519B3" w:rsidRPr="0018626D" w14:paraId="0A19E50A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712A5C22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986" w:type="dxa"/>
          </w:tcPr>
          <w:p w14:paraId="011D71D3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61A46DAA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7C0FED92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519B3" w:rsidRPr="0018626D" w14:paraId="164911C1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1E7472CC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986" w:type="dxa"/>
          </w:tcPr>
          <w:p w14:paraId="7464BE7E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57ECE56D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362A77F7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9519B3" w:rsidRPr="0018626D" w14:paraId="35F523AF" w14:textId="77777777" w:rsidTr="00054C71">
        <w:trPr>
          <w:trHeight w:val="340"/>
          <w:jc w:val="center"/>
        </w:trPr>
        <w:tc>
          <w:tcPr>
            <w:tcW w:w="3119" w:type="dxa"/>
            <w:vAlign w:val="center"/>
            <w:hideMark/>
          </w:tcPr>
          <w:p w14:paraId="0C3AD67C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 w:rsidRPr="0018626D">
              <w:rPr>
                <w:rFonts w:ascii="Tahoma" w:hAnsi="Tahoma" w:cs="Tahoma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986" w:type="dxa"/>
          </w:tcPr>
          <w:p w14:paraId="4842FD75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5" w:type="dxa"/>
          </w:tcPr>
          <w:p w14:paraId="4D024400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  <w:tc>
          <w:tcPr>
            <w:tcW w:w="1840" w:type="dxa"/>
          </w:tcPr>
          <w:p w14:paraId="6AF78D50" w14:textId="77777777" w:rsidR="009519B3" w:rsidRPr="0018626D" w:rsidRDefault="009519B3" w:rsidP="00D46513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14:paraId="0FEF66FC" w14:textId="77777777" w:rsidR="009519B3" w:rsidRDefault="009519B3" w:rsidP="00D46513">
      <w:pPr>
        <w:pStyle w:val="Akapitzlist"/>
        <w:rPr>
          <w:rFonts w:ascii="Tahoma" w:hAnsi="Tahoma" w:cs="Tahoma"/>
          <w:color w:val="000000" w:themeColor="text1"/>
          <w:sz w:val="20"/>
          <w:szCs w:val="20"/>
        </w:rPr>
      </w:pPr>
    </w:p>
    <w:p w14:paraId="1866C087" w14:textId="509F7243" w:rsidR="009519B3" w:rsidRPr="009519B3" w:rsidRDefault="009519B3" w:rsidP="00D46513">
      <w:pPr>
        <w:pStyle w:val="Akapitzlist"/>
        <w:rPr>
          <w:rFonts w:ascii="Tahoma" w:hAnsi="Tahoma" w:cs="Tahoma"/>
          <w:color w:val="000000" w:themeColor="text1"/>
          <w:sz w:val="20"/>
          <w:szCs w:val="20"/>
        </w:rPr>
      </w:pPr>
      <w:r w:rsidRPr="009519B3">
        <w:rPr>
          <w:rFonts w:ascii="Tahoma" w:hAnsi="Tahoma" w:cs="Tahoma"/>
          <w:color w:val="000000" w:themeColor="text1"/>
          <w:sz w:val="20"/>
          <w:szCs w:val="20"/>
        </w:rPr>
        <w:t>W przypadku braku wypełnienia Wykonawca otrzyma „0” punktów.</w:t>
      </w:r>
    </w:p>
    <w:p w14:paraId="38F4A740" w14:textId="77777777" w:rsidR="009519B3" w:rsidRPr="009519B3" w:rsidRDefault="009519B3" w:rsidP="00D46513">
      <w:pPr>
        <w:pStyle w:val="Akapitzlist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519B3">
        <w:rPr>
          <w:rFonts w:ascii="Tahoma" w:hAnsi="Tahoma" w:cs="Tahoma"/>
          <w:b/>
          <w:color w:val="FF0000"/>
          <w:sz w:val="20"/>
          <w:szCs w:val="20"/>
        </w:rPr>
        <w:t>W przypadku, gdy z opisu danej pozycji nie będzie wynikało doświadczenie podlegające punktacji, Wykonawca nie otrzyma punktów za tę pozycję</w:t>
      </w:r>
      <w:r w:rsidRPr="009519B3">
        <w:rPr>
          <w:rFonts w:ascii="Tahoma" w:hAnsi="Tahoma" w:cs="Tahoma"/>
          <w:b/>
          <w:color w:val="EE0000"/>
          <w:sz w:val="20"/>
          <w:szCs w:val="20"/>
        </w:rPr>
        <w:t>.</w:t>
      </w:r>
    </w:p>
    <w:p w14:paraId="3DE3361B" w14:textId="77777777" w:rsidR="009519B3" w:rsidRPr="001B1507" w:rsidRDefault="009519B3" w:rsidP="00D46513">
      <w:pPr>
        <w:pStyle w:val="Akapitzlist"/>
        <w:spacing w:before="40" w:after="40"/>
        <w:ind w:left="567"/>
        <w:contextualSpacing w:val="0"/>
        <w:rPr>
          <w:rFonts w:ascii="Tahoma" w:hAnsi="Tahoma" w:cs="Tahoma"/>
          <w:b/>
          <w:color w:val="000000" w:themeColor="text1"/>
          <w:sz w:val="21"/>
          <w:szCs w:val="21"/>
        </w:rPr>
      </w:pPr>
    </w:p>
    <w:p w14:paraId="1A4FADD5" w14:textId="02829354" w:rsidR="00140716" w:rsidRPr="00C3523B" w:rsidRDefault="00140716" w:rsidP="00D46513">
      <w:pPr>
        <w:pStyle w:val="Akapitzlist"/>
        <w:numPr>
          <w:ilvl w:val="0"/>
          <w:numId w:val="8"/>
        </w:numPr>
        <w:tabs>
          <w:tab w:val="clear" w:pos="1080"/>
          <w:tab w:val="num" w:pos="567"/>
        </w:tabs>
        <w:spacing w:before="40" w:after="40"/>
        <w:ind w:hanging="1080"/>
        <w:contextualSpacing w:val="0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274BED">
        <w:rPr>
          <w:rFonts w:ascii="Tahoma" w:hAnsi="Tahoma" w:cs="Tahoma"/>
          <w:b/>
          <w:color w:val="0000FF"/>
          <w:sz w:val="21"/>
          <w:szCs w:val="21"/>
          <w:u w:val="single"/>
        </w:rPr>
        <w:t>OŚWIADCZAMY</w:t>
      </w:r>
      <w:r w:rsidRPr="00274BED">
        <w:rPr>
          <w:rFonts w:ascii="Tahoma" w:hAnsi="Tahoma" w:cs="Tahoma"/>
          <w:b/>
          <w:color w:val="0000FF"/>
          <w:sz w:val="21"/>
          <w:szCs w:val="21"/>
        </w:rPr>
        <w:t xml:space="preserve"> w oparciu o </w:t>
      </w:r>
      <w:r w:rsidR="00574F5A" w:rsidRPr="00274BED">
        <w:rPr>
          <w:rFonts w:ascii="Tahoma" w:hAnsi="Tahoma" w:cs="Tahoma"/>
          <w:b/>
          <w:bCs/>
          <w:color w:val="0000FF"/>
          <w:sz w:val="21"/>
          <w:szCs w:val="21"/>
        </w:rPr>
        <w:t xml:space="preserve">art. 225 </w:t>
      </w:r>
      <w:r w:rsidRPr="00274BED">
        <w:rPr>
          <w:rFonts w:ascii="Tahoma" w:hAnsi="Tahoma" w:cs="Tahoma"/>
          <w:b/>
          <w:color w:val="0000FF"/>
          <w:sz w:val="21"/>
          <w:szCs w:val="21"/>
        </w:rPr>
        <w:t xml:space="preserve">ustawy </w:t>
      </w:r>
      <w:proofErr w:type="spellStart"/>
      <w:r w:rsidRPr="00274BED">
        <w:rPr>
          <w:rFonts w:ascii="Tahoma" w:hAnsi="Tahoma" w:cs="Tahoma"/>
          <w:b/>
          <w:color w:val="0000FF"/>
          <w:sz w:val="21"/>
          <w:szCs w:val="21"/>
        </w:rPr>
        <w:t>Pzp</w:t>
      </w:r>
      <w:proofErr w:type="spellEnd"/>
      <w:r w:rsidRPr="00274BED">
        <w:rPr>
          <w:rFonts w:ascii="Tahoma" w:hAnsi="Tahoma" w:cs="Tahoma"/>
          <w:b/>
          <w:color w:val="0000FF"/>
          <w:sz w:val="21"/>
          <w:szCs w:val="21"/>
        </w:rPr>
        <w:t>, że wybór naszej oferty</w:t>
      </w:r>
    </w:p>
    <w:p w14:paraId="7DCC8E68" w14:textId="77777777" w:rsidR="00140716" w:rsidRPr="00C3523B" w:rsidRDefault="00140716" w:rsidP="00D46513">
      <w:pPr>
        <w:spacing w:before="40" w:after="40" w:line="276" w:lineRule="auto"/>
        <w:ind w:left="992"/>
        <w:jc w:val="center"/>
        <w:rPr>
          <w:rFonts w:ascii="Tahoma" w:hAnsi="Tahoma" w:cs="Tahoma"/>
          <w:b/>
          <w:color w:val="000000" w:themeColor="text1"/>
          <w:szCs w:val="20"/>
        </w:rPr>
      </w:pPr>
      <w:r w:rsidRPr="00274BED">
        <w:rPr>
          <w:rFonts w:ascii="Tahoma" w:hAnsi="Tahoma" w:cs="Tahoma"/>
          <w:b/>
          <w:color w:val="C00000"/>
          <w:sz w:val="21"/>
          <w:szCs w:val="21"/>
        </w:rPr>
        <w:t>prowadzi / NIE PROWADZI</w:t>
      </w:r>
      <w:r w:rsidRPr="00274BED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274BED">
        <w:rPr>
          <w:rFonts w:ascii="Tahoma" w:hAnsi="Tahoma" w:cs="Tahoma"/>
          <w:b/>
          <w:color w:val="FF0000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21"/>
          <w:szCs w:val="21"/>
          <w:vertAlign w:val="superscript"/>
        </w:rPr>
        <w:t>(</w:t>
      </w:r>
      <w:r w:rsidRPr="00274BED">
        <w:rPr>
          <w:rFonts w:ascii="Tahoma" w:hAnsi="Tahoma" w:cs="Tahoma"/>
          <w:i/>
          <w:color w:val="0000FF"/>
          <w:sz w:val="20"/>
          <w:szCs w:val="16"/>
          <w:vertAlign w:val="superscript"/>
        </w:rPr>
        <w:t>niepotrzebne skreślić)</w:t>
      </w:r>
    </w:p>
    <w:p w14:paraId="7D436CC6" w14:textId="0B869DC0" w:rsidR="00F80D9F" w:rsidRPr="00C3523B" w:rsidRDefault="00140716" w:rsidP="00D46513">
      <w:pPr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274BED">
        <w:rPr>
          <w:rFonts w:ascii="Tahoma" w:hAnsi="Tahoma" w:cs="Tahoma"/>
          <w:b/>
          <w:color w:val="0000FF"/>
          <w:sz w:val="18"/>
          <w:szCs w:val="18"/>
        </w:rPr>
        <w:t xml:space="preserve">do powstania u </w:t>
      </w:r>
      <w:r w:rsidR="00F9431C" w:rsidRPr="00274BED">
        <w:rPr>
          <w:rFonts w:ascii="Tahoma" w:hAnsi="Tahoma" w:cs="Tahoma"/>
          <w:b/>
          <w:color w:val="0000FF"/>
          <w:sz w:val="18"/>
          <w:szCs w:val="18"/>
        </w:rPr>
        <w:t>Zamawiającego</w:t>
      </w:r>
      <w:r w:rsidRPr="00274BED">
        <w:rPr>
          <w:rFonts w:ascii="Tahoma" w:hAnsi="Tahoma" w:cs="Tahoma"/>
          <w:b/>
          <w:color w:val="0000FF"/>
          <w:sz w:val="18"/>
          <w:szCs w:val="18"/>
        </w:rPr>
        <w:t xml:space="preserve"> obowiązku podatkowego</w:t>
      </w:r>
      <w:r w:rsidR="00574F5A" w:rsidRPr="00274BED">
        <w:rPr>
          <w:rFonts w:ascii="Tahoma" w:hAnsi="Tahoma" w:cs="Tahoma"/>
          <w:b/>
          <w:color w:val="0000FF"/>
          <w:sz w:val="18"/>
          <w:szCs w:val="18"/>
        </w:rPr>
        <w:t xml:space="preserve"> </w:t>
      </w:r>
      <w:r w:rsidR="00574F5A" w:rsidRPr="00274BED">
        <w:rPr>
          <w:rFonts w:ascii="Tahoma" w:hAnsi="Tahoma" w:cs="Tahoma"/>
          <w:b/>
          <w:bCs/>
          <w:color w:val="0000FF"/>
          <w:sz w:val="18"/>
          <w:szCs w:val="18"/>
          <w:highlight w:val="yellow"/>
        </w:rPr>
        <w:t>zgodnie z ustawą z 11 marca 2004 r. o podatku od towarów i usług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. </w:t>
      </w:r>
    </w:p>
    <w:p w14:paraId="0DE3E761" w14:textId="77777777" w:rsidR="003261BA" w:rsidRDefault="003261BA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</w:p>
    <w:p w14:paraId="71B2794D" w14:textId="77777777" w:rsidR="009519B3" w:rsidRDefault="009519B3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</w:p>
    <w:p w14:paraId="66A4F674" w14:textId="77777777" w:rsidR="009519B3" w:rsidRDefault="009519B3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</w:p>
    <w:p w14:paraId="6DF5FEB4" w14:textId="77777777" w:rsidR="00167959" w:rsidRDefault="00167959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</w:p>
    <w:p w14:paraId="468A12A3" w14:textId="66E47D3A" w:rsidR="00F80D9F" w:rsidRPr="00274BED" w:rsidRDefault="00F80D9F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C00000"/>
          <w:sz w:val="16"/>
          <w:szCs w:val="16"/>
          <w:highlight w:val="yellow"/>
        </w:rPr>
      </w:pPr>
      <w:r w:rsidRPr="00274BED">
        <w:rPr>
          <w:rFonts w:ascii="Tahoma" w:eastAsia="Calibri" w:hAnsi="Tahoma" w:cs="Tahoma"/>
          <w:color w:val="C00000"/>
          <w:sz w:val="16"/>
          <w:szCs w:val="16"/>
          <w:highlight w:val="yellow"/>
        </w:rPr>
        <w:lastRenderedPageBreak/>
        <w:t xml:space="preserve">UWAGA! </w:t>
      </w:r>
    </w:p>
    <w:p w14:paraId="39F9CD62" w14:textId="77777777" w:rsidR="00F80D9F" w:rsidRPr="00274BED" w:rsidRDefault="00F80D9F" w:rsidP="00D46513">
      <w:pPr>
        <w:autoSpaceDE w:val="0"/>
        <w:autoSpaceDN w:val="0"/>
        <w:adjustRightInd w:val="0"/>
        <w:spacing w:before="40" w:after="40" w:line="276" w:lineRule="auto"/>
        <w:ind w:left="567"/>
        <w:jc w:val="both"/>
        <w:rPr>
          <w:rFonts w:ascii="Tahoma" w:eastAsia="Calibri" w:hAnsi="Tahoma" w:cs="Tahoma"/>
          <w:color w:val="C00000"/>
          <w:sz w:val="16"/>
          <w:szCs w:val="16"/>
        </w:rPr>
      </w:pPr>
      <w:r w:rsidRPr="00274BED">
        <w:rPr>
          <w:rFonts w:ascii="Tahoma" w:eastAsia="Calibri" w:hAnsi="Tahoma" w:cs="Tahoma"/>
          <w:color w:val="C00000"/>
          <w:sz w:val="16"/>
          <w:szCs w:val="16"/>
          <w:highlight w:val="yellow"/>
        </w:rPr>
        <w:t>W myśl wskazanych powyżej przepisów dotyczących podatku od towarów i usług (VAT) obowiązek podatkowy u Zamawiającego może powstać w wyniku takich okoliczności jak: wewnątrzwspólnotowe nabycie towarów, import usług lub towarów, mechanizm odwróconego obciążenia podatkiem VAT (procedura odwrotnego obciążenia polega na przeniesieniu obowiązku rozliczenia podatku VAT ze sprzedawcy na nabywcę).</w:t>
      </w:r>
      <w:r w:rsidRPr="00274BED">
        <w:rPr>
          <w:rFonts w:ascii="Tahoma" w:eastAsia="Calibri" w:hAnsi="Tahoma" w:cs="Tahoma"/>
          <w:color w:val="C00000"/>
          <w:sz w:val="16"/>
          <w:szCs w:val="16"/>
        </w:rPr>
        <w:t xml:space="preserve"> </w:t>
      </w:r>
    </w:p>
    <w:p w14:paraId="3F48FE18" w14:textId="77777777" w:rsidR="00F80D9F" w:rsidRPr="00274BED" w:rsidRDefault="00F80D9F" w:rsidP="00D46513">
      <w:pPr>
        <w:autoSpaceDE w:val="0"/>
        <w:autoSpaceDN w:val="0"/>
        <w:adjustRightInd w:val="0"/>
        <w:spacing w:before="40" w:after="40" w:line="276" w:lineRule="auto"/>
        <w:ind w:left="567"/>
        <w:jc w:val="both"/>
        <w:rPr>
          <w:rFonts w:ascii="Tahoma" w:eastAsia="Calibri" w:hAnsi="Tahoma" w:cs="Tahoma"/>
          <w:i/>
          <w:iCs/>
          <w:color w:val="FF0000"/>
          <w:sz w:val="16"/>
          <w:szCs w:val="16"/>
        </w:rPr>
      </w:pPr>
      <w:r w:rsidRPr="00274BED">
        <w:rPr>
          <w:rFonts w:ascii="Tahoma" w:eastAsia="Calibri" w:hAnsi="Tahoma" w:cs="Tahoma"/>
          <w:i/>
          <w:iCs/>
          <w:color w:val="FF0000"/>
          <w:sz w:val="16"/>
          <w:szCs w:val="16"/>
        </w:rPr>
        <w:t xml:space="preserve">W przypadku wystąpienia powyższych okoliczności należy wskazać w osobnej tabeli nazwę (rodzaj) towaru lub usługi, których dostawa lub świadczenie będzie prowadzić do powstania obowiązku podatkowego u Zamawiającego oraz wskazując ich wartość bez kwoty podatku, a także wskazać stawkę podatku od towarów i usług, która zgodnie z wiedzą Wykonawcy, będzie miała zastosowanie. </w:t>
      </w:r>
    </w:p>
    <w:p w14:paraId="017EAC48" w14:textId="33E65826" w:rsidR="00F80D9F" w:rsidRPr="00274BED" w:rsidRDefault="00F80D9F" w:rsidP="00D46513">
      <w:pPr>
        <w:spacing w:before="40" w:after="40" w:line="276" w:lineRule="auto"/>
        <w:ind w:left="567"/>
        <w:jc w:val="both"/>
        <w:rPr>
          <w:rFonts w:ascii="Tahoma" w:eastAsia="Calibri" w:hAnsi="Tahoma" w:cs="Tahoma"/>
          <w:color w:val="0000FF"/>
          <w:sz w:val="16"/>
          <w:szCs w:val="16"/>
        </w:rPr>
      </w:pPr>
      <w:r w:rsidRPr="00274BED">
        <w:rPr>
          <w:rFonts w:ascii="Tahoma" w:eastAsia="Calibri" w:hAnsi="Tahoma" w:cs="Tahoma"/>
          <w:color w:val="0000FF"/>
          <w:sz w:val="16"/>
          <w:szCs w:val="16"/>
        </w:rPr>
        <w:t xml:space="preserve">(w przypadku </w:t>
      </w:r>
      <w:r w:rsidRPr="00274BED">
        <w:rPr>
          <w:rFonts w:ascii="Tahoma" w:eastAsia="Calibri" w:hAnsi="Tahoma" w:cs="Tahoma"/>
          <w:b/>
          <w:bCs/>
          <w:color w:val="0000FF"/>
          <w:sz w:val="16"/>
          <w:szCs w:val="16"/>
        </w:rPr>
        <w:t xml:space="preserve">niewskazania </w:t>
      </w:r>
      <w:r w:rsidRPr="00274BED">
        <w:rPr>
          <w:rFonts w:ascii="Tahoma" w:eastAsia="Calibri" w:hAnsi="Tahoma" w:cs="Tahoma"/>
          <w:color w:val="0000FF"/>
          <w:sz w:val="16"/>
          <w:szCs w:val="16"/>
        </w:rPr>
        <w:t xml:space="preserve">danych z powyższego oświadczenia, Zamawiający przyjmie, że wybór oferty Wykonawcy </w:t>
      </w:r>
      <w:r w:rsidR="001E72F8" w:rsidRPr="00274BED">
        <w:rPr>
          <w:rFonts w:ascii="Tahoma" w:eastAsia="Calibri" w:hAnsi="Tahoma" w:cs="Tahoma"/>
          <w:color w:val="0000FF"/>
          <w:sz w:val="16"/>
          <w:szCs w:val="16"/>
        </w:rPr>
        <w:br/>
      </w:r>
      <w:r w:rsidRPr="00274BED">
        <w:rPr>
          <w:rFonts w:ascii="Tahoma" w:eastAsia="Calibri" w:hAnsi="Tahoma" w:cs="Tahoma"/>
          <w:b/>
          <w:bCs/>
          <w:color w:val="0000FF"/>
          <w:sz w:val="16"/>
          <w:szCs w:val="16"/>
        </w:rPr>
        <w:t xml:space="preserve">NIE PROWADZI </w:t>
      </w:r>
      <w:r w:rsidRPr="00274BED">
        <w:rPr>
          <w:rFonts w:ascii="Tahoma" w:eastAsia="Calibri" w:hAnsi="Tahoma" w:cs="Tahoma"/>
          <w:color w:val="0000FF"/>
          <w:sz w:val="16"/>
          <w:szCs w:val="16"/>
        </w:rPr>
        <w:t>do obowiązku podatkowego)</w:t>
      </w:r>
      <w:r w:rsidR="009125B7" w:rsidRPr="00274BED">
        <w:rPr>
          <w:rFonts w:ascii="Tahoma" w:eastAsia="Calibri" w:hAnsi="Tahoma" w:cs="Tahoma"/>
          <w:color w:val="0000FF"/>
          <w:sz w:val="16"/>
          <w:szCs w:val="16"/>
        </w:rPr>
        <w:t>.</w:t>
      </w:r>
    </w:p>
    <w:p w14:paraId="540B82D3" w14:textId="77777777" w:rsidR="009125B7" w:rsidRPr="00C3523B" w:rsidRDefault="009125B7" w:rsidP="00D46513">
      <w:pPr>
        <w:spacing w:before="40" w:after="40" w:line="276" w:lineRule="auto"/>
        <w:ind w:left="567"/>
        <w:jc w:val="both"/>
        <w:rPr>
          <w:rFonts w:ascii="Tahoma" w:hAnsi="Tahoma" w:cs="Tahoma"/>
          <w:bCs/>
          <w:i/>
          <w:iCs/>
          <w:color w:val="000000" w:themeColor="text1"/>
          <w:sz w:val="16"/>
          <w:szCs w:val="16"/>
        </w:rPr>
      </w:pPr>
    </w:p>
    <w:p w14:paraId="1F336D28" w14:textId="6451E6E4" w:rsidR="005D060B" w:rsidRPr="00274BED" w:rsidRDefault="00EB39FD" w:rsidP="00D46513">
      <w:pPr>
        <w:pStyle w:val="Akapitzlist"/>
        <w:widowControl w:val="0"/>
        <w:numPr>
          <w:ilvl w:val="0"/>
          <w:numId w:val="8"/>
        </w:numPr>
        <w:spacing w:before="40" w:after="40"/>
        <w:ind w:left="567" w:hanging="567"/>
        <w:contextualSpacing w:val="0"/>
        <w:jc w:val="both"/>
        <w:rPr>
          <w:rFonts w:ascii="Tahoma" w:hAnsi="Tahoma" w:cs="Tahoma"/>
          <w:b/>
          <w:bCs/>
          <w:iCs/>
          <w:color w:val="0000FF"/>
          <w:szCs w:val="20"/>
        </w:rPr>
      </w:pPr>
      <w:r w:rsidRPr="00274BED">
        <w:rPr>
          <w:rFonts w:ascii="Tahoma" w:hAnsi="Tahoma" w:cs="Tahoma"/>
          <w:b/>
          <w:color w:val="0000FF"/>
          <w:sz w:val="21"/>
          <w:szCs w:val="21"/>
        </w:rPr>
        <w:t>Rodzaj przedsiębiorstwa jakim jest Wykonawca (proszę zaznaczyć właściwą opcję)</w:t>
      </w:r>
      <w:r w:rsidRPr="00274BED">
        <w:rPr>
          <w:rFonts w:ascii="Tahoma" w:hAnsi="Tahoma" w:cs="Tahoma"/>
          <w:b/>
          <w:bCs/>
          <w:iCs/>
          <w:color w:val="0000FF"/>
          <w:sz w:val="21"/>
          <w:szCs w:val="21"/>
        </w:rPr>
        <w:t>:</w:t>
      </w:r>
    </w:p>
    <w:p w14:paraId="12EF48D6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3484617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mikroprzedsiębiorstwo;</w:t>
      </w:r>
    </w:p>
    <w:p w14:paraId="00CA0127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155816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małe przedsiębiorstwo;</w:t>
      </w:r>
    </w:p>
    <w:p w14:paraId="609AEC9D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860862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średnie przedsiębiorstwo;</w:t>
      </w:r>
    </w:p>
    <w:p w14:paraId="32742CC3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-1319725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jednoosobowa działalność;</w:t>
      </w:r>
    </w:p>
    <w:p w14:paraId="2DE5FF18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1350766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osoba fizyczna nieprowadząca działalności gospodarczej;</w:t>
      </w:r>
    </w:p>
    <w:p w14:paraId="6B7815C8" w14:textId="77777777" w:rsidR="005D060B" w:rsidRPr="00C3523B" w:rsidRDefault="00000000" w:rsidP="00D46513">
      <w:pPr>
        <w:spacing w:before="40" w:after="40" w:line="276" w:lineRule="auto"/>
        <w:ind w:left="720"/>
        <w:jc w:val="both"/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</w:pPr>
      <w:sdt>
        <w:sdtPr>
          <w:rPr>
            <w:rFonts w:cs="Tahoma"/>
            <w:b/>
            <w:color w:val="000000" w:themeColor="text1"/>
            <w:sz w:val="16"/>
            <w:szCs w:val="16"/>
          </w:rPr>
          <w:id w:val="-3915811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060B" w:rsidRPr="00C3523B">
            <w:rPr>
              <w:rFonts w:ascii="MS Gothic" w:eastAsia="MS Gothic" w:hAnsi="MS Gothic" w:cs="Tahoma" w:hint="eastAsia"/>
              <w:b/>
              <w:color w:val="000000" w:themeColor="text1"/>
              <w:sz w:val="16"/>
              <w:szCs w:val="16"/>
            </w:rPr>
            <w:t>☐</w:t>
          </w:r>
        </w:sdtContent>
      </w:sdt>
      <w:r w:rsidR="005D060B" w:rsidRPr="00C3523B">
        <w:rPr>
          <w:rFonts w:ascii="Tahoma" w:eastAsia="Calibri" w:hAnsi="Tahoma" w:cs="Tahoma"/>
          <w:b/>
          <w:bCs/>
          <w:color w:val="000000" w:themeColor="text1"/>
          <w:sz w:val="18"/>
          <w:szCs w:val="18"/>
          <w:lang w:eastAsia="en-US"/>
        </w:rPr>
        <w:t xml:space="preserve"> inny rodzaj: ………………………….</w:t>
      </w:r>
    </w:p>
    <w:p w14:paraId="78E8803B" w14:textId="77777777" w:rsidR="005D060B" w:rsidRPr="00C3523B" w:rsidRDefault="005D060B" w:rsidP="00D46513">
      <w:pPr>
        <w:widowControl w:val="0"/>
        <w:spacing w:before="40" w:after="40" w:line="276" w:lineRule="auto"/>
        <w:ind w:left="567"/>
        <w:jc w:val="both"/>
        <w:rPr>
          <w:rFonts w:ascii="Tahoma" w:eastAsia="Calibri" w:hAnsi="Tahoma" w:cs="Tahoma"/>
          <w:b/>
          <w:bCs/>
          <w:iCs/>
          <w:color w:val="000000" w:themeColor="text1"/>
          <w:sz w:val="4"/>
          <w:szCs w:val="4"/>
          <w:lang w:eastAsia="en-US"/>
        </w:rPr>
      </w:pPr>
    </w:p>
    <w:p w14:paraId="0A8C4AE7" w14:textId="77777777" w:rsidR="005D060B" w:rsidRPr="00C3523B" w:rsidRDefault="005D060B" w:rsidP="00D46513">
      <w:pPr>
        <w:tabs>
          <w:tab w:val="left" w:pos="360"/>
        </w:tabs>
        <w:spacing w:before="40" w:after="40" w:line="276" w:lineRule="auto"/>
        <w:ind w:left="360" w:firstLine="284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W przypadku Wykonawców składających ofertę wspólną należy wypełnić dla każdego podmiotu osobno. </w:t>
      </w:r>
    </w:p>
    <w:p w14:paraId="43222FF2" w14:textId="77777777" w:rsidR="005D060B" w:rsidRPr="00C3523B" w:rsidRDefault="005D060B" w:rsidP="00D46513">
      <w:pPr>
        <w:spacing w:before="40" w:after="40" w:line="276" w:lineRule="auto"/>
        <w:ind w:left="646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Mikroprzedsiębiorstwo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: przedsiębiorstwo, które zatrudnia mniej niż 10 osób i którego roczny obrót lub roczna suma bilansowa nie przekracza 2 milionów EURO.</w:t>
      </w:r>
    </w:p>
    <w:p w14:paraId="11964151" w14:textId="77777777" w:rsidR="005D060B" w:rsidRPr="00C3523B" w:rsidRDefault="005D060B" w:rsidP="00D46513">
      <w:pPr>
        <w:spacing w:before="40" w:after="40" w:line="276" w:lineRule="auto"/>
        <w:ind w:left="646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Małe 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: przedsiębiorstwo, które zatrudnia mniej niż 50 osób i którego roczny obrót lub roczna suma bilansowa nie przekracza 10 milionów EURO. </w:t>
      </w:r>
    </w:p>
    <w:p w14:paraId="2C82563F" w14:textId="27F28724" w:rsidR="005D060B" w:rsidRPr="00C3523B" w:rsidRDefault="005D060B" w:rsidP="00D46513">
      <w:pPr>
        <w:spacing w:before="40" w:after="40" w:line="276" w:lineRule="auto"/>
        <w:ind w:left="646"/>
        <w:jc w:val="both"/>
        <w:rPr>
          <w:rFonts w:ascii="Trebuchet MS" w:hAnsi="Trebuchet MS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color w:val="000000" w:themeColor="text1"/>
          <w:sz w:val="16"/>
          <w:szCs w:val="16"/>
        </w:rPr>
        <w:t>Średnie przedsiębiorstwo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: przedsiębiorstwo, które nie jest mikroprzedsiębiorstwem ani małym przedsiębiorstwem i które zatrudnia mniej niż 250 osób i którego roczny obrót nie przekracza 50 milionów EURO lub roczna suma bilansowa nie</w:t>
      </w:r>
      <w:r w:rsidR="006876CC" w:rsidRPr="00C3523B">
        <w:rPr>
          <w:rFonts w:ascii="Tahoma" w:hAnsi="Tahoma" w:cs="Tahoma"/>
          <w:i/>
          <w:color w:val="000000" w:themeColor="text1"/>
          <w:sz w:val="16"/>
          <w:szCs w:val="16"/>
        </w:rPr>
        <w:t> 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przekracza </w:t>
      </w:r>
      <w:r w:rsidR="001E72F8">
        <w:rPr>
          <w:rFonts w:ascii="Tahoma" w:hAnsi="Tahoma" w:cs="Tahoma"/>
          <w:i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43 milionów EURO</w:t>
      </w:r>
      <w:r w:rsidRPr="00C3523B">
        <w:rPr>
          <w:rFonts w:ascii="Trebuchet MS" w:hAnsi="Trebuchet MS"/>
          <w:i/>
          <w:color w:val="000000" w:themeColor="text1"/>
          <w:sz w:val="16"/>
          <w:szCs w:val="16"/>
        </w:rPr>
        <w:t>.</w:t>
      </w:r>
    </w:p>
    <w:p w14:paraId="6EAD9222" w14:textId="77777777" w:rsidR="006D372B" w:rsidRPr="00C3523B" w:rsidRDefault="006D372B" w:rsidP="00D46513">
      <w:pPr>
        <w:pStyle w:val="Akapitzlist"/>
        <w:widowControl w:val="0"/>
        <w:spacing w:before="40" w:after="40"/>
        <w:ind w:left="567"/>
        <w:contextualSpacing w:val="0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424D0FFC" w14:textId="77777777" w:rsidR="00397AA9" w:rsidRPr="005934A8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eastAsia="Calibri" w:hAnsi="Tahoma" w:cs="Tahoma"/>
          <w:b/>
          <w:color w:val="000000" w:themeColor="text1"/>
          <w:sz w:val="21"/>
          <w:szCs w:val="21"/>
          <w:u w:val="single"/>
          <w:lang w:eastAsia="en-US"/>
        </w:rPr>
      </w:pPr>
      <w:r w:rsidRPr="005934A8">
        <w:rPr>
          <w:rFonts w:ascii="Tahoma" w:eastAsia="Calibri" w:hAnsi="Tahoma" w:cs="Tahoma"/>
          <w:b/>
          <w:color w:val="000000" w:themeColor="text1"/>
          <w:sz w:val="21"/>
          <w:szCs w:val="21"/>
          <w:u w:val="single"/>
          <w:lang w:eastAsia="en-US"/>
        </w:rPr>
        <w:t>Termin realizacji zamówienia:</w:t>
      </w:r>
      <w:r w:rsidRPr="005934A8">
        <w:rPr>
          <w:rFonts w:ascii="Tahoma" w:eastAsia="Calibri" w:hAnsi="Tahoma" w:cs="Tahoma"/>
          <w:color w:val="000000" w:themeColor="text1"/>
          <w:sz w:val="21"/>
          <w:szCs w:val="21"/>
          <w:lang w:eastAsia="en-US"/>
        </w:rPr>
        <w:t xml:space="preserve"> </w:t>
      </w:r>
    </w:p>
    <w:p w14:paraId="749EDD19" w14:textId="7B769E55" w:rsidR="005934A8" w:rsidRDefault="00397AA9" w:rsidP="00D46513">
      <w:pPr>
        <w:autoSpaceDE w:val="0"/>
        <w:autoSpaceDN w:val="0"/>
        <w:adjustRightInd w:val="0"/>
        <w:spacing w:before="40" w:after="40" w:line="276" w:lineRule="auto"/>
        <w:ind w:firstLine="567"/>
        <w:rPr>
          <w:rFonts w:ascii="Tahoma" w:eastAsia="Calibri" w:hAnsi="Tahoma" w:cs="Tahoma"/>
          <w:color w:val="000000" w:themeColor="text1"/>
          <w:sz w:val="21"/>
          <w:szCs w:val="21"/>
        </w:rPr>
      </w:pPr>
      <w:r w:rsidRPr="00C3523B">
        <w:rPr>
          <w:rFonts w:ascii="Tahoma" w:eastAsia="Calibri" w:hAnsi="Tahoma" w:cs="Tahoma"/>
          <w:color w:val="000000" w:themeColor="text1"/>
          <w:sz w:val="21"/>
          <w:szCs w:val="21"/>
        </w:rPr>
        <w:t xml:space="preserve">Termin obowiązywania umowy: </w:t>
      </w:r>
    </w:p>
    <w:p w14:paraId="0388DE02" w14:textId="363368B9" w:rsidR="00CC79AE" w:rsidRPr="000C08DC" w:rsidRDefault="00CC79AE" w:rsidP="00D46513">
      <w:pPr>
        <w:autoSpaceDE w:val="0"/>
        <w:autoSpaceDN w:val="0"/>
        <w:adjustRightInd w:val="0"/>
        <w:spacing w:before="40" w:after="40" w:line="276" w:lineRule="auto"/>
        <w:jc w:val="center"/>
        <w:rPr>
          <w:rFonts w:ascii="Tahoma" w:eastAsia="CIDFont+F1" w:hAnsi="Tahoma" w:cs="Tahoma"/>
          <w:b/>
          <w:bCs/>
          <w:color w:val="0000FF"/>
          <w:sz w:val="19"/>
          <w:szCs w:val="19"/>
        </w:rPr>
      </w:pPr>
      <w:r w:rsidRPr="000C08DC">
        <w:rPr>
          <w:rFonts w:ascii="Tahoma" w:eastAsia="CIDFont+F1" w:hAnsi="Tahoma" w:cs="Tahoma"/>
          <w:b/>
          <w:bCs/>
          <w:color w:val="0000FF"/>
          <w:sz w:val="19"/>
          <w:szCs w:val="19"/>
        </w:rPr>
        <w:t>Realizacja umowy przez okres 12 miesięcy od dnia zawarcia umowy w tym:</w:t>
      </w:r>
    </w:p>
    <w:p w14:paraId="34B9ACF2" w14:textId="77777777" w:rsidR="00CC79AE" w:rsidRDefault="00CC79AE" w:rsidP="00D46513">
      <w:pPr>
        <w:autoSpaceDE w:val="0"/>
        <w:autoSpaceDN w:val="0"/>
        <w:adjustRightInd w:val="0"/>
        <w:spacing w:before="40" w:after="40" w:line="276" w:lineRule="auto"/>
        <w:jc w:val="center"/>
        <w:rPr>
          <w:rFonts w:ascii="Tahoma" w:eastAsia="CIDFont+F1" w:hAnsi="Tahoma" w:cs="Tahoma"/>
          <w:b/>
          <w:bCs/>
          <w:color w:val="0000FF"/>
          <w:sz w:val="19"/>
          <w:szCs w:val="19"/>
        </w:rPr>
      </w:pPr>
      <w:r>
        <w:rPr>
          <w:rFonts w:ascii="Tahoma" w:eastAsia="CIDFont+F1" w:hAnsi="Tahoma" w:cs="Tahoma"/>
          <w:b/>
          <w:bCs/>
          <w:color w:val="0000FF"/>
          <w:sz w:val="19"/>
          <w:szCs w:val="19"/>
        </w:rPr>
        <w:t>Etap I – do 4 miesięcy od daty zawarcia umowy</w:t>
      </w:r>
    </w:p>
    <w:p w14:paraId="522C9EEC" w14:textId="77777777" w:rsidR="00CC79AE" w:rsidRPr="004D274B" w:rsidRDefault="00CC79AE" w:rsidP="00D46513">
      <w:pPr>
        <w:autoSpaceDE w:val="0"/>
        <w:autoSpaceDN w:val="0"/>
        <w:adjustRightInd w:val="0"/>
        <w:spacing w:before="40" w:after="40" w:line="276" w:lineRule="auto"/>
        <w:jc w:val="center"/>
        <w:rPr>
          <w:rFonts w:ascii="Tahoma" w:eastAsia="CIDFont+F1" w:hAnsi="Tahoma" w:cs="Tahoma"/>
          <w:b/>
          <w:bCs/>
          <w:color w:val="0000FF"/>
          <w:sz w:val="19"/>
          <w:szCs w:val="19"/>
        </w:rPr>
      </w:pPr>
      <w:r>
        <w:rPr>
          <w:rFonts w:ascii="Tahoma" w:eastAsia="CIDFont+F1" w:hAnsi="Tahoma" w:cs="Tahoma"/>
          <w:b/>
          <w:bCs/>
          <w:color w:val="0000FF"/>
          <w:sz w:val="19"/>
          <w:szCs w:val="19"/>
        </w:rPr>
        <w:t xml:space="preserve">Etap II – przez okres 8 miesięcy po zakończeniu etapu I </w:t>
      </w:r>
    </w:p>
    <w:p w14:paraId="14D9A9DD" w14:textId="77777777" w:rsidR="00CC79AE" w:rsidRDefault="00CC79AE" w:rsidP="00D46513">
      <w:pPr>
        <w:pStyle w:val="Nagwek2"/>
      </w:pPr>
    </w:p>
    <w:p w14:paraId="70025A03" w14:textId="49F5C4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Oświadczamy, </w:t>
      </w:r>
      <w:r w:rsidRPr="00587C04">
        <w:rPr>
          <w:rFonts w:ascii="Tahoma" w:eastAsia="Calibri" w:hAnsi="Tahoma" w:cs="Tahoma"/>
          <w:b/>
          <w:color w:val="0000FF"/>
          <w:sz w:val="21"/>
          <w:szCs w:val="21"/>
        </w:rPr>
        <w:t>że w celu wykazania spełniania warunków udziału w postępowaniu, określonych przez Zamawiającego w Specyfikacji Warunków Zamówienia</w:t>
      </w:r>
      <w:r w:rsidRPr="00587C04">
        <w:rPr>
          <w:rFonts w:ascii="Tahoma" w:eastAsia="Calibri" w:hAnsi="Tahoma" w:cs="Tahoma"/>
          <w:b/>
          <w:i/>
          <w:color w:val="0000FF"/>
          <w:sz w:val="21"/>
          <w:szCs w:val="21"/>
        </w:rPr>
        <w:t>,</w:t>
      </w:r>
      <w:r w:rsidRPr="00587C04">
        <w:rPr>
          <w:rFonts w:ascii="Tahoma" w:eastAsia="Calibri" w:hAnsi="Tahoma" w:cs="Tahoma"/>
          <w:b/>
          <w:color w:val="0000FF"/>
          <w:sz w:val="21"/>
          <w:szCs w:val="21"/>
        </w:rPr>
        <w:t xml:space="preserve"> </w:t>
      </w:r>
      <w:r w:rsidR="00573CE6" w:rsidRPr="00587C04">
        <w:rPr>
          <w:rFonts w:ascii="Tahoma" w:eastAsia="Calibri" w:hAnsi="Tahoma" w:cs="Tahoma"/>
          <w:b/>
          <w:color w:val="0000FF"/>
          <w:sz w:val="21"/>
          <w:szCs w:val="21"/>
        </w:rPr>
        <w:br/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</w:rPr>
        <w:t>nie polegam</w:t>
      </w:r>
      <w:r w:rsidRPr="00587C04">
        <w:rPr>
          <w:rFonts w:ascii="Tahoma" w:hAnsi="Tahoma" w:cs="Tahoma"/>
          <w:b/>
          <w:color w:val="FF0000"/>
          <w:sz w:val="21"/>
          <w:szCs w:val="21"/>
          <w:highlight w:val="yellow"/>
          <w:vertAlign w:val="superscript"/>
        </w:rPr>
        <w:sym w:font="Wingdings 2" w:char="F0E4"/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  <w:vertAlign w:val="superscript"/>
        </w:rPr>
        <w:t>)</w:t>
      </w:r>
      <w:r w:rsidRPr="00587C04">
        <w:rPr>
          <w:rFonts w:ascii="Tahoma" w:hAnsi="Tahoma" w:cs="Tahoma"/>
          <w:b/>
          <w:color w:val="0000FF"/>
          <w:sz w:val="21"/>
          <w:szCs w:val="21"/>
          <w:highlight w:val="yellow"/>
        </w:rPr>
        <w:t>/polegam</w:t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i/>
          <w:color w:val="000000" w:themeColor="text1"/>
          <w:sz w:val="21"/>
          <w:szCs w:val="21"/>
        </w:rPr>
        <w:t xml:space="preserve"> </w:t>
      </w:r>
      <w:r w:rsidRPr="00587C04">
        <w:rPr>
          <w:rFonts w:ascii="Tahoma" w:hAnsi="Tahoma" w:cs="Tahoma"/>
          <w:bCs/>
          <w:i/>
          <w:color w:val="0000FF"/>
          <w:sz w:val="21"/>
          <w:szCs w:val="21"/>
          <w:vertAlign w:val="superscript"/>
        </w:rPr>
        <w:t>(niepotrzebne skreślić)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na zasobach innych podmiotów: 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272B7612" w14:textId="77777777" w:rsidTr="00C22230">
        <w:tc>
          <w:tcPr>
            <w:tcW w:w="567" w:type="dxa"/>
            <w:vAlign w:val="center"/>
          </w:tcPr>
          <w:p w14:paraId="25441B07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40CDB1C9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t xml:space="preserve">Podać pełną nazwę/firmę, adres, podmiotu udostępniającego zasób Wykonawcy </w:t>
            </w:r>
          </w:p>
        </w:tc>
        <w:tc>
          <w:tcPr>
            <w:tcW w:w="3828" w:type="dxa"/>
            <w:vAlign w:val="center"/>
          </w:tcPr>
          <w:p w14:paraId="2E2A487C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  <w:t>Zakres (dla wskazanego podmiotu) w jakim Wykonawca polega na zasobach tego podmiotu</w:t>
            </w:r>
          </w:p>
        </w:tc>
      </w:tr>
      <w:tr w:rsidR="00C3523B" w:rsidRPr="00C3523B" w14:paraId="634F5766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495D4CC8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1B576FFF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04704D3A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1AC0E59C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75D8E022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1C1B70C4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63C1BEC8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75355B2C" w14:textId="77777777" w:rsidR="00397AA9" w:rsidRPr="00587C04" w:rsidRDefault="00397AA9" w:rsidP="00D46513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i/>
          <w:iCs/>
          <w:color w:val="C00000"/>
          <w:sz w:val="18"/>
          <w:szCs w:val="18"/>
        </w:rPr>
      </w:pP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(w przypadku </w:t>
      </w:r>
      <w:r w:rsidRPr="00587C04">
        <w:rPr>
          <w:rFonts w:ascii="Tahoma" w:hAnsi="Tahoma" w:cs="Tahoma"/>
          <w:b/>
          <w:i/>
          <w:iCs/>
          <w:color w:val="C00000"/>
          <w:sz w:val="18"/>
          <w:szCs w:val="18"/>
        </w:rPr>
        <w:t>niewskazania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podmiotu udostępniającego zasób Wykonawcy, Wykonawca samodzielnie będzie wykazywał spełnianie warunków udziału w postępowaniu oraz nie będzie polegał na zasobach podmiotów je udostępniających).</w:t>
      </w:r>
    </w:p>
    <w:p w14:paraId="1AF7AE75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0"/>
          <w:szCs w:val="10"/>
        </w:rPr>
      </w:pPr>
      <w:bookmarkStart w:id="4" w:name="_Hlk71805839"/>
    </w:p>
    <w:p w14:paraId="2AEC8191" w14:textId="19CA6142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bookmarkStart w:id="5" w:name="_Hlk71805745"/>
      <w:r w:rsidRPr="00C3523B">
        <w:rPr>
          <w:rFonts w:ascii="Tahoma" w:eastAsia="Calibri" w:hAnsi="Tahoma" w:cs="Tahoma"/>
          <w:b/>
          <w:color w:val="000000" w:themeColor="text1"/>
          <w:sz w:val="21"/>
          <w:szCs w:val="21"/>
        </w:rPr>
        <w:t xml:space="preserve">Oświadczamy, 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>że całość prac wykonamy si</w:t>
      </w:r>
      <w:r w:rsidR="00573CE6" w:rsidRPr="00587C04">
        <w:rPr>
          <w:rFonts w:ascii="Tahoma" w:hAnsi="Tahoma" w:cs="Tahoma"/>
          <w:b/>
          <w:color w:val="0000FF"/>
          <w:sz w:val="21"/>
          <w:szCs w:val="21"/>
        </w:rPr>
        <w:t>ł</w:t>
      </w:r>
      <w:r w:rsidRPr="00587C04">
        <w:rPr>
          <w:rFonts w:ascii="Tahoma" w:hAnsi="Tahoma" w:cs="Tahoma"/>
          <w:b/>
          <w:color w:val="0000FF"/>
          <w:sz w:val="21"/>
          <w:szCs w:val="21"/>
        </w:rPr>
        <w:t xml:space="preserve">ami własnymi/ część prac objętych zamówieniem zamierzamy zlecić w podwykonawstwie </w:t>
      </w:r>
      <w:r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 xml:space="preserve">następującym </w:t>
      </w:r>
      <w:r w:rsidR="00573CE6"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>P</w:t>
      </w:r>
      <w:r w:rsidRPr="00587C04">
        <w:rPr>
          <w:rFonts w:ascii="Tahoma" w:hAnsi="Tahoma" w:cs="Tahoma"/>
          <w:b/>
          <w:color w:val="0000FF"/>
          <w:sz w:val="21"/>
          <w:szCs w:val="21"/>
          <w:u w:val="single"/>
        </w:rPr>
        <w:t>odwykonawcom</w:t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sym w:font="Wingdings 2" w:char="F0E4"/>
      </w:r>
      <w:r w:rsidRPr="00587C04">
        <w:rPr>
          <w:rFonts w:ascii="Tahoma" w:hAnsi="Tahoma" w:cs="Tahoma"/>
          <w:b/>
          <w:color w:val="FF0000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  <w:r w:rsidRPr="00C3523B">
        <w:rPr>
          <w:rFonts w:ascii="Tahoma" w:hAnsi="Tahoma" w:cs="Tahoma"/>
          <w:b/>
          <w:i/>
          <w:color w:val="000000" w:themeColor="text1"/>
          <w:sz w:val="22"/>
          <w:szCs w:val="22"/>
        </w:rPr>
        <w:t xml:space="preserve"> </w:t>
      </w:r>
      <w:r w:rsidRPr="00587C04">
        <w:rPr>
          <w:rFonts w:ascii="Tahoma" w:hAnsi="Tahoma" w:cs="Tahoma"/>
          <w:bCs/>
          <w:i/>
          <w:color w:val="0000FF"/>
          <w:sz w:val="20"/>
          <w:szCs w:val="20"/>
          <w:vertAlign w:val="superscript"/>
        </w:rPr>
        <w:t>(niepotrzebne skreślić)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74C8565D" w14:textId="77777777" w:rsidTr="00C22230">
        <w:tc>
          <w:tcPr>
            <w:tcW w:w="567" w:type="dxa"/>
            <w:vAlign w:val="center"/>
          </w:tcPr>
          <w:bookmarkEnd w:id="5"/>
          <w:p w14:paraId="4E3360F5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vAlign w:val="center"/>
          </w:tcPr>
          <w:p w14:paraId="241B6335" w14:textId="0401E1A5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t xml:space="preserve">Podać pełną nazwę/firmę, adres Podwykonawcy </w:t>
            </w:r>
            <w:r w:rsidRPr="00C3523B">
              <w:rPr>
                <w:rFonts w:ascii="Tahoma" w:hAnsi="Tahoma" w:cs="Tahoma"/>
                <w:b/>
                <w:i/>
                <w:color w:val="000000" w:themeColor="text1"/>
                <w:sz w:val="16"/>
                <w:szCs w:val="16"/>
              </w:rPr>
              <w:br/>
            </w:r>
            <w:r w:rsidRPr="00C3523B">
              <w:rPr>
                <w:rFonts w:ascii="Tahoma" w:hAnsi="Tahoma" w:cs="Tahoma"/>
                <w:b/>
                <w:bCs/>
                <w:i/>
                <w:color w:val="000000" w:themeColor="text1"/>
                <w:sz w:val="16"/>
                <w:szCs w:val="16"/>
              </w:rPr>
              <w:t>(o ile są znani)</w:t>
            </w:r>
          </w:p>
        </w:tc>
        <w:tc>
          <w:tcPr>
            <w:tcW w:w="3828" w:type="dxa"/>
            <w:vAlign w:val="center"/>
          </w:tcPr>
          <w:p w14:paraId="49B9B7AD" w14:textId="6C12CCB5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Części zamówienia, których wykonanie Wykonawca zamierza powierzyć </w:t>
            </w:r>
            <w:r w:rsidR="00573CE6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>P</w:t>
            </w:r>
            <w:r w:rsidRPr="00C3523B">
              <w:rPr>
                <w:rFonts w:ascii="Tahoma" w:hAnsi="Tahoma" w:cs="Tahoma"/>
                <w:b/>
                <w:bCs/>
                <w:i/>
                <w:iCs/>
                <w:color w:val="000000" w:themeColor="text1"/>
                <w:sz w:val="16"/>
                <w:szCs w:val="16"/>
              </w:rPr>
              <w:t>odwykonawcom</w:t>
            </w:r>
          </w:p>
        </w:tc>
      </w:tr>
      <w:tr w:rsidR="00C3523B" w:rsidRPr="00C3523B" w14:paraId="1A34C503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44A62AEA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35C93A09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03C43BBF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37ECB47E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7576C786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vAlign w:val="center"/>
          </w:tcPr>
          <w:p w14:paraId="68D14BCD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4055D582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0ED51E91" w14:textId="77777777" w:rsidR="00397AA9" w:rsidRPr="00587C04" w:rsidRDefault="00397AA9" w:rsidP="00D46513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i/>
          <w:color w:val="C00000"/>
          <w:sz w:val="18"/>
          <w:szCs w:val="18"/>
        </w:rPr>
      </w:pPr>
      <w:r w:rsidRPr="00587C04">
        <w:rPr>
          <w:rFonts w:ascii="Tahoma" w:hAnsi="Tahoma" w:cs="Tahoma"/>
          <w:color w:val="C00000"/>
          <w:sz w:val="18"/>
          <w:szCs w:val="18"/>
        </w:rPr>
        <w:lastRenderedPageBreak/>
        <w:t>(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 xml:space="preserve">w przypadku </w:t>
      </w:r>
      <w:r w:rsidRPr="00587C04">
        <w:rPr>
          <w:rFonts w:ascii="Tahoma" w:hAnsi="Tahoma" w:cs="Tahoma"/>
          <w:b/>
          <w:i/>
          <w:color w:val="C00000"/>
          <w:sz w:val="18"/>
          <w:szCs w:val="18"/>
        </w:rPr>
        <w:t>niewskazania</w:t>
      </w:r>
      <w:r w:rsidRPr="00587C04">
        <w:rPr>
          <w:rFonts w:ascii="Tahoma" w:hAnsi="Tahoma" w:cs="Tahoma"/>
          <w:b/>
          <w:color w:val="C00000"/>
          <w:sz w:val="18"/>
          <w:szCs w:val="18"/>
        </w:rPr>
        <w:t xml:space="preserve"> 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>udziału Podwykonawców</w:t>
      </w:r>
      <w:r w:rsidRPr="00587C04">
        <w:rPr>
          <w:rFonts w:ascii="Tahoma" w:hAnsi="Tahoma" w:cs="Tahoma"/>
          <w:color w:val="C00000"/>
          <w:sz w:val="18"/>
          <w:szCs w:val="18"/>
        </w:rPr>
        <w:t xml:space="preserve"> </w:t>
      </w:r>
      <w:r w:rsidRPr="00587C04">
        <w:rPr>
          <w:rFonts w:ascii="Tahoma" w:hAnsi="Tahoma" w:cs="Tahoma"/>
          <w:i/>
          <w:color w:val="C00000"/>
          <w:sz w:val="18"/>
          <w:szCs w:val="18"/>
        </w:rPr>
        <w:t>Zamawiający przyjmie, że całe zamówienie zostanie wykonane przez Wykonawcę, bez udziału Podwykonawcy).</w:t>
      </w:r>
    </w:p>
    <w:p w14:paraId="162CBE08" w14:textId="77777777" w:rsidR="00397AA9" w:rsidRDefault="00397AA9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bookmarkEnd w:id="4"/>
    <w:p w14:paraId="72CA7DAC" w14:textId="777777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bCs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Oświadczamy, </w:t>
      </w:r>
      <w:r w:rsidRPr="00587C04">
        <w:rPr>
          <w:rFonts w:ascii="Tahoma" w:hAnsi="Tahoma" w:cs="Tahoma"/>
          <w:b/>
          <w:bCs/>
          <w:color w:val="0000FF"/>
          <w:sz w:val="21"/>
          <w:szCs w:val="21"/>
        </w:rPr>
        <w:t>że niżej wymienieni Wykonawcy wspólnie ubiegający się o udzielenie zamówienia wykonają następujące usługi składające się na przedmiot zamówienia</w:t>
      </w: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t>:</w:t>
      </w:r>
    </w:p>
    <w:tbl>
      <w:tblPr>
        <w:tblW w:w="949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103"/>
        <w:gridCol w:w="3828"/>
      </w:tblGrid>
      <w:tr w:rsidR="00C3523B" w:rsidRPr="00C3523B" w14:paraId="724E0032" w14:textId="77777777" w:rsidTr="00587C04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D441ED4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195F81DC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t xml:space="preserve">Podać pełną nazwę Wykonawcy, spośród Wykonawców wspólnie ubiegających się o udzielenie zamówienia 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00059C68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i/>
                <w:iCs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t xml:space="preserve">Usługi składające się na przedmiot zamówienia, które zostaną wykonane przez Wykonawcę wskazanego </w:t>
            </w:r>
            <w:r w:rsidRPr="00C3523B"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  <w:br/>
              <w:t>w kol. 2</w:t>
            </w:r>
          </w:p>
        </w:tc>
      </w:tr>
      <w:tr w:rsidR="00C3523B" w:rsidRPr="00C3523B" w14:paraId="2FCADB1E" w14:textId="77777777" w:rsidTr="00C22230">
        <w:trPr>
          <w:trHeight w:val="340"/>
        </w:trPr>
        <w:tc>
          <w:tcPr>
            <w:tcW w:w="567" w:type="dxa"/>
            <w:vAlign w:val="center"/>
          </w:tcPr>
          <w:p w14:paraId="356A63C5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5103" w:type="dxa"/>
            <w:vAlign w:val="center"/>
          </w:tcPr>
          <w:p w14:paraId="4D8249AB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vAlign w:val="center"/>
          </w:tcPr>
          <w:p w14:paraId="1A50FB71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  <w:tr w:rsidR="00C3523B" w:rsidRPr="00C3523B" w14:paraId="2C025E25" w14:textId="77777777" w:rsidTr="00587C04"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44E92A" w14:textId="77777777" w:rsidR="00397AA9" w:rsidRPr="00C3523B" w:rsidRDefault="00397AA9" w:rsidP="00D46513">
            <w:pPr>
              <w:spacing w:before="40" w:after="40" w:line="276" w:lineRule="auto"/>
              <w:jc w:val="center"/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</w:pPr>
            <w:r w:rsidRPr="00C3523B">
              <w:rPr>
                <w:rFonts w:ascii="Tahoma" w:eastAsia="Calibri" w:hAnsi="Tahoma" w:cs="Tahoma"/>
                <w:b/>
                <w:color w:val="000000" w:themeColor="text1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2B1ACE0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6541E530" w14:textId="77777777" w:rsidR="00397AA9" w:rsidRPr="00C3523B" w:rsidRDefault="00397AA9" w:rsidP="00D46513">
            <w:pPr>
              <w:spacing w:before="40" w:after="40" w:line="276" w:lineRule="auto"/>
              <w:jc w:val="both"/>
              <w:rPr>
                <w:rFonts w:ascii="Tahoma" w:eastAsia="Calibri" w:hAnsi="Tahoma" w:cs="Tahoma"/>
                <w:b/>
                <w:i/>
                <w:color w:val="000000" w:themeColor="text1"/>
                <w:sz w:val="16"/>
                <w:szCs w:val="16"/>
                <w:lang w:eastAsia="en-US"/>
              </w:rPr>
            </w:pPr>
          </w:p>
        </w:tc>
      </w:tr>
    </w:tbl>
    <w:p w14:paraId="71E28702" w14:textId="59617E58" w:rsidR="00397AA9" w:rsidRPr="00587C04" w:rsidRDefault="00397AA9" w:rsidP="00D46513">
      <w:pPr>
        <w:spacing w:before="40" w:after="40" w:line="276" w:lineRule="auto"/>
        <w:ind w:left="426"/>
        <w:jc w:val="both"/>
        <w:rPr>
          <w:rFonts w:ascii="Tahoma" w:hAnsi="Tahoma" w:cs="Tahoma"/>
          <w:i/>
          <w:iCs/>
          <w:color w:val="C00000"/>
          <w:sz w:val="18"/>
          <w:szCs w:val="18"/>
        </w:rPr>
      </w:pP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(UWAGA: pkt 8 dotyczy </w:t>
      </w:r>
      <w:r w:rsidRPr="00587C04">
        <w:rPr>
          <w:rFonts w:ascii="Tahoma" w:hAnsi="Tahoma" w:cs="Tahoma"/>
          <w:i/>
          <w:iCs/>
          <w:color w:val="C00000"/>
          <w:sz w:val="18"/>
          <w:szCs w:val="18"/>
          <w:highlight w:val="yellow"/>
        </w:rPr>
        <w:t>wyłącznie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Wykonawców wspólnie ubiegających się o udzielenie zamówienia publicznego</w:t>
      </w:r>
      <w:r w:rsidR="00573CE6" w:rsidRPr="00587C04">
        <w:rPr>
          <w:rFonts w:ascii="Tahoma" w:hAnsi="Tahoma" w:cs="Tahoma"/>
          <w:i/>
          <w:iCs/>
          <w:color w:val="C00000"/>
          <w:sz w:val="18"/>
          <w:szCs w:val="18"/>
        </w:rPr>
        <w:t>,</w:t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 xml:space="preserve"> </w:t>
      </w:r>
      <w:r w:rsidR="00573CE6" w:rsidRPr="00587C04">
        <w:rPr>
          <w:rFonts w:ascii="Tahoma" w:hAnsi="Tahoma" w:cs="Tahoma"/>
          <w:i/>
          <w:iCs/>
          <w:color w:val="C00000"/>
          <w:sz w:val="18"/>
          <w:szCs w:val="18"/>
        </w:rPr>
        <w:br/>
      </w:r>
      <w:r w:rsidRPr="00587C04">
        <w:rPr>
          <w:rFonts w:ascii="Tahoma" w:hAnsi="Tahoma" w:cs="Tahoma"/>
          <w:i/>
          <w:iCs/>
          <w:color w:val="C00000"/>
          <w:sz w:val="18"/>
          <w:szCs w:val="18"/>
        </w:rPr>
        <w:t>w tym spółki cywilne)</w:t>
      </w:r>
      <w:r w:rsidRPr="00587C04">
        <w:rPr>
          <w:rFonts w:ascii="Tahoma" w:hAnsi="Tahoma" w:cs="Tahoma"/>
          <w:color w:val="C00000"/>
          <w:sz w:val="21"/>
          <w:szCs w:val="21"/>
        </w:rPr>
        <w:t xml:space="preserve"> </w:t>
      </w:r>
    </w:p>
    <w:p w14:paraId="1A624234" w14:textId="77777777" w:rsidR="00397AA9" w:rsidRPr="00C3523B" w:rsidRDefault="00397AA9" w:rsidP="00D46513">
      <w:pPr>
        <w:tabs>
          <w:tab w:val="left" w:pos="567"/>
        </w:tabs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378A10B7" w14:textId="777777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Warunki płatności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</w:p>
    <w:p w14:paraId="46B0157E" w14:textId="0C38D3EF" w:rsidR="00397AA9" w:rsidRDefault="00397AA9" w:rsidP="00D46513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 xml:space="preserve">W pełni akceptujemy warunki, zasady i terminy płatności określone w akceptowanych przez nas bez zastrzeżeń i uwag </w:t>
      </w:r>
      <w:r w:rsidRPr="00C3523B">
        <w:rPr>
          <w:rFonts w:ascii="Tahoma" w:hAnsi="Tahoma" w:cs="Tahoma"/>
          <w:color w:val="000000" w:themeColor="text1"/>
          <w:spacing w:val="-1"/>
          <w:sz w:val="21"/>
          <w:szCs w:val="21"/>
        </w:rPr>
        <w:t>projektowanych</w:t>
      </w:r>
      <w:r w:rsidRPr="00C3523B">
        <w:rPr>
          <w:rFonts w:ascii="Tahoma" w:hAnsi="Tahoma" w:cs="Tahoma"/>
          <w:color w:val="000000" w:themeColor="text1"/>
          <w:spacing w:val="-1"/>
          <w:sz w:val="19"/>
          <w:szCs w:val="19"/>
        </w:rPr>
        <w:t xml:space="preserve">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t>postanowieniach umowy określonych w SWZ.</w:t>
      </w:r>
    </w:p>
    <w:p w14:paraId="657A501A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color w:val="000000" w:themeColor="text1"/>
          <w:sz w:val="2"/>
          <w:szCs w:val="2"/>
        </w:rPr>
      </w:pPr>
    </w:p>
    <w:p w14:paraId="205FE816" w14:textId="77777777" w:rsidR="00397AA9" w:rsidRPr="00C3523B" w:rsidRDefault="00397AA9" w:rsidP="00D46513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2"/>
          <w:szCs w:val="2"/>
        </w:rPr>
      </w:pPr>
    </w:p>
    <w:p w14:paraId="1A576A63" w14:textId="2C4084FD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  <w:u w:val="single"/>
        </w:rPr>
      </w:pPr>
      <w:r w:rsidRPr="005A08BB">
        <w:rPr>
          <w:rFonts w:ascii="Tahoma" w:hAnsi="Tahoma" w:cs="Tahoma"/>
          <w:b/>
          <w:color w:val="0000FF"/>
          <w:sz w:val="21"/>
          <w:szCs w:val="21"/>
          <w:u w:val="single"/>
        </w:rPr>
        <w:t>OŚWIADCZAMY</w:t>
      </w:r>
      <w:r w:rsidRPr="005A08BB">
        <w:rPr>
          <w:rFonts w:ascii="Tahoma" w:hAnsi="Tahoma" w:cs="Tahoma"/>
          <w:b/>
          <w:color w:val="0000FF"/>
          <w:sz w:val="21"/>
          <w:szCs w:val="21"/>
        </w:rPr>
        <w:t>,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że </w:t>
      </w:r>
      <w:r w:rsidRPr="005A08BB">
        <w:rPr>
          <w:rFonts w:ascii="Tahoma" w:hAnsi="Tahoma" w:cs="Tahoma"/>
          <w:b/>
          <w:color w:val="C00000"/>
          <w:sz w:val="21"/>
          <w:szCs w:val="21"/>
        </w:rPr>
        <w:t xml:space="preserve">WYPEŁNILIŚMY 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obowiązki informacyjne przewidziane w art. 13 </w:t>
      </w:r>
      <w:r w:rsidR="00573CE6">
        <w:rPr>
          <w:rFonts w:ascii="Tahoma" w:hAnsi="Tahoma" w:cs="Tahoma"/>
          <w:b/>
          <w:color w:val="000000" w:themeColor="text1"/>
          <w:sz w:val="21"/>
          <w:szCs w:val="21"/>
        </w:rPr>
        <w:br/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lub art. 14 RODO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footnoteReference w:id="1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 wobec osób fizycznych, od których dane osobowe bezpośrednio lub pośrednio pozyskaliśmy w celu ubiegania się o udzielenie zamówienia publicznego </w:t>
      </w:r>
      <w:r w:rsidR="00573CE6">
        <w:rPr>
          <w:rFonts w:ascii="Tahoma" w:hAnsi="Tahoma" w:cs="Tahoma"/>
          <w:b/>
          <w:color w:val="000000" w:themeColor="text1"/>
          <w:sz w:val="21"/>
          <w:szCs w:val="21"/>
        </w:rPr>
        <w:br/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w niniejszym postępowaniu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1"/>
          <w:szCs w:val="21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.</w:t>
      </w:r>
    </w:p>
    <w:p w14:paraId="5AD40324" w14:textId="32D204F5" w:rsidR="00397AA9" w:rsidRPr="00C3523B" w:rsidRDefault="00397AA9" w:rsidP="00D46513">
      <w:pPr>
        <w:widowControl w:val="0"/>
        <w:spacing w:before="40" w:after="40" w:line="276" w:lineRule="auto"/>
        <w:ind w:left="851" w:hanging="284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vertAlign w:val="superscript"/>
        </w:rPr>
        <w:sym w:font="Wingdings 2" w:char="F0E4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18"/>
          <w:szCs w:val="15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Wykonawca nie składa powyższego oświadczenia i należy je wykreślić z formularza oferty.</w:t>
      </w:r>
    </w:p>
    <w:p w14:paraId="12895F70" w14:textId="77777777" w:rsidR="00397AA9" w:rsidRPr="00C3523B" w:rsidRDefault="00397AA9" w:rsidP="00D46513">
      <w:pPr>
        <w:widowControl w:val="0"/>
        <w:spacing w:before="40" w:after="40" w:line="276" w:lineRule="auto"/>
        <w:ind w:left="567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3B1EF99F" w14:textId="6F718165" w:rsidR="00397AA9" w:rsidRPr="003A7357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sz w:val="21"/>
          <w:szCs w:val="21"/>
        </w:rPr>
      </w:pPr>
      <w:r w:rsidRPr="003A7357">
        <w:rPr>
          <w:rFonts w:ascii="Tahoma" w:hAnsi="Tahoma" w:cs="Tahoma"/>
          <w:b/>
          <w:sz w:val="21"/>
          <w:szCs w:val="21"/>
        </w:rPr>
        <w:t xml:space="preserve">Oświadczamy, że z datą zawarcia umowy </w:t>
      </w:r>
      <w:bookmarkStart w:id="6" w:name="_Hlk72410951"/>
      <w:r w:rsidRPr="003A7357">
        <w:rPr>
          <w:rFonts w:ascii="Tahoma" w:hAnsi="Tahoma" w:cs="Tahoma"/>
          <w:b/>
          <w:sz w:val="21"/>
          <w:szCs w:val="21"/>
        </w:rPr>
        <w:t xml:space="preserve">z </w:t>
      </w:r>
      <w:bookmarkStart w:id="7" w:name="_Hlk138235815"/>
      <w:bookmarkEnd w:id="6"/>
      <w:r w:rsidR="00CE74D3" w:rsidRPr="003A7357">
        <w:rPr>
          <w:rFonts w:ascii="Tahoma" w:hAnsi="Tahoma" w:cs="Tahoma"/>
          <w:b/>
          <w:sz w:val="21"/>
          <w:szCs w:val="21"/>
          <w:highlight w:val="yellow"/>
        </w:rPr>
        <w:t>Powiatowym Centrum Usług Wspólnych</w:t>
      </w:r>
      <w:r w:rsidR="0063533D" w:rsidRPr="003A7357">
        <w:rPr>
          <w:rFonts w:ascii="Tahoma" w:hAnsi="Tahoma" w:cs="Tahoma"/>
          <w:b/>
          <w:sz w:val="21"/>
          <w:szCs w:val="21"/>
          <w:highlight w:val="yellow"/>
        </w:rPr>
        <w:t xml:space="preserve"> w Kędzierzynie-Koźlu</w:t>
      </w:r>
      <w:bookmarkEnd w:id="7"/>
      <w:r w:rsidRPr="003A7357">
        <w:rPr>
          <w:rFonts w:ascii="Tahoma" w:hAnsi="Tahoma" w:cs="Tahoma"/>
          <w:b/>
          <w:sz w:val="21"/>
          <w:szCs w:val="21"/>
        </w:rPr>
        <w:t>, wniesiemy opłacone ubezpieczenie OC prowadzonej działalności lub ubezpieczenie kontraktu na wartość złożonej oferty.</w:t>
      </w:r>
    </w:p>
    <w:p w14:paraId="2E5B0980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75884AF0" w14:textId="45F27086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Oświadczamy, że zapoznaliśmy się z projektowanymi postanowieniami umowy, określonymi </w:t>
      </w:r>
      <w:r w:rsidRPr="00C3523B">
        <w:rPr>
          <w:rFonts w:ascii="Tahoma" w:hAnsi="Tahoma" w:cs="Tahoma"/>
          <w:b/>
          <w:bCs/>
          <w:color w:val="000000" w:themeColor="text1"/>
          <w:sz w:val="21"/>
          <w:szCs w:val="21"/>
        </w:rPr>
        <w:t xml:space="preserve">w załączniku do 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 xml:space="preserve">Specyfikacji Warunków Zamówienia tj. druku </w:t>
      </w:r>
      <w:r w:rsidRPr="009A3ABA">
        <w:rPr>
          <w:rFonts w:ascii="Tahoma" w:hAnsi="Tahoma" w:cs="Tahoma"/>
          <w:b/>
          <w:sz w:val="21"/>
          <w:szCs w:val="21"/>
        </w:rPr>
        <w:t xml:space="preserve">nr </w:t>
      </w:r>
      <w:r w:rsidR="002F3814" w:rsidRPr="009A3ABA">
        <w:rPr>
          <w:rFonts w:ascii="Tahoma" w:hAnsi="Tahoma" w:cs="Tahoma"/>
          <w:b/>
          <w:sz w:val="21"/>
          <w:szCs w:val="21"/>
        </w:rPr>
        <w:t>7</w:t>
      </w:r>
      <w:r w:rsidRPr="009A3ABA">
        <w:rPr>
          <w:rFonts w:ascii="Tahoma" w:hAnsi="Tahoma" w:cs="Tahoma"/>
          <w:b/>
          <w:sz w:val="21"/>
          <w:szCs w:val="21"/>
        </w:rPr>
        <w:t xml:space="preserve"> 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i zobowiązujemy się, w przypadku wyboru naszej oferty, do zawarcia umowy zgodnej z niniejszą ofertą, na warunkach określonych w Specyfikacji Warunków Zamówienia, w miejscu i terminie wyznaczonym przez Zamawiającego.</w:t>
      </w:r>
    </w:p>
    <w:p w14:paraId="08AFD86B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5D0E44D4" w14:textId="19087C7E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Oświadczamy, że zapoznaliśmy się ze Specyfikacją Warunków Zamówienia, a także wszystkimi innymi dokumentami i nie wnosimy do nich żadnych zastrzeżeń oraz uznajemy się za związanych określonymi w nich warunkami.</w:t>
      </w:r>
    </w:p>
    <w:p w14:paraId="07736F8E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728B5BB2" w14:textId="777777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Oświadczamy, że jesteśmy związani niniejszą ofertą w terminie określonym w SWZ.</w:t>
      </w:r>
    </w:p>
    <w:p w14:paraId="6749B5F2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11D5EF8A" w14:textId="59A881B8" w:rsidR="00397AA9" w:rsidRPr="005A08B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FF"/>
          <w:sz w:val="21"/>
          <w:szCs w:val="21"/>
        </w:rPr>
      </w:pPr>
      <w:r w:rsidRPr="005A08BB">
        <w:rPr>
          <w:rFonts w:ascii="Tahoma" w:hAnsi="Tahoma" w:cs="Tahoma"/>
          <w:color w:val="0000FF"/>
          <w:sz w:val="21"/>
          <w:szCs w:val="21"/>
        </w:rPr>
        <w:t>Wszelkie oświadczenia i dokumenty podane w niniejszej ofercie zostały złożone ze świadomością odpowiedzialności karnej za składanie fałszywych zeznań oraz ze świadomością odpowiedzialności za poświadczenie nieprawdy w dokumentach w celu uzyskania zamówienia publicznego (</w:t>
      </w:r>
      <w:r w:rsidRPr="005A08BB">
        <w:rPr>
          <w:rFonts w:ascii="Tahoma" w:hAnsi="Tahoma" w:cs="Tahoma"/>
          <w:i/>
          <w:color w:val="0000FF"/>
          <w:sz w:val="21"/>
          <w:szCs w:val="21"/>
        </w:rPr>
        <w:t xml:space="preserve">art. 233 §1 </w:t>
      </w:r>
      <w:r w:rsidR="00573CE6" w:rsidRPr="005A08BB">
        <w:rPr>
          <w:rFonts w:ascii="Tahoma" w:hAnsi="Tahoma" w:cs="Tahoma"/>
          <w:i/>
          <w:color w:val="0000FF"/>
          <w:sz w:val="21"/>
          <w:szCs w:val="21"/>
        </w:rPr>
        <w:br/>
      </w:r>
      <w:r w:rsidRPr="005A08BB">
        <w:rPr>
          <w:rFonts w:ascii="Tahoma" w:hAnsi="Tahoma" w:cs="Tahoma"/>
          <w:i/>
          <w:color w:val="0000FF"/>
          <w:sz w:val="21"/>
          <w:szCs w:val="21"/>
        </w:rPr>
        <w:t>i 297 §1 Kodeksu Karnego</w:t>
      </w:r>
      <w:r w:rsidRPr="005A08BB">
        <w:rPr>
          <w:rFonts w:ascii="Tahoma" w:hAnsi="Tahoma" w:cs="Tahoma"/>
          <w:color w:val="0000FF"/>
          <w:sz w:val="21"/>
          <w:szCs w:val="21"/>
        </w:rPr>
        <w:t>).</w:t>
      </w:r>
    </w:p>
    <w:p w14:paraId="575346D1" w14:textId="77777777" w:rsidR="00397AA9" w:rsidRPr="00C3523B" w:rsidRDefault="00397AA9" w:rsidP="00D46513">
      <w:pPr>
        <w:widowControl w:val="0"/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6"/>
          <w:szCs w:val="6"/>
        </w:rPr>
      </w:pPr>
    </w:p>
    <w:p w14:paraId="30D096EB" w14:textId="777777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>Oświadczamy, że za wyjątkiem następujących informacji i dokumentów …………………. wydzielonych oraz zawartych w pliku o nazwie………………</w:t>
      </w:r>
      <w:proofErr w:type="gramStart"/>
      <w:r w:rsidRPr="00C3523B">
        <w:rPr>
          <w:rFonts w:ascii="Tahoma" w:hAnsi="Tahoma" w:cs="Tahoma"/>
          <w:color w:val="000000" w:themeColor="text1"/>
          <w:sz w:val="21"/>
          <w:szCs w:val="21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1"/>
          <w:szCs w:val="21"/>
        </w:rPr>
        <w:t xml:space="preserve">, niniejsza oferta oraz wszelkie załączniki </w:t>
      </w:r>
      <w:r w:rsidRPr="00C3523B">
        <w:rPr>
          <w:rFonts w:ascii="Tahoma" w:hAnsi="Tahoma" w:cs="Tahoma"/>
          <w:color w:val="000000" w:themeColor="text1"/>
          <w:sz w:val="21"/>
          <w:szCs w:val="21"/>
        </w:rPr>
        <w:br/>
        <w:t>do niej są jawne i nie zawierają informacji stanowiących tajemnicę przedsiębiorstwa w rozumieniu przepisów o zwalczaniu nieuczciwej konkurencji, które chcemy zastrzec przed ogólnym dostępem.</w:t>
      </w:r>
    </w:p>
    <w:p w14:paraId="4D3A8ACA" w14:textId="77777777" w:rsidR="00397AA9" w:rsidRPr="005A08BB" w:rsidRDefault="00397AA9" w:rsidP="00D46513">
      <w:pPr>
        <w:tabs>
          <w:tab w:val="left" w:pos="0"/>
        </w:tabs>
        <w:spacing w:before="40" w:after="40" w:line="276" w:lineRule="auto"/>
        <w:ind w:left="567"/>
        <w:jc w:val="both"/>
        <w:rPr>
          <w:rFonts w:ascii="Tahoma" w:hAnsi="Tahoma" w:cs="Tahoma"/>
          <w:color w:val="0000FF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>Powyższe informacje zostały zastrzeżone jako tajemnica przedsiębiorstwa z uwagi na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</w:t>
      </w:r>
      <w:r w:rsidRPr="005A08BB">
        <w:rPr>
          <w:rFonts w:ascii="Tahoma" w:hAnsi="Tahoma" w:cs="Tahoma"/>
          <w:i/>
          <w:iCs/>
          <w:color w:val="0000FF"/>
          <w:sz w:val="18"/>
          <w:szCs w:val="18"/>
        </w:rPr>
        <w:t xml:space="preserve">proszę wykazać, </w:t>
      </w:r>
      <w:r w:rsidRPr="005A08BB">
        <w:rPr>
          <w:rFonts w:ascii="Tahoma" w:hAnsi="Tahoma" w:cs="Tahoma"/>
          <w:i/>
          <w:iCs/>
          <w:color w:val="0000FF"/>
          <w:sz w:val="18"/>
          <w:szCs w:val="18"/>
        </w:rPr>
        <w:br/>
        <w:t>iż zastrzeżone informacje stanowią tajemnicę przedsiębiorstwa):</w:t>
      </w:r>
    </w:p>
    <w:p w14:paraId="59EB43EB" w14:textId="77777777" w:rsidR="00397AA9" w:rsidRPr="00C3523B" w:rsidRDefault="00397AA9">
      <w:pPr>
        <w:numPr>
          <w:ilvl w:val="0"/>
          <w:numId w:val="56"/>
        </w:numPr>
        <w:spacing w:before="40" w:after="40" w:line="276" w:lineRule="auto"/>
        <w:ind w:left="993" w:hanging="426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lastRenderedPageBreak/>
        <w:t>……………………………………………………..</w:t>
      </w:r>
    </w:p>
    <w:p w14:paraId="319974B9" w14:textId="77777777" w:rsidR="00397AA9" w:rsidRPr="00C3523B" w:rsidRDefault="00397AA9">
      <w:pPr>
        <w:numPr>
          <w:ilvl w:val="0"/>
          <w:numId w:val="56"/>
        </w:numPr>
        <w:spacing w:before="40" w:after="40" w:line="276" w:lineRule="auto"/>
        <w:ind w:left="992" w:hanging="425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……………………………………………………..</w:t>
      </w:r>
    </w:p>
    <w:p w14:paraId="671FBBB1" w14:textId="77777777" w:rsidR="00397AA9" w:rsidRPr="00C3523B" w:rsidRDefault="00397AA9" w:rsidP="00D46513">
      <w:pPr>
        <w:spacing w:before="40" w:after="40" w:line="276" w:lineRule="auto"/>
        <w:ind w:left="992"/>
        <w:jc w:val="both"/>
        <w:rPr>
          <w:rFonts w:ascii="Tahoma" w:eastAsia="Calibri" w:hAnsi="Tahoma" w:cs="Tahoma"/>
          <w:color w:val="000000" w:themeColor="text1"/>
          <w:sz w:val="6"/>
          <w:szCs w:val="6"/>
          <w:lang w:eastAsia="en-US"/>
        </w:rPr>
      </w:pPr>
    </w:p>
    <w:p w14:paraId="47705103" w14:textId="77777777" w:rsidR="00397AA9" w:rsidRPr="00C3523B" w:rsidRDefault="00397AA9" w:rsidP="00D46513">
      <w:pPr>
        <w:widowControl w:val="0"/>
        <w:numPr>
          <w:ilvl w:val="0"/>
          <w:numId w:val="8"/>
        </w:numPr>
        <w:spacing w:before="40" w:after="40" w:line="276" w:lineRule="auto"/>
        <w:ind w:left="567" w:hanging="567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1"/>
          <w:szCs w:val="21"/>
          <w:u w:val="single"/>
        </w:rPr>
        <w:t>Integralną część oferty stanowią n/w załączniki</w:t>
      </w:r>
      <w:r w:rsidRPr="00C3523B">
        <w:rPr>
          <w:rFonts w:ascii="Tahoma" w:hAnsi="Tahoma" w:cs="Tahoma"/>
          <w:b/>
          <w:color w:val="000000" w:themeColor="text1"/>
          <w:sz w:val="21"/>
          <w:szCs w:val="21"/>
        </w:rPr>
        <w:t>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</w:t>
      </w:r>
      <w:r w:rsidRPr="005A08BB">
        <w:rPr>
          <w:rFonts w:ascii="Tahoma" w:hAnsi="Tahoma" w:cs="Tahoma"/>
          <w:color w:val="0000FF"/>
          <w:sz w:val="16"/>
          <w:szCs w:val="16"/>
        </w:rPr>
        <w:t>(</w:t>
      </w:r>
      <w:r w:rsidRPr="005A08BB">
        <w:rPr>
          <w:rFonts w:ascii="Tahoma" w:hAnsi="Tahoma" w:cs="Tahoma"/>
          <w:b/>
          <w:i/>
          <w:color w:val="0000FF"/>
          <w:sz w:val="16"/>
          <w:szCs w:val="16"/>
        </w:rPr>
        <w:t>wyszczególnia obowiązkowo Wykonawca</w:t>
      </w:r>
      <w:r w:rsidRPr="005A08BB">
        <w:rPr>
          <w:rFonts w:ascii="Tahoma" w:hAnsi="Tahoma" w:cs="Tahoma"/>
          <w:color w:val="0000FF"/>
          <w:sz w:val="16"/>
          <w:szCs w:val="16"/>
        </w:rPr>
        <w:t>)</w:t>
      </w:r>
    </w:p>
    <w:p w14:paraId="3AE0C684" w14:textId="77777777" w:rsidR="00397AA9" w:rsidRPr="00C3523B" w:rsidRDefault="00397AA9">
      <w:pPr>
        <w:numPr>
          <w:ilvl w:val="0"/>
          <w:numId w:val="57"/>
        </w:numPr>
        <w:spacing w:before="40" w:after="40" w:line="276" w:lineRule="auto"/>
        <w:ind w:left="993" w:hanging="426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</w:t>
      </w:r>
    </w:p>
    <w:p w14:paraId="5C2C9B68" w14:textId="69C040AA" w:rsidR="00397AA9" w:rsidRPr="00C3523B" w:rsidRDefault="00397AA9">
      <w:pPr>
        <w:numPr>
          <w:ilvl w:val="0"/>
          <w:numId w:val="57"/>
        </w:numPr>
        <w:spacing w:before="40" w:after="40" w:line="276" w:lineRule="auto"/>
        <w:ind w:left="992" w:hanging="425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  <w:t>………………………………………………</w:t>
      </w:r>
    </w:p>
    <w:p w14:paraId="3652BC60" w14:textId="77777777" w:rsidR="00397AA9" w:rsidRPr="00C3523B" w:rsidRDefault="00397AA9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Podpis.......................................................................</w:t>
      </w:r>
    </w:p>
    <w:p w14:paraId="1F116F51" w14:textId="77777777" w:rsidR="00397AA9" w:rsidRPr="00C3523B" w:rsidRDefault="00397AA9" w:rsidP="00D46513">
      <w:pPr>
        <w:spacing w:before="40" w:after="40" w:line="276" w:lineRule="auto"/>
        <w:ind w:left="3540" w:firstLine="708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/upełnomocniony przedstawiciel Wykonawcy określony aktem rejestrowym/</w:t>
      </w:r>
    </w:p>
    <w:p w14:paraId="7AE831FE" w14:textId="77777777" w:rsidR="00397AA9" w:rsidRPr="00C3523B" w:rsidRDefault="00397AA9" w:rsidP="00D46513">
      <w:pPr>
        <w:spacing w:line="276" w:lineRule="auto"/>
        <w:jc w:val="both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  <w:vertAlign w:val="superscript"/>
        </w:rPr>
        <w:sym w:font="Wingdings 2" w:char="00E4"/>
      </w:r>
      <w:proofErr w:type="gramStart"/>
      <w:r w:rsidRPr="00C3523B">
        <w:rPr>
          <w:rFonts w:ascii="Tahoma" w:hAnsi="Tahoma" w:cs="Tahoma"/>
          <w:color w:val="000000" w:themeColor="text1"/>
          <w:sz w:val="16"/>
          <w:szCs w:val="16"/>
          <w:vertAlign w:val="superscript"/>
        </w:rPr>
        <w:t>)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proofErr w:type="gramEnd"/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skreślić</w:t>
      </w:r>
    </w:p>
    <w:p w14:paraId="38D2C6A0" w14:textId="77777777" w:rsidR="00397AA9" w:rsidRPr="00C3523B" w:rsidRDefault="00397AA9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2E776B70" w14:textId="77777777" w:rsidR="00935E58" w:rsidRPr="00C3523B" w:rsidRDefault="00935E58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36616D12" w14:textId="77777777" w:rsidR="00935E58" w:rsidRPr="00C3523B" w:rsidRDefault="00935E58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299FB40A" w14:textId="5C83A9E2" w:rsidR="001F5861" w:rsidRPr="00C3523B" w:rsidRDefault="00935E58" w:rsidP="00D46513">
      <w:pPr>
        <w:spacing w:line="276" w:lineRule="auto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  <w:r w:rsidR="00C048C9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289BB51A" w14:textId="47AE044C" w:rsidR="00972FD1" w:rsidRPr="00C3523B" w:rsidRDefault="00972FD1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1</w:t>
      </w:r>
    </w:p>
    <w:p w14:paraId="77AC9888" w14:textId="77777777" w:rsidR="00182033" w:rsidRPr="00C3523B" w:rsidRDefault="00182033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10"/>
          <w:szCs w:val="10"/>
          <w:u w:val="single"/>
        </w:rPr>
      </w:pPr>
    </w:p>
    <w:p w14:paraId="787F6130" w14:textId="781340BC" w:rsidR="00972FD1" w:rsidRPr="00C3523B" w:rsidRDefault="00972FD1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W przypadku ofert wspólnych (spółki cywilne/konsorcjum), niniejsze oświadczenie składa każdy z </w:t>
      </w:r>
      <w:r w:rsidR="00F9431C" w:rsidRPr="005A08BB">
        <w:rPr>
          <w:rFonts w:ascii="Tahoma" w:hAnsi="Tahoma" w:cs="Tahoma"/>
          <w:i/>
          <w:color w:val="0000FF"/>
          <w:sz w:val="19"/>
          <w:szCs w:val="19"/>
        </w:rPr>
        <w:t>Wykonawców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składających ofertę wspólną</w:t>
      </w:r>
      <w:r w:rsidRPr="00C3523B">
        <w:rPr>
          <w:rFonts w:ascii="Tahoma" w:hAnsi="Tahoma" w:cs="Tahoma"/>
          <w:i/>
          <w:color w:val="000000" w:themeColor="text1"/>
          <w:sz w:val="20"/>
          <w:szCs w:val="20"/>
        </w:rPr>
        <w:t>.</w:t>
      </w:r>
    </w:p>
    <w:p w14:paraId="72F782A3" w14:textId="270DFDB4" w:rsidR="00972FD1" w:rsidRPr="00C3523B" w:rsidRDefault="00972FD1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ubiegający</w:t>
      </w:r>
      <w:r w:rsidR="00BD003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ch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się o udzielenie zamówienia: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…………….</w:t>
      </w:r>
    </w:p>
    <w:p w14:paraId="1C5BA0C0" w14:textId="77777777" w:rsidR="00972FD1" w:rsidRPr="00C3523B" w:rsidRDefault="00972FD1" w:rsidP="00D46513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0232B135" w14:textId="5B420F47" w:rsidR="00972FD1" w:rsidRPr="00C3523B" w:rsidRDefault="00972FD1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C25874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5F55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6DC4EE5B" w14:textId="77777777" w:rsidR="00972FD1" w:rsidRPr="00C3523B" w:rsidRDefault="00972FD1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6F90A6E" w14:textId="77777777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48096B6D" w14:textId="02125AFE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bookmarkStart w:id="8" w:name="_Hlk71875231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9125B7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</w:t>
      </w:r>
      <w:proofErr w:type="gramStart"/>
      <w:r w:rsidR="006B1D59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</w:t>
      </w:r>
      <w:r w:rsidR="00E202CF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</w:t>
      </w:r>
      <w:proofErr w:type="gramEnd"/>
      <w:r w:rsidR="00E202CF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KRS/CEiDG: ……………………</w:t>
      </w:r>
      <w:bookmarkEnd w:id="8"/>
    </w:p>
    <w:p w14:paraId="5F9203AD" w14:textId="77777777" w:rsidR="00091446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1089EC12" w14:textId="3C9F425E" w:rsidR="00091446" w:rsidRPr="00C3523B" w:rsidRDefault="0009144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52DA12D6" w14:textId="77777777" w:rsidR="00972FD1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DOTYCZĄCE SPEŁNIANIA WARUNKÓW UDZIAŁU W POSTĘPOWANIU</w:t>
      </w:r>
    </w:p>
    <w:p w14:paraId="13118D7D" w14:textId="2A4BCF61" w:rsidR="00972FD1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bookmarkStart w:id="9" w:name="_Hlk81910016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z 20</w:t>
      </w:r>
      <w:r w:rsidR="00781EA7" w:rsidRPr="00C3523B">
        <w:rPr>
          <w:rFonts w:ascii="Tahoma" w:hAnsi="Tahoma" w:cs="Tahoma"/>
          <w:bCs/>
          <w:color w:val="000000" w:themeColor="text1"/>
          <w:sz w:val="20"/>
          <w:szCs w:val="20"/>
        </w:rPr>
        <w:t>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, poz. </w:t>
      </w:r>
      <w:r w:rsidR="00781EA7" w:rsidRPr="00C3523B">
        <w:rPr>
          <w:rFonts w:ascii="Tahoma" w:hAnsi="Tahoma" w:cs="Tahoma"/>
          <w:bCs/>
          <w:color w:val="000000" w:themeColor="text1"/>
          <w:sz w:val="20"/>
          <w:szCs w:val="20"/>
        </w:rPr>
        <w:t>1</w:t>
      </w:r>
      <w:bookmarkEnd w:id="9"/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236D9D8C" w14:textId="77777777" w:rsidR="00972FD1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  <w:t xml:space="preserve"> </w:t>
      </w:r>
    </w:p>
    <w:p w14:paraId="5864DEC9" w14:textId="226BD9FF" w:rsidR="00CA2396" w:rsidRPr="00C3523B" w:rsidRDefault="00972FD1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6F709F0D" w14:textId="3D483081" w:rsidR="00972FD1" w:rsidRPr="00C3523B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 w:rsidRPr="000867F0">
        <w:rPr>
          <w:rFonts w:ascii="Tahoma" w:hAnsi="Tahoma" w:cs="Tahoma"/>
          <w:b/>
          <w:sz w:val="20"/>
          <w:szCs w:val="20"/>
        </w:rPr>
        <w:br/>
      </w:r>
      <w:r w:rsidR="00972FD1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63AE28B0" w14:textId="77777777" w:rsidR="00CD628A" w:rsidRPr="00C3523B" w:rsidRDefault="00CD628A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</w:rPr>
      </w:pPr>
    </w:p>
    <w:p w14:paraId="4E929B1A" w14:textId="77777777" w:rsidR="00972FD1" w:rsidRPr="00C3523B" w:rsidRDefault="00972FD1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69550524" w14:textId="77777777" w:rsidR="00972FD1" w:rsidRPr="005A08BB" w:rsidRDefault="00972FD1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7DB327F7" w14:textId="482FD387" w:rsidR="00972FD1" w:rsidRPr="00C3523B" w:rsidRDefault="00972FD1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D113287" w14:textId="3095C83E" w:rsidR="00972FD1" w:rsidRPr="00C3523B" w:rsidRDefault="00972FD1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77CC525C" w14:textId="4A2A913B" w:rsidR="00972FD1" w:rsidRPr="00C3523B" w:rsidRDefault="00972FD1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także, 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wszystkie informacje podane w poniższych oświadczeniach są aktualne, zgodne z prawdą i zostały przedstawione z</w:t>
      </w:r>
      <w:r w:rsidR="00E6772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74809425" w14:textId="77777777" w:rsidR="00972FD1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</w:p>
    <w:p w14:paraId="03C0520C" w14:textId="0016A7DC" w:rsidR="00972FD1" w:rsidRPr="00C3523B" w:rsidRDefault="00972FD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, że spełniam warunki udziału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br/>
        <w:t xml:space="preserve">w postępowaniu określone przez </w:t>
      </w:r>
      <w:r w:rsidR="00F9431C" w:rsidRPr="00C3523B">
        <w:rPr>
          <w:rFonts w:ascii="Tahoma" w:eastAsia="Calibri" w:hAnsi="Tahoma" w:cs="Tahoma"/>
          <w:b/>
          <w:color w:val="000000" w:themeColor="text1"/>
          <w:lang w:eastAsia="en-US"/>
        </w:rPr>
        <w:t>Zamawiającego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 SWZ i opisane w:</w:t>
      </w:r>
    </w:p>
    <w:p w14:paraId="06C2EE0B" w14:textId="77777777" w:rsidR="0050249C" w:rsidRPr="00C3523B" w:rsidRDefault="0050249C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308B02CC" w14:textId="77777777" w:rsidR="00972FD1" w:rsidRPr="003261BA" w:rsidRDefault="00972FD1">
      <w:pPr>
        <w:numPr>
          <w:ilvl w:val="1"/>
          <w:numId w:val="59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  <w:color w:val="000000" w:themeColor="text1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Punkcie 10.4 SWZ*</w:t>
      </w:r>
    </w:p>
    <w:p w14:paraId="1BF53B46" w14:textId="237DDCD6" w:rsidR="003261BA" w:rsidRPr="003A7357" w:rsidRDefault="003261BA">
      <w:pPr>
        <w:numPr>
          <w:ilvl w:val="1"/>
          <w:numId w:val="59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sz w:val="18"/>
          <w:szCs w:val="18"/>
        </w:rPr>
        <w:t>Punkcie 10.5 SWZ*</w:t>
      </w:r>
    </w:p>
    <w:p w14:paraId="26E7F36B" w14:textId="5570C744" w:rsidR="00972FD1" w:rsidRPr="003A7357" w:rsidRDefault="00972FD1" w:rsidP="00D46513">
      <w:pPr>
        <w:spacing w:before="40" w:after="40" w:line="276" w:lineRule="auto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>* Zaznaczyć warunek udziału w postępowaniu, którego spełnienie wykazuje:</w:t>
      </w:r>
    </w:p>
    <w:p w14:paraId="2B721123" w14:textId="03270A7E" w:rsidR="00972FD1" w:rsidRPr="003A7357" w:rsidRDefault="00F9431C">
      <w:pPr>
        <w:numPr>
          <w:ilvl w:val="0"/>
          <w:numId w:val="58"/>
        </w:numPr>
        <w:suppressAutoHyphens/>
        <w:spacing w:before="40" w:after="40" w:line="276" w:lineRule="auto"/>
        <w:ind w:left="357" w:hanging="357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>Wykonawca</w:t>
      </w:r>
      <w:r w:rsidR="00972FD1" w:rsidRPr="003A7357">
        <w:rPr>
          <w:rFonts w:ascii="Tahoma" w:hAnsi="Tahoma" w:cs="Tahoma"/>
          <w:i/>
          <w:iCs/>
          <w:sz w:val="18"/>
          <w:szCs w:val="18"/>
        </w:rPr>
        <w:t xml:space="preserve">, </w:t>
      </w:r>
    </w:p>
    <w:p w14:paraId="52082735" w14:textId="5CAAD28F" w:rsidR="00972FD1" w:rsidRPr="003A7357" w:rsidRDefault="00972FD1">
      <w:pPr>
        <w:numPr>
          <w:ilvl w:val="0"/>
          <w:numId w:val="58"/>
        </w:numPr>
        <w:suppressAutoHyphens/>
        <w:spacing w:before="40" w:after="40" w:line="276" w:lineRule="auto"/>
        <w:ind w:left="357" w:hanging="357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 xml:space="preserve">jeden z </w:t>
      </w:r>
      <w:r w:rsidR="00F9431C" w:rsidRPr="003A7357">
        <w:rPr>
          <w:rFonts w:ascii="Tahoma" w:hAnsi="Tahoma" w:cs="Tahoma"/>
          <w:i/>
          <w:iCs/>
          <w:sz w:val="18"/>
          <w:szCs w:val="18"/>
        </w:rPr>
        <w:t>Wykonawców</w:t>
      </w:r>
      <w:r w:rsidRPr="003A7357">
        <w:rPr>
          <w:rFonts w:ascii="Tahoma" w:hAnsi="Tahoma" w:cs="Tahoma"/>
          <w:i/>
          <w:iCs/>
          <w:sz w:val="18"/>
          <w:szCs w:val="18"/>
        </w:rPr>
        <w:t xml:space="preserve"> wspólnie ubiegających się o udzielenie zamówienia składający oświadczenie, </w:t>
      </w:r>
    </w:p>
    <w:p w14:paraId="1DD4FEA3" w14:textId="77777777" w:rsidR="00972FD1" w:rsidRPr="00C3523B" w:rsidRDefault="00972FD1" w:rsidP="00D46513">
      <w:pPr>
        <w:spacing w:before="40" w:after="40" w:line="276" w:lineRule="auto"/>
        <w:jc w:val="right"/>
        <w:rPr>
          <w:rFonts w:ascii="Tahoma" w:hAnsi="Tahoma" w:cs="Tahoma"/>
          <w:i/>
          <w:color w:val="000000" w:themeColor="text1"/>
          <w:sz w:val="16"/>
          <w:szCs w:val="16"/>
        </w:rPr>
      </w:pPr>
    </w:p>
    <w:p w14:paraId="0F3979A7" w14:textId="1BB46846" w:rsidR="00972FD1" w:rsidRPr="00C3523B" w:rsidRDefault="00972FD1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2AFCA541" w14:textId="77777777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95C812F" w14:textId="77777777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2CD4C85C" w14:textId="77777777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7A17348E" w14:textId="77777777" w:rsidR="00972FD1" w:rsidRPr="00C3523B" w:rsidRDefault="00972FD1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3056FE58" w14:textId="61BEB19C" w:rsidR="00972FD1" w:rsidRPr="00C3523B" w:rsidRDefault="00972FD1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7CFEF594" w14:textId="1C5A0F0D" w:rsidR="005F7111" w:rsidRPr="00C3523B" w:rsidRDefault="00972FD1" w:rsidP="00D46513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5C203A5B" w14:textId="77777777" w:rsidR="00116176" w:rsidRPr="00C3523B" w:rsidRDefault="007D0581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="00116176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1A</w:t>
      </w:r>
    </w:p>
    <w:p w14:paraId="1C55F1BC" w14:textId="77777777" w:rsidR="00182033" w:rsidRPr="00C3523B" w:rsidRDefault="00182033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10"/>
          <w:szCs w:val="10"/>
          <w:u w:val="single"/>
        </w:rPr>
      </w:pPr>
    </w:p>
    <w:p w14:paraId="5B6B9E2E" w14:textId="03F01C05" w:rsidR="00972FD1" w:rsidRPr="005A08BB" w:rsidRDefault="00972FD1" w:rsidP="00D46513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9"/>
          <w:szCs w:val="19"/>
        </w:rPr>
        <w:t>W przypadku</w:t>
      </w:r>
      <w:r w:rsidR="00891965" w:rsidRPr="005A08BB">
        <w:rPr>
          <w:rFonts w:ascii="Tahoma" w:hAnsi="Tahoma" w:cs="Tahoma"/>
          <w:i/>
          <w:color w:val="0000FF"/>
          <w:sz w:val="19"/>
          <w:szCs w:val="19"/>
        </w:rPr>
        <w:t>,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gdy </w:t>
      </w:r>
      <w:r w:rsidR="00F9431C" w:rsidRPr="005A08BB">
        <w:rPr>
          <w:rFonts w:ascii="Tahoma" w:hAnsi="Tahoma" w:cs="Tahoma"/>
          <w:i/>
          <w:color w:val="0000FF"/>
          <w:sz w:val="19"/>
          <w:szCs w:val="19"/>
        </w:rPr>
        <w:t>Wykonawca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 xml:space="preserve"> polega na zasobach innego podmiotu niniejsze oświadczenie wypełnia i składa </w:t>
      </w:r>
      <w:r w:rsidR="00F65F55" w:rsidRPr="005A08BB">
        <w:rPr>
          <w:rFonts w:ascii="Tahoma" w:hAnsi="Tahoma" w:cs="Tahoma"/>
          <w:i/>
          <w:color w:val="0000FF"/>
          <w:sz w:val="19"/>
          <w:szCs w:val="19"/>
        </w:rPr>
        <w:t>P</w:t>
      </w:r>
      <w:r w:rsidRPr="005A08BB">
        <w:rPr>
          <w:rFonts w:ascii="Tahoma" w:hAnsi="Tahoma" w:cs="Tahoma"/>
          <w:i/>
          <w:color w:val="0000FF"/>
          <w:sz w:val="19"/>
          <w:szCs w:val="19"/>
        </w:rPr>
        <w:t>odmiot udostępniający zasoby</w:t>
      </w:r>
      <w:r w:rsidRPr="005A08BB">
        <w:rPr>
          <w:rFonts w:ascii="Tahoma" w:hAnsi="Tahoma" w:cs="Tahoma"/>
          <w:i/>
          <w:color w:val="0000FF"/>
          <w:sz w:val="20"/>
          <w:szCs w:val="20"/>
        </w:rPr>
        <w:t>.</w:t>
      </w:r>
    </w:p>
    <w:p w14:paraId="4AA044D8" w14:textId="77777777" w:rsidR="006043BB" w:rsidRPr="005A08BB" w:rsidRDefault="006043BB" w:rsidP="00D46513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20"/>
          <w:szCs w:val="20"/>
        </w:rPr>
      </w:pPr>
    </w:p>
    <w:p w14:paraId="017DEF29" w14:textId="71929B44" w:rsidR="00116176" w:rsidRPr="00C3523B" w:rsidRDefault="00116176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991F3F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…………………………………………………</w:t>
      </w:r>
    </w:p>
    <w:p w14:paraId="574C9F75" w14:textId="77777777" w:rsidR="00116176" w:rsidRPr="00C3523B" w:rsidRDefault="00116176" w:rsidP="00D46513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318E21C0" w14:textId="77777777" w:rsidR="00116176" w:rsidRPr="00C3523B" w:rsidRDefault="00116176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4B18450" w14:textId="77777777" w:rsidR="00116176" w:rsidRPr="00C3523B" w:rsidRDefault="00116176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709CC818" w14:textId="6276D06F" w:rsidR="004D6228" w:rsidRPr="00C3523B" w:rsidRDefault="006B1D5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</w:t>
      </w:r>
      <w:r w:rsidR="004D6228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</w:t>
      </w:r>
      <w:proofErr w:type="gramEnd"/>
      <w:r w:rsidR="004D6228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 KRS/CEiDG: ……………………</w:t>
      </w:r>
    </w:p>
    <w:p w14:paraId="17DAC0DB" w14:textId="1079580B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3E25536C" w14:textId="77777777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38FE231D" w14:textId="77777777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</w:p>
    <w:p w14:paraId="0895D0F4" w14:textId="77777777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DOTYCZĄCE SPEŁNIANIA WARUNKÓW UDZIAŁU W POSTĘPOWANIU</w:t>
      </w:r>
    </w:p>
    <w:p w14:paraId="767DC3B4" w14:textId="17CA1619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51C9D0E4" w14:textId="77777777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16"/>
          <w:szCs w:val="16"/>
          <w:lang w:eastAsia="en-US"/>
        </w:rPr>
        <w:t xml:space="preserve"> </w:t>
      </w:r>
    </w:p>
    <w:p w14:paraId="3A571E49" w14:textId="069BCF49" w:rsidR="003A2898" w:rsidRPr="00C3523B" w:rsidRDefault="00116176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22D4B946" w14:textId="15799C88" w:rsidR="00116176" w:rsidRPr="00C3523B" w:rsidRDefault="001E5DA8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iCs/>
          <w:color w:val="000000" w:themeColor="text1"/>
          <w:sz w:val="20"/>
          <w:szCs w:val="20"/>
          <w:lang w:eastAsia="en-US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>
        <w:rPr>
          <w:rFonts w:ascii="Tahoma" w:hAnsi="Tahoma" w:cs="Tahoma"/>
          <w:b/>
          <w:color w:val="0000FF"/>
          <w:sz w:val="20"/>
          <w:szCs w:val="20"/>
        </w:rPr>
        <w:br/>
      </w:r>
      <w:r w:rsidR="00116176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6E1684B4" w14:textId="77777777" w:rsidR="00CD628A" w:rsidRPr="00C3523B" w:rsidRDefault="00CD628A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14:paraId="55D47078" w14:textId="50768699" w:rsidR="00116176" w:rsidRPr="00C3523B" w:rsidRDefault="00116176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1EB94B8" w14:textId="77777777" w:rsidR="00116176" w:rsidRPr="005A08BB" w:rsidRDefault="00116176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55B52A9D" w14:textId="061EB56F" w:rsidR="00116176" w:rsidRPr="00C3523B" w:rsidRDefault="00116176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2230A5B9" w14:textId="2D6F8EE2" w:rsidR="005E4ACA" w:rsidRPr="00C3523B" w:rsidRDefault="005E4ACA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5A4A71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podmiotu </w:t>
      </w:r>
      <w:r w:rsidR="005A4A71"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3F527822" w14:textId="23A85592" w:rsidR="005E4ACA" w:rsidRPr="00C3523B" w:rsidRDefault="005E4ACA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świadomy odpowiedzialności karnej za składanie fałszywych zeznań oraz świadomy odpowiedzialności za poświadczenie nieprawdy w dokumentach w celu uzyskania zamówienia publicznego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,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59D78698" w14:textId="77777777" w:rsidR="00847B41" w:rsidRPr="00C3523B" w:rsidRDefault="00847B4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color w:val="000000" w:themeColor="text1"/>
          <w:sz w:val="20"/>
          <w:szCs w:val="20"/>
          <w:lang w:eastAsia="en-US"/>
        </w:rPr>
      </w:pPr>
    </w:p>
    <w:p w14:paraId="0F6D2CD4" w14:textId="4B4C9BF0" w:rsidR="00116176" w:rsidRPr="00C3523B" w:rsidRDefault="00116176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 spełnia</w:t>
      </w:r>
      <w:r w:rsidR="00B50C22" w:rsidRPr="00C3523B">
        <w:rPr>
          <w:rFonts w:ascii="Tahoma" w:eastAsia="Calibri" w:hAnsi="Tahoma" w:cs="Tahoma"/>
          <w:b/>
          <w:color w:val="000000" w:themeColor="text1"/>
          <w:lang w:eastAsia="en-US"/>
        </w:rPr>
        <w:t>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warunki udziału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br/>
        <w:t xml:space="preserve">w postępowaniu określone przez </w:t>
      </w:r>
      <w:r w:rsidR="00F9431C" w:rsidRPr="00C3523B">
        <w:rPr>
          <w:rFonts w:ascii="Tahoma" w:eastAsia="Calibri" w:hAnsi="Tahoma" w:cs="Tahoma"/>
          <w:b/>
          <w:color w:val="000000" w:themeColor="text1"/>
          <w:lang w:eastAsia="en-US"/>
        </w:rPr>
        <w:t>Zamawiającego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 SWZ </w:t>
      </w:r>
      <w:r w:rsidR="00E47A1F"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i 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opisan</w:t>
      </w:r>
      <w:r w:rsidR="00E47A1F" w:rsidRPr="00C3523B">
        <w:rPr>
          <w:rFonts w:ascii="Tahoma" w:eastAsia="Calibri" w:hAnsi="Tahoma" w:cs="Tahoma"/>
          <w:b/>
          <w:color w:val="000000" w:themeColor="text1"/>
          <w:lang w:eastAsia="en-US"/>
        </w:rPr>
        <w:t>e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w:</w:t>
      </w:r>
    </w:p>
    <w:p w14:paraId="1E8454DC" w14:textId="77777777" w:rsidR="00116176" w:rsidRPr="003A7357" w:rsidRDefault="00116176">
      <w:pPr>
        <w:numPr>
          <w:ilvl w:val="1"/>
          <w:numId w:val="63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sz w:val="18"/>
          <w:szCs w:val="18"/>
        </w:rPr>
        <w:t>Punkcie 10.4</w:t>
      </w:r>
      <w:r w:rsidR="00E47A1F" w:rsidRPr="003A7357">
        <w:rPr>
          <w:rFonts w:ascii="Tahoma" w:hAnsi="Tahoma" w:cs="Tahoma"/>
          <w:sz w:val="18"/>
          <w:szCs w:val="18"/>
        </w:rPr>
        <w:t xml:space="preserve"> SWZ</w:t>
      </w:r>
      <w:r w:rsidRPr="003A7357">
        <w:rPr>
          <w:rFonts w:ascii="Tahoma" w:hAnsi="Tahoma" w:cs="Tahoma"/>
          <w:sz w:val="18"/>
          <w:szCs w:val="18"/>
        </w:rPr>
        <w:t>*</w:t>
      </w:r>
    </w:p>
    <w:p w14:paraId="69F37CCB" w14:textId="10B830C5" w:rsidR="003261BA" w:rsidRPr="003A7357" w:rsidRDefault="003261BA">
      <w:pPr>
        <w:numPr>
          <w:ilvl w:val="1"/>
          <w:numId w:val="63"/>
        </w:numPr>
        <w:suppressAutoHyphens/>
        <w:spacing w:before="40" w:after="40" w:line="276" w:lineRule="auto"/>
        <w:ind w:left="426" w:hanging="426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sz w:val="18"/>
          <w:szCs w:val="18"/>
        </w:rPr>
        <w:t>Punkcie 10.5 SWZ*</w:t>
      </w:r>
    </w:p>
    <w:p w14:paraId="449F29F8" w14:textId="77777777" w:rsidR="00586C5B" w:rsidRPr="003A7357" w:rsidRDefault="00586C5B" w:rsidP="00D46513">
      <w:pPr>
        <w:spacing w:before="40" w:after="40" w:line="276" w:lineRule="auto"/>
        <w:jc w:val="both"/>
        <w:rPr>
          <w:rFonts w:ascii="Tahoma" w:hAnsi="Tahoma" w:cs="Tahoma"/>
          <w:i/>
          <w:iCs/>
          <w:sz w:val="18"/>
          <w:szCs w:val="18"/>
        </w:rPr>
      </w:pPr>
    </w:p>
    <w:p w14:paraId="1AD3361E" w14:textId="30F86749" w:rsidR="00116176" w:rsidRPr="003A7357" w:rsidRDefault="00116176" w:rsidP="00D46513">
      <w:pPr>
        <w:spacing w:before="40" w:after="40" w:line="276" w:lineRule="auto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>* Zaznaczyć warunek udziału w postępowaniu, którego spełnienie wykazuje:</w:t>
      </w:r>
    </w:p>
    <w:p w14:paraId="5E94C4B5" w14:textId="2BBA452A" w:rsidR="003261BA" w:rsidRPr="003A7357" w:rsidRDefault="003261BA">
      <w:pPr>
        <w:numPr>
          <w:ilvl w:val="0"/>
          <w:numId w:val="58"/>
        </w:numPr>
        <w:suppressAutoHyphens/>
        <w:spacing w:before="40" w:after="40" w:line="276" w:lineRule="auto"/>
        <w:jc w:val="both"/>
        <w:rPr>
          <w:rFonts w:ascii="Tahoma" w:hAnsi="Tahoma" w:cs="Tahoma"/>
          <w:i/>
          <w:iCs/>
          <w:sz w:val="18"/>
          <w:szCs w:val="18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>Wykonawca</w:t>
      </w:r>
    </w:p>
    <w:p w14:paraId="33CFEEF2" w14:textId="3AB2207A" w:rsidR="00116176" w:rsidRPr="003A7357" w:rsidRDefault="00116176">
      <w:pPr>
        <w:numPr>
          <w:ilvl w:val="0"/>
          <w:numId w:val="58"/>
        </w:numPr>
        <w:suppressAutoHyphens/>
        <w:spacing w:before="40" w:after="40" w:line="276" w:lineRule="auto"/>
        <w:jc w:val="both"/>
        <w:rPr>
          <w:rFonts w:ascii="Tahoma" w:hAnsi="Tahoma" w:cs="Tahoma"/>
        </w:rPr>
      </w:pPr>
      <w:r w:rsidRPr="003A7357">
        <w:rPr>
          <w:rFonts w:ascii="Tahoma" w:hAnsi="Tahoma" w:cs="Tahoma"/>
          <w:i/>
          <w:iCs/>
          <w:sz w:val="18"/>
          <w:szCs w:val="18"/>
        </w:rPr>
        <w:t>podmiot udostępniający Wykonawcy zasoby</w:t>
      </w:r>
    </w:p>
    <w:p w14:paraId="4B0E8FC8" w14:textId="029A21FE" w:rsidR="00116176" w:rsidRPr="00C3523B" w:rsidRDefault="00116176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08AECBA5" w14:textId="77777777" w:rsidR="00B50C22" w:rsidRPr="00C3523B" w:rsidRDefault="00B50C22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4C72034" w14:textId="77777777" w:rsidR="00B50C22" w:rsidRPr="00C3523B" w:rsidRDefault="00B50C22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562B4B9F" w14:textId="77777777" w:rsidR="00B50C22" w:rsidRPr="00C3523B" w:rsidRDefault="00B50C22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600FFB5" w14:textId="77777777" w:rsidR="00B50C22" w:rsidRPr="00C3523B" w:rsidRDefault="00B50C22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40FC0E50" w14:textId="105268B3" w:rsidR="00116176" w:rsidRPr="00C3523B" w:rsidRDefault="00116176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32839C97" w14:textId="0DDF10DE" w:rsidR="00B50C22" w:rsidRPr="00C3523B" w:rsidRDefault="00116176" w:rsidP="00D46513">
      <w:pPr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podmiotu udostępniającego zasoby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określony aktem rejestrowym lub przedstawiciel upełnomocniony/</w:t>
      </w:r>
      <w:r w:rsidR="00B50C22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7E1B148F" w14:textId="77777777" w:rsidR="00BA0C30" w:rsidRPr="00C3523B" w:rsidRDefault="00BA0C30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2</w:t>
      </w:r>
    </w:p>
    <w:p w14:paraId="6FF0ABA1" w14:textId="19DBE95C" w:rsidR="00BA0C30" w:rsidRPr="00B863A3" w:rsidRDefault="00BA0C30" w:rsidP="00D46513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W przypadku ofert wspólnych (spółki cywilne/konsorcjum), niniejsze oświadczenie składa każdy z </w:t>
      </w:r>
      <w:r w:rsidR="00F9431C" w:rsidRPr="00B863A3">
        <w:rPr>
          <w:rFonts w:ascii="Tahoma" w:hAnsi="Tahoma" w:cs="Tahoma"/>
          <w:i/>
          <w:color w:val="0000FF"/>
          <w:sz w:val="16"/>
          <w:szCs w:val="16"/>
        </w:rPr>
        <w:t>Wykonawców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składających ofertę wspólną.</w:t>
      </w:r>
    </w:p>
    <w:p w14:paraId="1C47CCAB" w14:textId="55811D2A" w:rsidR="00BA0C30" w:rsidRPr="00C3523B" w:rsidRDefault="00BA0C30" w:rsidP="00D46513">
      <w:pPr>
        <w:tabs>
          <w:tab w:val="left" w:pos="0"/>
        </w:tabs>
        <w:spacing w:before="40" w:after="40" w:line="276" w:lineRule="auto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ubiegający</w:t>
      </w:r>
      <w:r w:rsidR="00991F3F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ch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się o udzielenie zamówienia:</w:t>
      </w:r>
      <w:r w:rsidR="00EC4B53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……</w:t>
      </w:r>
      <w:r w:rsidR="00EC4B53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……………………………………………………………</w:t>
      </w:r>
      <w:proofErr w:type="gramStart"/>
      <w:r w:rsidR="00EC4B53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…….</w:t>
      </w:r>
      <w:proofErr w:type="gramEnd"/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…</w:t>
      </w:r>
    </w:p>
    <w:p w14:paraId="09838A33" w14:textId="0E8ACD3D" w:rsidR="00BA0C30" w:rsidRPr="00C3523B" w:rsidRDefault="00BA0C3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C25874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16D7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0336F831" w14:textId="77777777" w:rsidR="00BA0C30" w:rsidRPr="00C3523B" w:rsidRDefault="00BA0C3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6EDC2991" w14:textId="77777777" w:rsidR="00BA0C30" w:rsidRPr="00C3523B" w:rsidRDefault="00BA0C30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0F0D1FB2" w14:textId="415807DD" w:rsidR="004D6228" w:rsidRPr="00C3523B" w:rsidRDefault="006B1D5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4D6228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3902116E" w14:textId="77777777" w:rsidR="00B951FD" w:rsidRPr="00F64264" w:rsidRDefault="00B951FD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"/>
          <w:szCs w:val="2"/>
          <w:u w:val="single"/>
          <w:lang w:val="en-US" w:eastAsia="en-US"/>
        </w:rPr>
      </w:pPr>
    </w:p>
    <w:p w14:paraId="7C0E0D2F" w14:textId="3486F8C3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OŚWIADCZENIE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</w:t>
      </w:r>
    </w:p>
    <w:p w14:paraId="421CBDFC" w14:textId="48DBB4D1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203434AD" w14:textId="3C005857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b/>
          <w:color w:val="000000" w:themeColor="text1"/>
        </w:rPr>
        <w:t>DOTYCZĄCE PRZESŁANEK WYKLUCZENIA Z POSTĘPOWANIA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podstawie art. 125 ust. 1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. Dz.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0DD5A1D9" w14:textId="2A33657C" w:rsidR="00BA0C30" w:rsidRPr="00C3523B" w:rsidRDefault="00BA0C30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Przystępując do postępowania w sprawie udzielenia zamówienia publicznego na:</w:t>
      </w:r>
    </w:p>
    <w:p w14:paraId="6676B1F6" w14:textId="7576D4CF" w:rsidR="00BA0C30" w:rsidRPr="00C3523B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>
        <w:rPr>
          <w:rFonts w:ascii="Tahoma" w:hAnsi="Tahoma" w:cs="Tahoma"/>
          <w:b/>
          <w:color w:val="0000FF"/>
          <w:sz w:val="20"/>
          <w:szCs w:val="20"/>
        </w:rPr>
        <w:br/>
      </w:r>
      <w:r w:rsidR="00BA0C30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7296191C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034E32D9" w14:textId="77777777" w:rsidR="00BA0C30" w:rsidRPr="005A08BB" w:rsidRDefault="00BA0C30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5A08BB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6A01630E" w14:textId="4B785C80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2420114" w14:textId="22A24CE2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493049D0" w14:textId="6D04CE5F" w:rsidR="00BA0C30" w:rsidRPr="00C3523B" w:rsidRDefault="00BA0C30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świadomy odpowiedzialności karnej za składanie fałszywych zeznań oraz świadomy odpowiedzialności za poświadczenie nieprawdy </w:t>
      </w:r>
      <w:r w:rsidR="003D044D">
        <w:rPr>
          <w:rFonts w:ascii="Tahoma" w:hAnsi="Tahoma" w:cs="Tahoma"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a także, że 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w błąd przy przedstawianiu informacji,</w:t>
      </w:r>
    </w:p>
    <w:p w14:paraId="5C8C7977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8"/>
          <w:szCs w:val="28"/>
        </w:rPr>
      </w:pPr>
      <w:r w:rsidRPr="00C3523B">
        <w:rPr>
          <w:rFonts w:ascii="Tahoma" w:hAnsi="Tahoma" w:cs="Tahoma"/>
          <w:b/>
          <w:color w:val="000000" w:themeColor="text1"/>
          <w:u w:val="single"/>
        </w:rPr>
        <w:t>OŚWIADCZAM</w:t>
      </w: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 xml:space="preserve"> </w:t>
      </w:r>
    </w:p>
    <w:p w14:paraId="141CC052" w14:textId="6DD37C05" w:rsidR="00BA0C30" w:rsidRPr="00C3523B" w:rsidRDefault="00BA0C30" w:rsidP="00D46513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108 ust</w:t>
      </w:r>
      <w:r w:rsidR="00891965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2E0AC775" w14:textId="6549C0ED" w:rsidR="00BA0C30" w:rsidRPr="00C3523B" w:rsidRDefault="00BA0C30" w:rsidP="00D46513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109 ust</w:t>
      </w:r>
      <w:r w:rsidR="00891965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pkt 1 oraz art. 109 ust</w:t>
      </w:r>
      <w:r w:rsidR="00723153" w:rsidRPr="00C3523B">
        <w:rPr>
          <w:rFonts w:ascii="Tahoma" w:hAnsi="Tahoma" w:cs="Tahoma"/>
          <w:b/>
          <w:color w:val="000000" w:themeColor="text1"/>
          <w:sz w:val="20"/>
          <w:szCs w:val="20"/>
        </w:rPr>
        <w:t>. 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1 pkt 4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6E9299C9" w14:textId="6C6E12F0" w:rsidR="00BA0C30" w:rsidRPr="00C3523B" w:rsidRDefault="00BA0C30" w:rsidP="00D46513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</w:rPr>
        <w:t>*</w:t>
      </w:r>
      <w:r w:rsidRPr="005A08BB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Oświadczam, w stosunku do Wykonawcy, którego reprezentuję zachodzą podstawy wykluczenia z</w:t>
      </w:r>
      <w:r w:rsidR="00723153" w:rsidRPr="00C3523B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postępowania na podstawie art. …….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(podać mając</w:t>
      </w:r>
      <w:r w:rsidR="001E1E8D"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ą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zastosowanie podstawę prawną wykluczenia spośród wymienionych powyżej w art. 108 ust. 1, 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art. 109 ust</w:t>
      </w:r>
      <w:r w:rsidR="00891965"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 xml:space="preserve"> 1 pkt 1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oraz 109 ust. 1 pkt 4).</w:t>
      </w:r>
    </w:p>
    <w:p w14:paraId="09229C66" w14:textId="71DA7C28" w:rsidR="00BA0C30" w:rsidRPr="00C3523B" w:rsidRDefault="00BA0C30" w:rsidP="00D46513">
      <w:pPr>
        <w:spacing w:before="40" w:after="40" w:line="276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podjąłem następujące środki naprawcze: ………………………………………………</w:t>
      </w:r>
    </w:p>
    <w:p w14:paraId="65DA11DA" w14:textId="53ABB338" w:rsidR="001E1991" w:rsidRPr="00C3523B" w:rsidRDefault="001E1991" w:rsidP="00D46513">
      <w:pPr>
        <w:numPr>
          <w:ilvl w:val="0"/>
          <w:numId w:val="11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5A08BB">
        <w:rPr>
          <w:rFonts w:ascii="Tahoma" w:hAnsi="Tahoma" w:cs="Tahoma"/>
          <w:b/>
          <w:color w:val="FF0000"/>
          <w:sz w:val="20"/>
          <w:szCs w:val="20"/>
        </w:rPr>
        <w:t>*</w:t>
      </w:r>
      <w:r w:rsidRPr="005A08BB">
        <w:rPr>
          <w:rFonts w:ascii="Tahoma" w:hAnsi="Tahoma" w:cs="Tahoma"/>
          <w:b/>
          <w:color w:val="FF0000"/>
          <w:sz w:val="20"/>
          <w:szCs w:val="20"/>
          <w:vertAlign w:val="superscript"/>
        </w:rPr>
        <w:t>)</w:t>
      </w:r>
      <w:r w:rsidRPr="005A08BB">
        <w:rPr>
          <w:rFonts w:cs="Tahoma"/>
          <w:b/>
          <w:color w:val="FF0000"/>
          <w:sz w:val="20"/>
          <w:szCs w:val="20"/>
          <w:vertAlign w:val="superscript"/>
        </w:rPr>
        <w:t xml:space="preserve">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bCs/>
          <w:color w:val="000000" w:themeColor="text1"/>
          <w:spacing w:val="1"/>
          <w:sz w:val="20"/>
          <w:szCs w:val="20"/>
        </w:rPr>
        <w:t xml:space="preserve">którejkolwiek z okoliczności wskazanych w art. 7 ust. 1 </w:t>
      </w:r>
      <w:r w:rsidRPr="00C3523B">
        <w:rPr>
          <w:rFonts w:ascii="Tahoma" w:hAnsi="Tahoma" w:cs="Tahoma"/>
          <w:b/>
          <w:bCs/>
          <w:color w:val="000000" w:themeColor="text1"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1FD6728C" w14:textId="0E401F53" w:rsidR="001541D2" w:rsidRPr="00C3523B" w:rsidRDefault="00BA0C30" w:rsidP="00D46513">
      <w:pPr>
        <w:spacing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586C5B">
        <w:rPr>
          <w:rFonts w:ascii="Tahoma" w:hAnsi="Tahoma" w:cs="Tahoma"/>
          <w:b/>
          <w:color w:val="FF0000"/>
          <w:sz w:val="20"/>
        </w:rPr>
        <w:t>*</w:t>
      </w:r>
      <w:r w:rsidRPr="00586C5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586C5B">
        <w:rPr>
          <w:rFonts w:ascii="Tahoma" w:hAnsi="Tahoma" w:cs="Tahoma"/>
          <w:b/>
          <w:color w:val="FF0000"/>
          <w:sz w:val="20"/>
          <w:u w:val="single"/>
        </w:rPr>
        <w:t xml:space="preserve"> </w:t>
      </w:r>
      <w:r w:rsidRPr="00586C5B">
        <w:rPr>
          <w:rFonts w:ascii="Tahoma" w:hAnsi="Tahoma" w:cs="Tahoma"/>
          <w:b/>
          <w:color w:val="FF0000"/>
          <w:sz w:val="16"/>
          <w:szCs w:val="16"/>
          <w:u w:val="single"/>
        </w:rPr>
        <w:t>WAŻNE</w:t>
      </w:r>
      <w:r w:rsidRPr="00586C5B">
        <w:rPr>
          <w:rFonts w:ascii="Tahoma" w:hAnsi="Tahoma" w:cs="Tahoma"/>
          <w:color w:val="FF0000"/>
          <w:sz w:val="20"/>
        </w:rPr>
        <w:t xml:space="preserve"> </w:t>
      </w:r>
      <w:r w:rsidRPr="00586C5B">
        <w:rPr>
          <w:rFonts w:ascii="Tahoma" w:hAnsi="Tahoma" w:cs="Tahoma"/>
          <w:color w:val="000000" w:themeColor="text1"/>
          <w:sz w:val="20"/>
        </w:rPr>
        <w:t>–</w:t>
      </w:r>
      <w:r w:rsidRPr="00C3523B">
        <w:rPr>
          <w:rFonts w:ascii="Tahoma" w:hAnsi="Tahoma" w:cs="Tahoma"/>
          <w:color w:val="000000" w:themeColor="text1"/>
          <w:sz w:val="20"/>
        </w:rPr>
        <w:t xml:space="preserve">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2D1D1220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4F4D2918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5E2E64E5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34E1839A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669A1320" w14:textId="47C49BB8" w:rsidR="00BA0C30" w:rsidRPr="00C3523B" w:rsidRDefault="00BA0C30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  <w:t>Podpis ..........................................................</w:t>
      </w:r>
    </w:p>
    <w:p w14:paraId="0B3660B5" w14:textId="4FE60472" w:rsidR="00A25501" w:rsidRPr="00C3523B" w:rsidRDefault="00BA0C30" w:rsidP="00D46513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4028B973" w14:textId="77777777" w:rsidR="00BA0C30" w:rsidRPr="00B863A3" w:rsidRDefault="00D21631" w:rsidP="00D46513">
      <w:pPr>
        <w:spacing w:before="40" w:after="40" w:line="276" w:lineRule="auto"/>
        <w:jc w:val="right"/>
        <w:rPr>
          <w:rFonts w:ascii="Tahoma" w:hAnsi="Tahoma" w:cs="Tahoma"/>
          <w:b/>
          <w:color w:val="0000FF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="00BA0C30" w:rsidRPr="00B951FD">
        <w:rPr>
          <w:rFonts w:ascii="Tahoma" w:hAnsi="Tahoma" w:cs="Tahoma"/>
          <w:b/>
          <w:sz w:val="20"/>
          <w:szCs w:val="20"/>
          <w:u w:val="single"/>
        </w:rPr>
        <w:lastRenderedPageBreak/>
        <w:t>DRUK Nr 2A</w:t>
      </w:r>
    </w:p>
    <w:p w14:paraId="755F455E" w14:textId="686E15DA" w:rsidR="00BA0C30" w:rsidRPr="00B863A3" w:rsidRDefault="00BA0C30" w:rsidP="00D46513">
      <w:pPr>
        <w:spacing w:before="40" w:after="40"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B863A3">
        <w:rPr>
          <w:rFonts w:ascii="Tahoma" w:hAnsi="Tahoma" w:cs="Tahoma"/>
          <w:i/>
          <w:color w:val="0000FF"/>
          <w:sz w:val="16"/>
          <w:szCs w:val="16"/>
        </w:rPr>
        <w:t>W przypadku</w:t>
      </w:r>
      <w:r w:rsidR="00891965" w:rsidRPr="00B863A3">
        <w:rPr>
          <w:rFonts w:ascii="Tahoma" w:hAnsi="Tahoma" w:cs="Tahoma"/>
          <w:i/>
          <w:color w:val="0000FF"/>
          <w:sz w:val="16"/>
          <w:szCs w:val="16"/>
        </w:rPr>
        <w:t>,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gdy </w:t>
      </w:r>
      <w:r w:rsidR="00F9431C" w:rsidRPr="00B863A3">
        <w:rPr>
          <w:rFonts w:ascii="Tahoma" w:hAnsi="Tahoma" w:cs="Tahoma"/>
          <w:i/>
          <w:color w:val="0000FF"/>
          <w:sz w:val="16"/>
          <w:szCs w:val="16"/>
        </w:rPr>
        <w:t>Wykonawca</w:t>
      </w:r>
      <w:r w:rsidRPr="00B863A3">
        <w:rPr>
          <w:rFonts w:ascii="Tahoma" w:hAnsi="Tahoma" w:cs="Tahoma"/>
          <w:i/>
          <w:color w:val="0000FF"/>
          <w:sz w:val="16"/>
          <w:szCs w:val="16"/>
        </w:rPr>
        <w:t xml:space="preserve"> polega na zasobach innego podmiotu niniejsze oświadczenie wypełnia i składa podmiot udostępniający zasoby.</w:t>
      </w:r>
    </w:p>
    <w:p w14:paraId="725DD494" w14:textId="7DEC936C" w:rsidR="00BA0C30" w:rsidRPr="00C3523B" w:rsidRDefault="00BA0C3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1E1E8D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………………………………………………</w:t>
      </w:r>
    </w:p>
    <w:p w14:paraId="14B1327F" w14:textId="77777777" w:rsidR="00BA0C30" w:rsidRPr="00C3523B" w:rsidRDefault="00BA0C30" w:rsidP="00D46513">
      <w:pPr>
        <w:tabs>
          <w:tab w:val="left" w:pos="0"/>
        </w:tabs>
        <w:spacing w:before="40" w:after="40" w:line="276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</w:p>
    <w:p w14:paraId="6CEAE802" w14:textId="77777777" w:rsidR="00BA0C30" w:rsidRPr="00C3523B" w:rsidRDefault="00BA0C3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AD38592" w14:textId="77777777" w:rsidR="00BA0C30" w:rsidRPr="00C3523B" w:rsidRDefault="00BA0C30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10BC25B7" w14:textId="7A3C3661" w:rsidR="005C3B2E" w:rsidRPr="00C3523B" w:rsidRDefault="006B1D5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001D25E7" w14:textId="0B8F3A4C" w:rsidR="00BA0C30" w:rsidRPr="00C3523B" w:rsidRDefault="00BA0C30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</w:p>
    <w:p w14:paraId="7943AE9C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348E9082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35132136" w14:textId="797C415C" w:rsidR="00BA0C30" w:rsidRPr="00C3523B" w:rsidRDefault="00BA0C30" w:rsidP="00D46513">
      <w:pPr>
        <w:spacing w:before="40" w:after="40" w:line="276" w:lineRule="auto"/>
        <w:jc w:val="center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b/>
          <w:color w:val="000000" w:themeColor="text1"/>
        </w:rPr>
        <w:t>DOTYCZĄCE PRZESŁANEK WYKLUCZENIA Z POSTĘPOWANIA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  <w:lang w:eastAsia="en-US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składane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podstawie art. 125 ust. 1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8316F5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</w:p>
    <w:p w14:paraId="1717722F" w14:textId="6ACF0D5F" w:rsidR="00BA0C30" w:rsidRPr="00C3523B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 w:rsidRPr="000867F0">
        <w:rPr>
          <w:rFonts w:ascii="Tahoma" w:hAnsi="Tahoma" w:cs="Tahoma"/>
          <w:b/>
          <w:sz w:val="20"/>
          <w:szCs w:val="20"/>
        </w:rPr>
        <w:br/>
      </w:r>
      <w:r w:rsidR="00BA0C30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7984251A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5D9040D8" w14:textId="77777777" w:rsidR="00BA0C30" w:rsidRPr="00C3523B" w:rsidRDefault="00BA0C30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(imię, nazwisko, stanowisko/ podstawa do reprezentacji)</w:t>
      </w:r>
    </w:p>
    <w:p w14:paraId="0214759D" w14:textId="56BFE9A2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7E1DC29D" w14:textId="62492B94" w:rsidR="00F712B3" w:rsidRPr="00C3523B" w:rsidRDefault="00F712B3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podmiotu </w:t>
      </w:r>
      <w:r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60C371D7" w14:textId="1A580FC2" w:rsidR="00BA0C30" w:rsidRPr="00C3523B" w:rsidRDefault="00BA0C30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także, 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3DA67F35" w14:textId="77777777" w:rsidR="00BA0C30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  <w:u w:val="single"/>
        </w:rPr>
        <w:t>OŚWIADCZAM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376AEDF2" w14:textId="7E398EEB" w:rsidR="00BA0C30" w:rsidRPr="00C3523B" w:rsidRDefault="00BA0C30">
      <w:pPr>
        <w:numPr>
          <w:ilvl w:val="0"/>
          <w:numId w:val="60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B863A3">
        <w:rPr>
          <w:rFonts w:ascii="Tahoma" w:eastAsia="Calibri" w:hAnsi="Tahoma" w:cs="Tahoma"/>
          <w:b/>
          <w:color w:val="FF0000"/>
          <w:sz w:val="20"/>
          <w:szCs w:val="20"/>
          <w:lang w:eastAsia="en-US"/>
        </w:rPr>
        <w:t>ż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e</w:t>
      </w:r>
      <w:r w:rsidR="00941776"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art. 108 ust. 1 pkt 1-4 i 6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1C3720A7" w14:textId="1A11469F" w:rsidR="00BA0C30" w:rsidRPr="00C3523B" w:rsidRDefault="00BA0C30">
      <w:pPr>
        <w:numPr>
          <w:ilvl w:val="0"/>
          <w:numId w:val="60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art. 109 ust</w:t>
      </w:r>
      <w:r w:rsidR="00B31E1E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1 pkt 1 oraz art. 109 ust</w:t>
      </w:r>
      <w:r w:rsidR="00B31E1E" w:rsidRPr="00C3523B">
        <w:rPr>
          <w:rFonts w:ascii="Tahoma" w:hAnsi="Tahoma" w:cs="Tahoma"/>
          <w:b/>
          <w:color w:val="000000" w:themeColor="text1"/>
          <w:sz w:val="20"/>
          <w:szCs w:val="20"/>
        </w:rPr>
        <w:t>.</w:t>
      </w:r>
      <w:r w:rsidR="00723153" w:rsidRPr="00C3523B">
        <w:rPr>
          <w:rFonts w:ascii="Tahoma" w:hAnsi="Tahoma" w:cs="Tahoma"/>
          <w:b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1, pkt 4 </w:t>
      </w:r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 xml:space="preserve">ustawy </w:t>
      </w:r>
      <w:proofErr w:type="spellStart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Pzp</w:t>
      </w:r>
      <w:proofErr w:type="spellEnd"/>
      <w:r w:rsidRPr="00C3523B"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  <w:t>.</w:t>
      </w:r>
    </w:p>
    <w:p w14:paraId="09EC61F1" w14:textId="3FE57A6A" w:rsidR="00BA0C30" w:rsidRPr="00C3523B" w:rsidRDefault="00BA0C30">
      <w:pPr>
        <w:numPr>
          <w:ilvl w:val="0"/>
          <w:numId w:val="60"/>
        </w:numPr>
        <w:spacing w:before="40" w:after="40"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20"/>
          <w:szCs w:val="20"/>
          <w:lang w:eastAsia="en-US"/>
        </w:rPr>
      </w:pPr>
      <w:r w:rsidRPr="00B863A3">
        <w:rPr>
          <w:rFonts w:ascii="Tahoma" w:hAnsi="Tahoma" w:cs="Tahoma"/>
          <w:b/>
          <w:color w:val="FF0000"/>
          <w:sz w:val="20"/>
        </w:rPr>
        <w:t>*</w:t>
      </w:r>
      <w:r w:rsidRPr="00B863A3">
        <w:rPr>
          <w:rFonts w:ascii="Tahoma" w:hAnsi="Tahoma" w:cs="Tahoma"/>
          <w:b/>
          <w:color w:val="FF0000"/>
          <w:sz w:val="20"/>
          <w:vertAlign w:val="superscript"/>
        </w:rPr>
        <w:t xml:space="preserve">)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Oświadczam, w stosunku do Wykonawcy, którego reprezentuję zachodzą podstawy wykluczenia z</w:t>
      </w:r>
      <w:r w:rsidR="00D05BFA" w:rsidRPr="00C3523B">
        <w:rPr>
          <w:rFonts w:ascii="Tahoma" w:hAnsi="Tahoma" w:cs="Tahoma"/>
          <w:color w:val="000000" w:themeColor="text1"/>
          <w:sz w:val="20"/>
          <w:szCs w:val="20"/>
        </w:rPr>
        <w:t> 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postępowania na podstawie art. …….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(podać mając</w:t>
      </w:r>
      <w:r w:rsidR="00DC531B"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ą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 xml:space="preserve"> zastosowanie podstawę prawną wykluczenia spośród wymienionych powyżej w art. 108 ust. 1 pkt 1-4 i 6, 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art. 109 ust</w:t>
      </w:r>
      <w:r w:rsidR="00CB269D"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i/>
          <w:iCs/>
          <w:color w:val="000000" w:themeColor="text1"/>
          <w:sz w:val="20"/>
          <w:szCs w:val="20"/>
        </w:rPr>
        <w:t xml:space="preserve"> 1 pkt 1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20"/>
          <w:szCs w:val="20"/>
        </w:rPr>
        <w:t>oraz 109 ust. 1 pkt 4).</w:t>
      </w:r>
    </w:p>
    <w:p w14:paraId="4C7601AA" w14:textId="7D075FDB" w:rsidR="00BA0C30" w:rsidRPr="00C3523B" w:rsidRDefault="00BA0C30" w:rsidP="00D46513">
      <w:pPr>
        <w:spacing w:before="40" w:after="40" w:line="276" w:lineRule="auto"/>
        <w:ind w:left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C3523B">
        <w:rPr>
          <w:rFonts w:ascii="Tahoma" w:hAnsi="Tahoma" w:cs="Tahoma"/>
          <w:color w:val="000000" w:themeColor="text1"/>
          <w:sz w:val="20"/>
          <w:szCs w:val="20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podjąłem następujące środki naprawcze: ………………………………………………</w:t>
      </w:r>
    </w:p>
    <w:p w14:paraId="1EF53FB5" w14:textId="05871214" w:rsidR="001E1991" w:rsidRPr="00C3523B" w:rsidRDefault="001E1991">
      <w:pPr>
        <w:pStyle w:val="Akapitzlist"/>
        <w:numPr>
          <w:ilvl w:val="0"/>
          <w:numId w:val="60"/>
        </w:numPr>
        <w:spacing w:before="40" w:after="40"/>
        <w:ind w:left="284" w:hanging="284"/>
        <w:contextualSpacing w:val="0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863A3">
        <w:rPr>
          <w:rFonts w:ascii="Tahoma" w:hAnsi="Tahoma" w:cs="Tahoma"/>
          <w:b/>
          <w:color w:val="FF0000"/>
          <w:sz w:val="20"/>
          <w:szCs w:val="20"/>
        </w:rPr>
        <w:t>*</w:t>
      </w:r>
      <w:r w:rsidRPr="00B863A3">
        <w:rPr>
          <w:rFonts w:ascii="Tahoma" w:hAnsi="Tahoma" w:cs="Tahoma"/>
          <w:b/>
          <w:color w:val="FF0000"/>
          <w:sz w:val="20"/>
          <w:szCs w:val="20"/>
          <w:vertAlign w:val="superscript"/>
        </w:rPr>
        <w:t>)</w:t>
      </w:r>
      <w:r w:rsidRPr="00B863A3">
        <w:rPr>
          <w:rFonts w:cs="Tahoma"/>
          <w:b/>
          <w:color w:val="FF0000"/>
          <w:sz w:val="20"/>
          <w:szCs w:val="20"/>
          <w:vertAlign w:val="superscript"/>
        </w:rPr>
        <w:t xml:space="preserve">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że nie podlegam wykluczeniu z postępowania na podstawie </w:t>
      </w:r>
      <w:r w:rsidRPr="00C3523B">
        <w:rPr>
          <w:rFonts w:ascii="Tahoma" w:hAnsi="Tahoma" w:cs="Tahoma"/>
          <w:b/>
          <w:bCs/>
          <w:color w:val="000000" w:themeColor="text1"/>
          <w:spacing w:val="1"/>
          <w:sz w:val="20"/>
          <w:szCs w:val="20"/>
        </w:rPr>
        <w:t xml:space="preserve">którejkolwiek z okoliczności wskazanych w art. 7 ust. 1 </w:t>
      </w:r>
      <w:r w:rsidRPr="00C3523B">
        <w:rPr>
          <w:rFonts w:ascii="Tahoma" w:hAnsi="Tahoma" w:cs="Tahoma"/>
          <w:b/>
          <w:bCs/>
          <w:color w:val="000000" w:themeColor="text1"/>
          <w:sz w:val="20"/>
          <w:szCs w:val="20"/>
        </w:rPr>
        <w:t>ustawy z dnia 13 kwietnia 2022 roku o szczególnych rozwiązaniach w zakresie przeciwdziałania wspieraniu agresji na Ukrainę oraz służących ochronie bezpieczeństwa narodowego.</w:t>
      </w:r>
    </w:p>
    <w:p w14:paraId="03386D52" w14:textId="4324ED1D" w:rsidR="001541D2" w:rsidRPr="00C3523B" w:rsidRDefault="00BA0C30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586C5B">
        <w:rPr>
          <w:rFonts w:ascii="Tahoma" w:hAnsi="Tahoma" w:cs="Tahoma"/>
          <w:b/>
          <w:color w:val="FF0000"/>
          <w:sz w:val="20"/>
        </w:rPr>
        <w:t>*</w:t>
      </w:r>
      <w:r w:rsidRPr="00586C5B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586C5B">
        <w:rPr>
          <w:rFonts w:ascii="Tahoma" w:hAnsi="Tahoma" w:cs="Tahoma"/>
          <w:b/>
          <w:color w:val="FF0000"/>
          <w:sz w:val="20"/>
          <w:u w:val="single"/>
        </w:rPr>
        <w:t xml:space="preserve"> </w:t>
      </w:r>
      <w:r w:rsidRPr="00586C5B">
        <w:rPr>
          <w:rFonts w:ascii="Tahoma" w:hAnsi="Tahoma" w:cs="Tahoma"/>
          <w:b/>
          <w:color w:val="FF0000"/>
          <w:sz w:val="16"/>
          <w:szCs w:val="16"/>
          <w:u w:val="single"/>
        </w:rPr>
        <w:t>WAŻNE</w:t>
      </w:r>
      <w:r w:rsidRPr="00B863A3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330FC388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7ECCF5EB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18033D72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4F5908AB" w14:textId="77777777" w:rsidR="00BA0C30" w:rsidRPr="00C3523B" w:rsidRDefault="00BA0C30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596F52B1" w14:textId="77777777" w:rsidR="00BA0C30" w:rsidRPr="00C3523B" w:rsidRDefault="00BA0C30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ab/>
        <w:t>Podpisano ..........................................................</w:t>
      </w:r>
    </w:p>
    <w:p w14:paraId="1EC44604" w14:textId="566C2DC7" w:rsidR="003B4706" w:rsidRPr="00C3523B" w:rsidRDefault="00BA0C30" w:rsidP="00D46513">
      <w:pPr>
        <w:spacing w:before="40" w:after="40" w:line="276" w:lineRule="auto"/>
        <w:jc w:val="right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P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odmiotu </w:t>
      </w:r>
      <w:r w:rsidR="00857B82" w:rsidRPr="00C3523B">
        <w:rPr>
          <w:rFonts w:ascii="Tahoma" w:hAnsi="Tahoma" w:cs="Tahoma"/>
          <w:i/>
          <w:color w:val="000000" w:themeColor="text1"/>
          <w:sz w:val="16"/>
          <w:szCs w:val="16"/>
        </w:rPr>
        <w:t>udost</w:t>
      </w:r>
      <w:r w:rsidR="00B31E1E" w:rsidRPr="00C3523B">
        <w:rPr>
          <w:rFonts w:ascii="Tahoma" w:hAnsi="Tahoma" w:cs="Tahoma"/>
          <w:i/>
          <w:color w:val="000000" w:themeColor="text1"/>
          <w:sz w:val="16"/>
          <w:szCs w:val="16"/>
        </w:rPr>
        <w:t>ę</w:t>
      </w:r>
      <w:r w:rsidR="00857B82" w:rsidRPr="00C3523B">
        <w:rPr>
          <w:rFonts w:ascii="Tahoma" w:hAnsi="Tahoma" w:cs="Tahoma"/>
          <w:i/>
          <w:color w:val="000000" w:themeColor="text1"/>
          <w:sz w:val="16"/>
          <w:szCs w:val="16"/>
        </w:rPr>
        <w:t>pniającego</w:t>
      </w:r>
      <w:r w:rsidR="00D05BFA"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określony aktem rejestrowym lub przedstawiciel upełnomocniony</w:t>
      </w:r>
      <w:r w:rsidR="003B4706"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6ABEC8A3" w14:textId="77777777" w:rsidR="008C7FB2" w:rsidRPr="00C3523B" w:rsidRDefault="008C7FB2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3</w:t>
      </w:r>
    </w:p>
    <w:p w14:paraId="34241678" w14:textId="3D88FD8A" w:rsidR="004C32BD" w:rsidRPr="00C3523B" w:rsidRDefault="004C32BD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9"/>
          <w:szCs w:val="19"/>
        </w:rPr>
        <w:t xml:space="preserve">W przypadku ofert wspólnych (spółki cywilne/konsorcjum), niniejsze oświadczenie składa każdy z </w:t>
      </w:r>
      <w:r w:rsidR="00F9431C" w:rsidRPr="00C3523B">
        <w:rPr>
          <w:rFonts w:ascii="Tahoma" w:hAnsi="Tahoma" w:cs="Tahoma"/>
          <w:i/>
          <w:color w:val="000000" w:themeColor="text1"/>
          <w:sz w:val="19"/>
          <w:szCs w:val="19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9"/>
          <w:szCs w:val="19"/>
        </w:rPr>
        <w:t xml:space="preserve"> składających ofertę wspólną</w:t>
      </w:r>
      <w:r w:rsidRPr="00C3523B">
        <w:rPr>
          <w:rFonts w:ascii="Tahoma" w:hAnsi="Tahoma" w:cs="Tahoma"/>
          <w:i/>
          <w:color w:val="000000" w:themeColor="text1"/>
          <w:sz w:val="20"/>
          <w:szCs w:val="20"/>
        </w:rPr>
        <w:t>.</w:t>
      </w:r>
    </w:p>
    <w:p w14:paraId="677EB9BB" w14:textId="77777777" w:rsidR="008C7FB2" w:rsidRPr="00C3523B" w:rsidRDefault="008C7FB2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03A8275C" w14:textId="5D8B6E69" w:rsidR="008C7FB2" w:rsidRPr="00C3523B" w:rsidRDefault="008C7FB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Pełna nazwa/firma Wykonawcy/ </w:t>
      </w:r>
      <w:r w:rsidR="00F9431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Wykonawców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wspólnie </w:t>
      </w:r>
      <w:r w:rsidR="00210A7E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ubiegających 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się o udzielenie zamówienia: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</w:t>
      </w:r>
    </w:p>
    <w:p w14:paraId="7E139F37" w14:textId="1F8CF0DE" w:rsidR="008C7FB2" w:rsidRPr="00C3523B" w:rsidRDefault="008C7FB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(w przypadku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 wspólnie ubiegających się o udzielenie zamówienia należy podać nazwę </w:t>
      </w:r>
      <w:r w:rsidR="00DC531B" w:rsidRPr="00C3523B">
        <w:rPr>
          <w:rFonts w:ascii="Tahoma" w:hAnsi="Tahoma" w:cs="Tahoma"/>
          <w:i/>
          <w:color w:val="000000" w:themeColor="text1"/>
          <w:sz w:val="14"/>
          <w:szCs w:val="14"/>
        </w:rPr>
        <w:t>p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ełnomocnika oraz zaznaczyć, iż </w:t>
      </w:r>
      <w:r w:rsidR="00F616D7" w:rsidRPr="00C3523B">
        <w:rPr>
          <w:rFonts w:ascii="Tahoma" w:hAnsi="Tahoma" w:cs="Tahoma"/>
          <w:i/>
          <w:color w:val="000000" w:themeColor="text1"/>
          <w:sz w:val="14"/>
          <w:szCs w:val="14"/>
        </w:rPr>
        <w:t>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 xml:space="preserve">ykonawcy wspólnie ubiegają się o udzielenie zamówienia, a także wymienić wszystkich pozostałych </w:t>
      </w:r>
      <w:r w:rsidR="00F9431C" w:rsidRPr="00C3523B">
        <w:rPr>
          <w:rFonts w:ascii="Tahoma" w:hAnsi="Tahoma" w:cs="Tahoma"/>
          <w:i/>
          <w:color w:val="000000" w:themeColor="text1"/>
          <w:sz w:val="14"/>
          <w:szCs w:val="14"/>
        </w:rPr>
        <w:t>Wykonawców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)</w:t>
      </w:r>
    </w:p>
    <w:p w14:paraId="51D005C1" w14:textId="77777777" w:rsidR="008C7FB2" w:rsidRPr="00C3523B" w:rsidRDefault="008C7FB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47991DC" w14:textId="77777777" w:rsidR="008C7FB2" w:rsidRPr="00C3523B" w:rsidRDefault="008C7FB2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0EEC514A" w14:textId="7B1384EF" w:rsidR="005C3B2E" w:rsidRPr="00C3523B" w:rsidRDefault="006B1D5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671615E3" w14:textId="4C7711A2" w:rsidR="008C7FB2" w:rsidRPr="00C3523B" w:rsidRDefault="008C7FB2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0"/>
          <w:szCs w:val="10"/>
          <w:lang w:val="en-US"/>
        </w:rPr>
      </w:pPr>
    </w:p>
    <w:p w14:paraId="55528094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591B82CF" w14:textId="0CB2BE54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WYKONAWCY / </w:t>
      </w:r>
      <w:r w:rsidR="00F9431C"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WYKONAWCÓW</w:t>
      </w: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 WYSTĘPUJĄCYCH WSPÓLNIE</w:t>
      </w:r>
    </w:p>
    <w:p w14:paraId="0F761F43" w14:textId="77777777" w:rsidR="009D4911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B863A3">
        <w:rPr>
          <w:rFonts w:ascii="Tahoma" w:hAnsi="Tahoma" w:cs="Tahoma"/>
          <w:b/>
          <w:bCs/>
          <w:color w:val="000000" w:themeColor="text1"/>
          <w:highlight w:val="yellow"/>
        </w:rPr>
        <w:t>O AKTUALNOŚCI INFORMACJI ZAWARTYCH W OŚWIADCZENIU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4199FB92" w14:textId="77777777" w:rsidR="009D4911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bCs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</w:rPr>
        <w:t>DOTYCZĄCYM PRZESŁANEK WYKLUCZENIA Z POSTĘPOWANIA</w:t>
      </w:r>
      <w:r w:rsidRPr="00C3523B">
        <w:rPr>
          <w:rFonts w:ascii="Tahoma" w:hAnsi="Tahoma" w:cs="Tahoma"/>
          <w:bCs/>
          <w:color w:val="000000" w:themeColor="text1"/>
        </w:rPr>
        <w:t xml:space="preserve"> </w:t>
      </w:r>
      <w:r w:rsidRPr="00C3523B">
        <w:rPr>
          <w:rFonts w:ascii="Tahoma" w:hAnsi="Tahoma" w:cs="Tahoma"/>
          <w:b/>
          <w:i/>
          <w:iCs/>
          <w:color w:val="000000" w:themeColor="text1"/>
        </w:rPr>
        <w:t>(W DRUK NR 2)</w:t>
      </w:r>
      <w:r w:rsidRPr="00C3523B">
        <w:rPr>
          <w:b/>
          <w:color w:val="000000" w:themeColor="text1"/>
          <w:szCs w:val="21"/>
        </w:rPr>
        <w:t xml:space="preserve"> </w:t>
      </w:r>
    </w:p>
    <w:p w14:paraId="4B54ECA6" w14:textId="5103D07F" w:rsidR="009D4911" w:rsidRPr="00C3523B" w:rsidRDefault="009D4911" w:rsidP="00D46513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składanym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4656DD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, poz. </w:t>
      </w:r>
      <w:r w:rsidR="00182033" w:rsidRPr="00C3523B">
        <w:rPr>
          <w:rFonts w:ascii="Tahoma" w:hAnsi="Tahoma" w:cs="Tahoma"/>
          <w:bCs/>
          <w:color w:val="000000" w:themeColor="text1"/>
          <w:sz w:val="20"/>
          <w:szCs w:val="20"/>
        </w:rPr>
        <w:t>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Pr="00C3523B">
        <w:rPr>
          <w:b/>
          <w:bCs/>
          <w:color w:val="000000" w:themeColor="text1"/>
          <w:szCs w:val="21"/>
        </w:rPr>
        <w:t xml:space="preserve"> </w:t>
      </w:r>
    </w:p>
    <w:p w14:paraId="1CE11BEE" w14:textId="5BD142D4" w:rsidR="00FF5885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w postępowaniu w sprawie udzielenia zamówienia publicznego na:</w:t>
      </w:r>
    </w:p>
    <w:p w14:paraId="70082C7F" w14:textId="2440DF3D" w:rsidR="009D4911" w:rsidRPr="00C3523B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>
        <w:rPr>
          <w:rFonts w:ascii="Tahoma" w:hAnsi="Tahoma" w:cs="Tahoma"/>
          <w:b/>
          <w:color w:val="0000FF"/>
          <w:sz w:val="20"/>
          <w:szCs w:val="20"/>
        </w:rPr>
        <w:br/>
      </w:r>
      <w:r w:rsidR="009D4911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049FE70C" w14:textId="77777777" w:rsidR="009D4911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056F703C" w14:textId="77777777" w:rsidR="009D4911" w:rsidRPr="004F45B4" w:rsidRDefault="009D4911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FF"/>
          <w:sz w:val="20"/>
          <w:szCs w:val="20"/>
        </w:rPr>
      </w:pPr>
      <w:r w:rsidRPr="004F45B4">
        <w:rPr>
          <w:rFonts w:ascii="Tahoma" w:hAnsi="Tahoma" w:cs="Tahoma"/>
          <w:i/>
          <w:color w:val="0000FF"/>
          <w:sz w:val="14"/>
          <w:szCs w:val="14"/>
        </w:rPr>
        <w:t>(imię, nazwisko, stanowisko/ podstawa do reprezentacji)</w:t>
      </w:r>
    </w:p>
    <w:p w14:paraId="1F315C1B" w14:textId="7B5B5C9D" w:rsidR="009D4911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reprezentujący </w:t>
      </w:r>
      <w:r w:rsidR="00F9431C" w:rsidRPr="00C3523B">
        <w:rPr>
          <w:rFonts w:ascii="Tahoma" w:hAnsi="Tahoma" w:cs="Tahoma"/>
          <w:color w:val="000000" w:themeColor="text1"/>
          <w:sz w:val="20"/>
          <w:szCs w:val="20"/>
        </w:rPr>
        <w:t>Wykonawcę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43A73506" w14:textId="31199D8A" w:rsidR="009D4911" w:rsidRPr="00C3523B" w:rsidRDefault="009D4911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</w:t>
      </w:r>
      <w:r w:rsidR="00F616D7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ykonawcy/</w:t>
      </w:r>
    </w:p>
    <w:p w14:paraId="00AA1062" w14:textId="26A7DDD4" w:rsidR="009D4911" w:rsidRPr="00C3523B" w:rsidRDefault="009D4911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świadomy odpowiedzialności karnej za składanie fałszywych zeznań oraz świadomy odpowiedzialności za poświadczenie nieprawdy </w:t>
      </w:r>
      <w:r w:rsidR="00EF0EEF">
        <w:rPr>
          <w:rFonts w:ascii="Tahoma" w:hAnsi="Tahoma" w:cs="Tahoma"/>
          <w:color w:val="000000" w:themeColor="text1"/>
          <w:sz w:val="16"/>
          <w:szCs w:val="16"/>
        </w:rPr>
        <w:br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,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że</w:t>
      </w:r>
      <w:r w:rsidR="00723153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wszystkie informacje podane w poniższych oświadczeniach są aktualne, zgodne z prawdą i 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  <w:lang w:eastAsia="en-US"/>
        </w:rPr>
        <w:t xml:space="preserve"> w błąd przy przedstawianiu informacji,</w:t>
      </w:r>
    </w:p>
    <w:p w14:paraId="082DD664" w14:textId="77777777" w:rsidR="009D4911" w:rsidRPr="00C3523B" w:rsidRDefault="009D4911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że:</w:t>
      </w:r>
    </w:p>
    <w:p w14:paraId="61866DC4" w14:textId="42346023" w:rsidR="009D4911" w:rsidRPr="00C3523B" w:rsidRDefault="009D4911">
      <w:pPr>
        <w:numPr>
          <w:ilvl w:val="0"/>
          <w:numId w:val="61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B863A3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oświadczeniu, o którym mowa w art. 125 ust</w:t>
      </w:r>
      <w:r w:rsidR="00DC531B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w zakresie podstaw wykluczenia z postępowania, o których mowa w art. 108 ust. 1,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oraz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="001E1E8D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="00941776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</w:p>
    <w:p w14:paraId="36CC7135" w14:textId="6E58F16F" w:rsidR="001E1991" w:rsidRPr="00C3523B" w:rsidRDefault="009D4911">
      <w:pPr>
        <w:numPr>
          <w:ilvl w:val="0"/>
          <w:numId w:val="61"/>
        </w:numPr>
        <w:tabs>
          <w:tab w:val="clear" w:pos="720"/>
          <w:tab w:val="num" w:pos="426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B863A3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następujące informacje zawarte przeze mnie w oświadczeniu, o którym mowa art. 125 ust.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zakresie podstaw wykluczenia z postępowania, o których mowa w art. 108 ust. 1,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oraz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723153" w:rsidRPr="00C3523B">
        <w:rPr>
          <w:rFonts w:ascii="Tahoma" w:hAnsi="Tahoma" w:cs="Tahoma"/>
          <w:color w:val="000000" w:themeColor="text1"/>
          <w:sz w:val="18"/>
          <w:szCs w:val="18"/>
        </w:rPr>
        <w:t> 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są nieaktualne w następującym zakresie ……………………….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(podać mającą zastosowanie podstawę prawną wykluczenia spośród wymienionych powyżej w art. 108 ust. 1, art. 109 ust. 1 </w:t>
      </w:r>
      <w:r w:rsidR="000D324E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1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oraz w art. 109 ust. 4).</w:t>
      </w:r>
    </w:p>
    <w:p w14:paraId="405EC252" w14:textId="6195328A" w:rsidR="001E1991" w:rsidRPr="00C3523B" w:rsidRDefault="001E1991">
      <w:pPr>
        <w:pStyle w:val="Akapitzlist"/>
        <w:numPr>
          <w:ilvl w:val="0"/>
          <w:numId w:val="61"/>
        </w:numPr>
        <w:tabs>
          <w:tab w:val="clear" w:pos="720"/>
          <w:tab w:val="num" w:pos="284"/>
        </w:tabs>
        <w:spacing w:before="40" w:after="40"/>
        <w:ind w:left="284" w:hanging="284"/>
        <w:contextualSpacing w:val="0"/>
        <w:jc w:val="both"/>
        <w:rPr>
          <w:rFonts w:ascii="Tahoma" w:hAnsi="Tahoma" w:cs="Tahoma"/>
          <w:bCs/>
          <w:color w:val="000000" w:themeColor="text1"/>
          <w:sz w:val="18"/>
          <w:szCs w:val="18"/>
        </w:rPr>
      </w:pPr>
      <w:r w:rsidRPr="00B863A3">
        <w:rPr>
          <w:rFonts w:ascii="Tahoma" w:hAnsi="Tahoma" w:cs="Tahoma"/>
          <w:b/>
          <w:color w:val="FF0000"/>
          <w:sz w:val="18"/>
          <w:szCs w:val="18"/>
        </w:rPr>
        <w:t>*</w:t>
      </w:r>
      <w:r w:rsidR="004F45B4">
        <w:rPr>
          <w:rFonts w:ascii="Tahoma" w:hAnsi="Tahoma" w:cs="Tahoma"/>
          <w:b/>
          <w:color w:val="FF0000"/>
          <w:sz w:val="18"/>
          <w:szCs w:val="18"/>
        </w:rPr>
        <w:t>)</w:t>
      </w:r>
      <w:r w:rsidRPr="00B863A3">
        <w:rPr>
          <w:rFonts w:ascii="Tahoma" w:hAnsi="Tahoma" w:cs="Tahoma"/>
          <w:bCs/>
          <w:color w:val="FF0000"/>
          <w:sz w:val="18"/>
          <w:szCs w:val="18"/>
          <w:vertAlign w:val="superscript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 o niepodleganiu wykluczeniu z postępowania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 xml:space="preserve"> na podstawie </w:t>
      </w:r>
      <w:r w:rsidRPr="00C3523B">
        <w:rPr>
          <w:rFonts w:ascii="Tahoma" w:hAnsi="Tahoma" w:cs="Tahoma"/>
          <w:bCs/>
          <w:color w:val="000000" w:themeColor="text1"/>
          <w:spacing w:val="1"/>
          <w:sz w:val="18"/>
          <w:szCs w:val="18"/>
        </w:rPr>
        <w:t xml:space="preserve">którejkolwiek z okoliczności wskazanych w art. 7 ust. 1 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7C416E65" w14:textId="55D9ECB4" w:rsidR="001541D2" w:rsidRPr="00C3523B" w:rsidRDefault="009D4911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B863A3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B863A3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B863A3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B863A3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B863A3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>
        <w:rPr>
          <w:rFonts w:ascii="Tahoma" w:hAnsi="Tahoma" w:cs="Tahoma"/>
          <w:b/>
          <w:i/>
          <w:color w:val="000000" w:themeColor="text1"/>
          <w:sz w:val="16"/>
          <w:szCs w:val="16"/>
        </w:rPr>
        <w:tab/>
      </w:r>
      <w:r w:rsidR="001541D2" w:rsidRPr="001541D2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1541D2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5E565599" w14:textId="77777777" w:rsidR="009D4911" w:rsidRPr="00C3523B" w:rsidRDefault="009D4911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311EC964" w14:textId="77777777" w:rsidR="009D4911" w:rsidRPr="00C3523B" w:rsidRDefault="009D4911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0520D002" w14:textId="77777777" w:rsidR="009D4911" w:rsidRPr="00C3523B" w:rsidRDefault="009D4911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6D88590" w14:textId="77777777" w:rsidR="009D4911" w:rsidRPr="00C3523B" w:rsidRDefault="009D4911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2F982FD3" w14:textId="07556D42" w:rsidR="009D4911" w:rsidRPr="00C3523B" w:rsidRDefault="009D4911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</w:t>
      </w:r>
      <w:r w:rsidR="006B1D59" w:rsidRPr="00C3523B">
        <w:rPr>
          <w:rFonts w:ascii="Tahoma" w:hAnsi="Tahoma" w:cs="Tahoma"/>
          <w:color w:val="000000" w:themeColor="text1"/>
          <w:sz w:val="20"/>
          <w:szCs w:val="20"/>
        </w:rPr>
        <w:t>s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..........................................................</w:t>
      </w:r>
    </w:p>
    <w:p w14:paraId="7C6F7EC0" w14:textId="1AE63DAD" w:rsidR="008C7FB2" w:rsidRPr="00C3523B" w:rsidRDefault="009D4911" w:rsidP="00D46513">
      <w:pPr>
        <w:spacing w:before="40" w:after="40" w:line="276" w:lineRule="auto"/>
        <w:jc w:val="both"/>
        <w:rPr>
          <w:rFonts w:ascii="Tahoma" w:eastAsia="Calibri" w:hAnsi="Tahoma" w:cs="Tahoma"/>
          <w:i/>
          <w:color w:val="000000" w:themeColor="text1"/>
          <w:sz w:val="16"/>
          <w:szCs w:val="16"/>
          <w:lang w:eastAsia="en-US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/przedstawiciel </w:t>
      </w:r>
      <w:r w:rsidR="00F65F55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określony aktem rejestrowym lub przedstawiciel upełnomocniony/</w:t>
      </w:r>
    </w:p>
    <w:p w14:paraId="5C5E886E" w14:textId="77777777" w:rsidR="008C7FB2" w:rsidRPr="00C3523B" w:rsidRDefault="008C7FB2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</w:rPr>
        <w:br w:type="page"/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>DRUK Nr 3A</w:t>
      </w:r>
    </w:p>
    <w:p w14:paraId="31A4C764" w14:textId="0F25171E" w:rsidR="006043BB" w:rsidRPr="00C3523B" w:rsidRDefault="00BA0C30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W przypadku</w:t>
      </w:r>
      <w:r w:rsidR="00B31E1E" w:rsidRPr="00C3523B">
        <w:rPr>
          <w:rFonts w:ascii="Tahoma" w:hAnsi="Tahoma" w:cs="Tahoma"/>
          <w:i/>
          <w:color w:val="000000" w:themeColor="text1"/>
          <w:sz w:val="16"/>
          <w:szCs w:val="16"/>
        </w:rPr>
        <w:t>,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gdy </w:t>
      </w:r>
      <w:r w:rsidR="00F9431C" w:rsidRPr="00C3523B">
        <w:rPr>
          <w:rFonts w:ascii="Tahoma" w:hAnsi="Tahoma" w:cs="Tahoma"/>
          <w:i/>
          <w:color w:val="000000" w:themeColor="text1"/>
          <w:sz w:val="16"/>
          <w:szCs w:val="16"/>
        </w:rPr>
        <w:t>Wykonawca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 polega na zasobach innego podmiotu niniejsze oświadczenie wypełnia i składa podmiot udostępniający zasoby</w:t>
      </w:r>
      <w:r w:rsidR="006043BB" w:rsidRPr="00C3523B">
        <w:rPr>
          <w:rFonts w:ascii="Tahoma" w:hAnsi="Tahoma" w:cs="Tahoma"/>
          <w:i/>
          <w:color w:val="000000" w:themeColor="text1"/>
          <w:sz w:val="16"/>
          <w:szCs w:val="16"/>
        </w:rPr>
        <w:t>.</w:t>
      </w:r>
    </w:p>
    <w:p w14:paraId="19822298" w14:textId="77777777" w:rsidR="002772FE" w:rsidRPr="00C3523B" w:rsidRDefault="002772FE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</w:p>
    <w:p w14:paraId="3075DDD6" w14:textId="04D41563" w:rsidR="008C7FB2" w:rsidRPr="00C3523B" w:rsidRDefault="008C7FB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bookmarkStart w:id="10" w:name="_Hlk74657089"/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</w:t>
      </w:r>
      <w:r w:rsidR="00210A7E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ego</w:t>
      </w:r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Wykonawcy zasoby:</w:t>
      </w:r>
      <w:r w:rsidR="0016324C"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 xml:space="preserve"> ………………………………………….</w:t>
      </w:r>
    </w:p>
    <w:bookmarkEnd w:id="10"/>
    <w:p w14:paraId="18BC6D4C" w14:textId="77777777" w:rsidR="008C7FB2" w:rsidRPr="00C3523B" w:rsidRDefault="008C7FB2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FB9ABD1" w14:textId="77777777" w:rsidR="008C7FB2" w:rsidRPr="00C3523B" w:rsidRDefault="008C7FB2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4B06DBBB" w14:textId="1807AEEC" w:rsidR="005C3B2E" w:rsidRPr="00C3523B" w:rsidRDefault="006B1D59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5D0BA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="005C3B2E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Nr KRS/CEiDG: ……………………</w:t>
      </w:r>
    </w:p>
    <w:p w14:paraId="065C7862" w14:textId="0332B2ED" w:rsidR="008C7FB2" w:rsidRPr="00C3523B" w:rsidRDefault="008C7FB2" w:rsidP="00D46513">
      <w:pPr>
        <w:spacing w:before="40" w:after="40" w:line="276" w:lineRule="auto"/>
        <w:rPr>
          <w:rFonts w:ascii="Tahoma" w:hAnsi="Tahoma" w:cs="Tahoma"/>
          <w:i/>
          <w:color w:val="000000" w:themeColor="text1"/>
          <w:sz w:val="18"/>
          <w:szCs w:val="18"/>
          <w:lang w:val="en-US"/>
        </w:rPr>
      </w:pPr>
    </w:p>
    <w:p w14:paraId="24830079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 xml:space="preserve">OŚWIADCZENIE </w:t>
      </w:r>
    </w:p>
    <w:p w14:paraId="50B5F6A0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6"/>
          <w:szCs w:val="26"/>
          <w:u w:val="single"/>
          <w:lang w:eastAsia="en-US"/>
        </w:rPr>
        <w:t>PODMIOTU UDOSTĘPNIAJĄCEGO ZASOBY</w:t>
      </w:r>
    </w:p>
    <w:p w14:paraId="2FD65197" w14:textId="77777777" w:rsidR="000752F2" w:rsidRPr="00C3523B" w:rsidRDefault="000752F2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</w:rPr>
      </w:pPr>
      <w:r w:rsidRPr="004F45B4">
        <w:rPr>
          <w:rFonts w:ascii="Tahoma" w:hAnsi="Tahoma" w:cs="Tahoma"/>
          <w:b/>
          <w:bCs/>
          <w:color w:val="000000" w:themeColor="text1"/>
          <w:highlight w:val="yellow"/>
        </w:rPr>
        <w:t>O AKTUALNOŚCI INFORMACJI ZAWARTYCH W OŚWIADCZENIU</w:t>
      </w:r>
      <w:r w:rsidRPr="00C3523B">
        <w:rPr>
          <w:rFonts w:ascii="Tahoma" w:hAnsi="Tahoma" w:cs="Tahoma"/>
          <w:b/>
          <w:color w:val="000000" w:themeColor="text1"/>
        </w:rPr>
        <w:t xml:space="preserve"> </w:t>
      </w:r>
    </w:p>
    <w:p w14:paraId="4C04E898" w14:textId="77777777" w:rsidR="00AB7604" w:rsidRPr="00C3523B" w:rsidRDefault="000752F2" w:rsidP="00D46513">
      <w:pPr>
        <w:spacing w:before="40" w:after="40" w:line="276" w:lineRule="auto"/>
        <w:jc w:val="center"/>
        <w:rPr>
          <w:rFonts w:ascii="Tahoma" w:hAnsi="Tahoma" w:cs="Tahoma"/>
          <w:bCs/>
          <w:color w:val="000000" w:themeColor="text1"/>
        </w:rPr>
      </w:pPr>
      <w:r w:rsidRPr="00C3523B">
        <w:rPr>
          <w:rFonts w:ascii="Tahoma" w:hAnsi="Tahoma" w:cs="Tahoma"/>
          <w:b/>
          <w:color w:val="000000" w:themeColor="text1"/>
        </w:rPr>
        <w:t>DOTYCZĄCYM PRZESŁANEK WYKLUCZENIA Z POSTĘPOWANIA</w:t>
      </w:r>
      <w:r w:rsidRPr="00C3523B">
        <w:rPr>
          <w:rFonts w:ascii="Tahoma" w:hAnsi="Tahoma" w:cs="Tahoma"/>
          <w:bCs/>
          <w:color w:val="000000" w:themeColor="text1"/>
        </w:rPr>
        <w:t xml:space="preserve"> </w:t>
      </w:r>
      <w:r w:rsidRPr="00C3523B">
        <w:rPr>
          <w:rFonts w:ascii="Tahoma" w:hAnsi="Tahoma" w:cs="Tahoma"/>
          <w:b/>
          <w:i/>
          <w:iCs/>
          <w:color w:val="000000" w:themeColor="text1"/>
        </w:rPr>
        <w:t>(W DRUK NR 2A)</w:t>
      </w:r>
      <w:r w:rsidR="00D141AE" w:rsidRPr="00C3523B">
        <w:rPr>
          <w:b/>
          <w:color w:val="000000" w:themeColor="text1"/>
          <w:szCs w:val="21"/>
        </w:rPr>
        <w:t xml:space="preserve"> </w:t>
      </w:r>
    </w:p>
    <w:p w14:paraId="735BE7C8" w14:textId="175BCE4C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Cs/>
          <w:color w:val="000000" w:themeColor="text1"/>
          <w:sz w:val="20"/>
          <w:szCs w:val="20"/>
          <w:lang w:eastAsia="en-US"/>
        </w:rPr>
      </w:pP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składan</w:t>
      </w:r>
      <w:r w:rsidR="000752F2" w:rsidRPr="00C3523B">
        <w:rPr>
          <w:rFonts w:ascii="Tahoma" w:hAnsi="Tahoma" w:cs="Tahoma"/>
          <w:bCs/>
          <w:color w:val="000000" w:themeColor="text1"/>
          <w:sz w:val="20"/>
          <w:szCs w:val="20"/>
        </w:rPr>
        <w:t>ym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na 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podstawie art. 125 ust. 1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ustawy z dnia 11 września 2019 r. Prawo zamówień publicznych 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br/>
        <w:t>(</w:t>
      </w:r>
      <w:proofErr w:type="spellStart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t</w:t>
      </w:r>
      <w:r w:rsidR="004656DD" w:rsidRPr="00C3523B">
        <w:rPr>
          <w:rFonts w:ascii="Tahoma" w:hAnsi="Tahoma" w:cs="Tahoma"/>
          <w:bCs/>
          <w:color w:val="000000" w:themeColor="text1"/>
          <w:sz w:val="20"/>
          <w:szCs w:val="20"/>
        </w:rPr>
        <w:t>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j</w:t>
      </w:r>
      <w:proofErr w:type="spellEnd"/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. Dz. U. 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z 202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4</w:t>
      </w:r>
      <w:r w:rsidR="009851FE" w:rsidRPr="00C3523B">
        <w:rPr>
          <w:rFonts w:ascii="Tahoma" w:hAnsi="Tahoma" w:cs="Tahoma"/>
          <w:bCs/>
          <w:color w:val="000000" w:themeColor="text1"/>
          <w:sz w:val="20"/>
          <w:szCs w:val="20"/>
        </w:rPr>
        <w:t>, poz. 1</w:t>
      </w:r>
      <w:r w:rsidR="00371F31" w:rsidRPr="00C3523B">
        <w:rPr>
          <w:rFonts w:ascii="Tahoma" w:hAnsi="Tahoma" w:cs="Tahoma"/>
          <w:bCs/>
          <w:color w:val="000000" w:themeColor="text1"/>
          <w:sz w:val="20"/>
          <w:szCs w:val="20"/>
        </w:rPr>
        <w:t>320</w:t>
      </w:r>
      <w:r w:rsidR="0008232D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="000752F2" w:rsidRPr="00C3523B">
        <w:rPr>
          <w:b/>
          <w:bCs/>
          <w:color w:val="000000" w:themeColor="text1"/>
          <w:szCs w:val="21"/>
        </w:rPr>
        <w:t xml:space="preserve"> </w:t>
      </w:r>
    </w:p>
    <w:p w14:paraId="2A6FB53B" w14:textId="60BC97D7" w:rsidR="00BE3C90" w:rsidRPr="00C3523B" w:rsidRDefault="009B6F0E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w</w:t>
      </w:r>
      <w:r w:rsidR="008C7FB2" w:rsidRPr="00C3523B">
        <w:rPr>
          <w:rFonts w:ascii="Tahoma" w:hAnsi="Tahoma" w:cs="Tahoma"/>
          <w:color w:val="000000" w:themeColor="text1"/>
          <w:sz w:val="20"/>
          <w:szCs w:val="20"/>
        </w:rPr>
        <w:t xml:space="preserve"> postępowani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u</w:t>
      </w:r>
      <w:r w:rsidR="008C7FB2" w:rsidRPr="00C3523B">
        <w:rPr>
          <w:rFonts w:ascii="Tahoma" w:hAnsi="Tahoma" w:cs="Tahoma"/>
          <w:color w:val="000000" w:themeColor="text1"/>
          <w:sz w:val="20"/>
          <w:szCs w:val="20"/>
        </w:rPr>
        <w:t xml:space="preserve"> w sprawie udzielenia zamówienia publicznego na:</w:t>
      </w:r>
    </w:p>
    <w:p w14:paraId="785B0D50" w14:textId="67C0E606" w:rsidR="008C7FB2" w:rsidRPr="00C3523B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 w:rsidRPr="000867F0">
        <w:rPr>
          <w:rFonts w:ascii="Tahoma" w:hAnsi="Tahoma" w:cs="Tahoma"/>
          <w:b/>
          <w:sz w:val="20"/>
          <w:szCs w:val="20"/>
        </w:rPr>
        <w:br/>
      </w:r>
      <w:r w:rsidR="008C7FB2" w:rsidRPr="00C3523B">
        <w:rPr>
          <w:rFonts w:ascii="Tahoma" w:hAnsi="Tahoma" w:cs="Tahoma"/>
          <w:i/>
          <w:color w:val="000000" w:themeColor="text1"/>
          <w:sz w:val="16"/>
          <w:szCs w:val="16"/>
        </w:rPr>
        <w:t>/przedmiot zamówienia/</w:t>
      </w:r>
    </w:p>
    <w:p w14:paraId="581AB98F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Ja …………………………………………………………………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0"/>
          <w:szCs w:val="20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144D9AC3" w14:textId="77777777" w:rsidR="008C7FB2" w:rsidRPr="00C3523B" w:rsidRDefault="008C7FB2" w:rsidP="00D46513">
      <w:pPr>
        <w:tabs>
          <w:tab w:val="left" w:pos="0"/>
          <w:tab w:val="left" w:pos="2977"/>
        </w:tabs>
        <w:spacing w:before="40" w:after="40" w:line="276" w:lineRule="auto"/>
        <w:ind w:left="568" w:firstLine="2977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(imię, nazwisko, stanowisko/ podstawa do reprezentacji)</w:t>
      </w:r>
    </w:p>
    <w:p w14:paraId="0036EF54" w14:textId="09CBDB45" w:rsidR="008C7FB2" w:rsidRPr="00C3523B" w:rsidRDefault="008C7FB2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reprezentujący: ..............................................................................................................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14:paraId="5815415C" w14:textId="6E521B7C" w:rsidR="004754C2" w:rsidRPr="00C3523B" w:rsidRDefault="004754C2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/nazwa podmiotu </w:t>
      </w:r>
      <w:r w:rsidRPr="00C3523B">
        <w:rPr>
          <w:rFonts w:ascii="Tahoma" w:hAnsi="Tahoma" w:cs="Tahoma"/>
          <w:i/>
          <w:iCs/>
          <w:color w:val="000000" w:themeColor="text1"/>
          <w:sz w:val="16"/>
          <w:szCs w:val="16"/>
        </w:rPr>
        <w:t>udostępniającego zasoby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</w:p>
    <w:p w14:paraId="3EE9CCA7" w14:textId="7307E837" w:rsidR="008C7FB2" w:rsidRPr="00C3523B" w:rsidRDefault="008C7FB2" w:rsidP="00D46513">
      <w:pPr>
        <w:spacing w:before="40" w:after="40" w:line="276" w:lineRule="auto"/>
        <w:jc w:val="both"/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świadomy odpowiedzialności karnej za składanie fałszywych zeznań oraz</w:t>
      </w:r>
      <w:r w:rsidR="009B6F0E" w:rsidRPr="00C3523B">
        <w:rPr>
          <w:rFonts w:ascii="Tahoma" w:hAnsi="Tahoma" w:cs="Tahoma"/>
          <w:color w:val="000000" w:themeColor="text1"/>
          <w:sz w:val="18"/>
          <w:szCs w:val="18"/>
        </w:rPr>
        <w:t xml:space="preserve"> świadomy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) 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a także</w:t>
      </w:r>
      <w:r w:rsidR="00E47A1F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,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że</w:t>
      </w:r>
      <w:r w:rsidR="00723153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 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wszystkie informacje podane w poniższych oświadczeniach są aktualne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,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zgodne z prawdą </w:t>
      </w:r>
      <w:r w:rsidR="005E4ACA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i 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zostały przedstawione z pełną świadomością konsekwencji wprowadzenia </w:t>
      </w:r>
      <w:r w:rsidR="00F9431C"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>Zamawiającego</w:t>
      </w:r>
      <w:r w:rsidRPr="00C3523B">
        <w:rPr>
          <w:rFonts w:ascii="Tahoma" w:eastAsia="Calibri" w:hAnsi="Tahoma" w:cs="Tahoma"/>
          <w:color w:val="000000" w:themeColor="text1"/>
          <w:sz w:val="18"/>
          <w:szCs w:val="18"/>
          <w:lang w:eastAsia="en-US"/>
        </w:rPr>
        <w:t xml:space="preserve"> w błąd przy przedstawianiu informacji,</w:t>
      </w:r>
    </w:p>
    <w:p w14:paraId="2A5D0799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4DF945C2" w14:textId="77777777" w:rsidR="008C7FB2" w:rsidRPr="00C3523B" w:rsidRDefault="008C7FB2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color w:val="000000" w:themeColor="text1"/>
          <w:lang w:eastAsia="en-US"/>
        </w:rPr>
      </w:pP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u w:val="single"/>
          <w:lang w:eastAsia="en-US"/>
        </w:rPr>
        <w:t>OŚWIADCZAM</w:t>
      </w:r>
      <w:r w:rsidRPr="00C3523B">
        <w:rPr>
          <w:rFonts w:ascii="Tahoma" w:eastAsia="Calibri" w:hAnsi="Tahoma" w:cs="Tahoma"/>
          <w:b/>
          <w:color w:val="000000" w:themeColor="text1"/>
          <w:lang w:eastAsia="en-US"/>
        </w:rPr>
        <w:t>, że:</w:t>
      </w:r>
    </w:p>
    <w:p w14:paraId="6EF600C2" w14:textId="0B3293B7" w:rsidR="00FD47BA" w:rsidRPr="00C3523B" w:rsidRDefault="00FD47BA">
      <w:pPr>
        <w:numPr>
          <w:ilvl w:val="0"/>
          <w:numId w:val="62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oświadczeniu, o którym mowa w art. 125 ust</w:t>
      </w:r>
      <w:r w:rsidR="00B31E1E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w zakresie podstaw wykluczenia z postępowania, o których mowa w art. 108 ust. 1 pkt 1-4 i 6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1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oraz </w:t>
      </w:r>
      <w:r w:rsidR="00E47A1F" w:rsidRPr="00C3523B">
        <w:rPr>
          <w:rFonts w:ascii="Tahoma" w:hAnsi="Tahoma" w:cs="Tahoma"/>
          <w:color w:val="000000" w:themeColor="text1"/>
          <w:sz w:val="18"/>
          <w:szCs w:val="18"/>
        </w:rPr>
        <w:t xml:space="preserve">w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723153" w:rsidRPr="00C3523B">
        <w:rPr>
          <w:rFonts w:ascii="Tahoma" w:hAnsi="Tahoma" w:cs="Tahoma"/>
          <w:color w:val="000000" w:themeColor="text1"/>
          <w:sz w:val="18"/>
          <w:szCs w:val="18"/>
        </w:rPr>
        <w:t> 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="001E1E8D" w:rsidRPr="00C3523B">
        <w:rPr>
          <w:rFonts w:ascii="Tahoma" w:hAnsi="Tahoma" w:cs="Tahoma"/>
          <w:color w:val="000000" w:themeColor="text1"/>
          <w:sz w:val="18"/>
          <w:szCs w:val="18"/>
        </w:rPr>
        <w:t>.</w:t>
      </w:r>
      <w:r w:rsidR="00941776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</w:p>
    <w:p w14:paraId="6E881825" w14:textId="2E599B6A" w:rsidR="00FD47BA" w:rsidRPr="00C3523B" w:rsidRDefault="00FD47BA">
      <w:pPr>
        <w:numPr>
          <w:ilvl w:val="0"/>
          <w:numId w:val="62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bCs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bCs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następujące informacje zawarte przeze mnie w oświadczeniu, o którym mowa art. 125 ust. 1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>, w zakresie podstaw wykluczenia z postępowania, o których mowa w art. 108 ust. 1 pkt 1-4 i 6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, w 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="0017062A" w:rsidRPr="00C3523B">
        <w:rPr>
          <w:rFonts w:ascii="Tahoma" w:hAnsi="Tahoma" w:cs="Tahoma"/>
          <w:color w:val="000000" w:themeColor="text1"/>
          <w:sz w:val="18"/>
          <w:szCs w:val="18"/>
        </w:rPr>
        <w:t>1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oraz 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w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art. 109 ust. 1 </w:t>
      </w:r>
      <w:r w:rsidR="000D324E" w:rsidRPr="00C3523B">
        <w:rPr>
          <w:rFonts w:ascii="Tahoma" w:hAnsi="Tahoma" w:cs="Tahoma"/>
          <w:color w:val="000000" w:themeColor="text1"/>
          <w:sz w:val="18"/>
          <w:szCs w:val="18"/>
        </w:rPr>
        <w:t>pkt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 4 ustawy </w:t>
      </w:r>
      <w:proofErr w:type="spellStart"/>
      <w:r w:rsidRPr="00C3523B">
        <w:rPr>
          <w:rFonts w:ascii="Tahoma" w:hAnsi="Tahoma" w:cs="Tahoma"/>
          <w:color w:val="000000" w:themeColor="text1"/>
          <w:sz w:val="18"/>
          <w:szCs w:val="18"/>
        </w:rPr>
        <w:t>Pzp</w:t>
      </w:r>
      <w:proofErr w:type="spellEnd"/>
      <w:r w:rsidRPr="00C3523B">
        <w:rPr>
          <w:rFonts w:ascii="Tahoma" w:hAnsi="Tahoma" w:cs="Tahoma"/>
          <w:color w:val="000000" w:themeColor="text1"/>
          <w:sz w:val="18"/>
          <w:szCs w:val="18"/>
        </w:rPr>
        <w:t xml:space="preserve">, są nieaktualne w następującym zakresie ……………………….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(podać mającą zastosowanie podstawę prawną wykluczenia spośród wymienionych powyżej w art. 108 ust. 1 pkt 1-4 i 6</w:t>
      </w:r>
      <w:r w:rsidR="00AB760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, art. 109 ust. 1 </w:t>
      </w:r>
      <w:r w:rsidR="000D324E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pkt</w:t>
      </w:r>
      <w:r w:rsidR="00AB7604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 1</w:t>
      </w:r>
      <w:r w:rsidR="00AB7604" w:rsidRPr="00C3523B">
        <w:rPr>
          <w:rFonts w:ascii="Tahoma" w:hAnsi="Tahoma" w:cs="Tahoma"/>
          <w:color w:val="000000" w:themeColor="text1"/>
          <w:sz w:val="18"/>
          <w:szCs w:val="18"/>
        </w:rPr>
        <w:t xml:space="preserve">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oraz </w:t>
      </w:r>
      <w:r w:rsidR="00796586"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art. </w:t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 xml:space="preserve">109 </w:t>
      </w:r>
      <w:r w:rsidR="00271108">
        <w:rPr>
          <w:rFonts w:ascii="Tahoma" w:hAnsi="Tahoma" w:cs="Tahoma"/>
          <w:i/>
          <w:iCs/>
          <w:color w:val="000000" w:themeColor="text1"/>
          <w:sz w:val="18"/>
          <w:szCs w:val="18"/>
        </w:rPr>
        <w:br/>
      </w: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ust. 4).</w:t>
      </w:r>
    </w:p>
    <w:p w14:paraId="30FD070C" w14:textId="3EABF35F" w:rsidR="001E1991" w:rsidRPr="00C3523B" w:rsidRDefault="001E1991">
      <w:pPr>
        <w:numPr>
          <w:ilvl w:val="0"/>
          <w:numId w:val="62"/>
        </w:numPr>
        <w:tabs>
          <w:tab w:val="clear" w:pos="720"/>
          <w:tab w:val="num" w:pos="284"/>
        </w:tabs>
        <w:suppressAutoHyphens/>
        <w:spacing w:before="40" w:after="40" w:line="276" w:lineRule="auto"/>
        <w:ind w:left="284" w:hanging="284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4F45B4">
        <w:rPr>
          <w:rFonts w:ascii="Tahoma" w:hAnsi="Tahoma" w:cs="Tahoma"/>
          <w:b/>
          <w:color w:val="FF0000"/>
          <w:sz w:val="18"/>
          <w:szCs w:val="18"/>
        </w:rPr>
        <w:t>*</w:t>
      </w:r>
      <w:r w:rsidR="004F45B4" w:rsidRPr="004F45B4">
        <w:rPr>
          <w:rFonts w:ascii="Tahoma" w:hAnsi="Tahoma" w:cs="Tahoma"/>
          <w:b/>
          <w:color w:val="FF0000"/>
          <w:sz w:val="18"/>
          <w:szCs w:val="18"/>
        </w:rPr>
        <w:t>)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  <w:vertAlign w:val="superscript"/>
        </w:rPr>
        <w:t xml:space="preserve"> </w:t>
      </w:r>
      <w:r w:rsidRPr="00C3523B">
        <w:rPr>
          <w:rFonts w:ascii="Tahoma" w:hAnsi="Tahoma" w:cs="Tahoma"/>
          <w:color w:val="000000" w:themeColor="text1"/>
          <w:sz w:val="18"/>
          <w:szCs w:val="18"/>
        </w:rPr>
        <w:t>aktualne są informacje zawarte w oświadczeniu o niepodleganiu wykluczeniu z postępowania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 xml:space="preserve"> na podstawie </w:t>
      </w:r>
      <w:r w:rsidRPr="00C3523B">
        <w:rPr>
          <w:rFonts w:ascii="Tahoma" w:hAnsi="Tahoma" w:cs="Tahoma"/>
          <w:bCs/>
          <w:color w:val="000000" w:themeColor="text1"/>
          <w:spacing w:val="1"/>
          <w:sz w:val="18"/>
          <w:szCs w:val="18"/>
        </w:rPr>
        <w:t xml:space="preserve">którejkolwiek z okoliczności wskazanych w art. 7 ust. 1 </w:t>
      </w:r>
      <w:r w:rsidRPr="00C3523B">
        <w:rPr>
          <w:rFonts w:ascii="Tahoma" w:hAnsi="Tahoma" w:cs="Tahoma"/>
          <w:bCs/>
          <w:color w:val="000000" w:themeColor="text1"/>
          <w:sz w:val="18"/>
          <w:szCs w:val="18"/>
        </w:rPr>
        <w:t>ustawy z dnia 13 kwietnia 2022 roku o szczególnych rozwiązaniach w zakresie przeciwdziałania wspieraniu agresji na Ukrainę oraz służących ochronie bezpieczeństwa narodowego.</w:t>
      </w:r>
    </w:p>
    <w:p w14:paraId="37C9C3EE" w14:textId="0AEEA185" w:rsidR="00802BD6" w:rsidRPr="00C3523B" w:rsidRDefault="009D4911" w:rsidP="00D46513">
      <w:pPr>
        <w:spacing w:line="276" w:lineRule="auto"/>
        <w:jc w:val="right"/>
        <w:rPr>
          <w:rFonts w:ascii="Tahoma" w:hAnsi="Tahoma" w:cs="Tahoma"/>
          <w:color w:val="000000" w:themeColor="text1"/>
          <w:sz w:val="16"/>
          <w:szCs w:val="16"/>
        </w:rPr>
      </w:pPr>
      <w:r w:rsidRPr="004F45B4">
        <w:rPr>
          <w:rFonts w:ascii="Tahoma" w:hAnsi="Tahoma" w:cs="Tahoma"/>
          <w:b/>
          <w:color w:val="FF0000"/>
          <w:sz w:val="20"/>
        </w:rPr>
        <w:t>*</w:t>
      </w:r>
      <w:r w:rsidRPr="004F45B4">
        <w:rPr>
          <w:rFonts w:ascii="Tahoma" w:hAnsi="Tahoma" w:cs="Tahoma"/>
          <w:b/>
          <w:color w:val="FF0000"/>
          <w:sz w:val="20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u w:val="single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  <w:r w:rsidR="00802BD6" w:rsidRPr="00802BD6">
        <w:rPr>
          <w:rFonts w:ascii="Tahoma" w:hAnsi="Tahoma" w:cs="Tahoma"/>
          <w:i/>
          <w:color w:val="000000" w:themeColor="text1"/>
          <w:sz w:val="16"/>
          <w:szCs w:val="16"/>
        </w:rPr>
        <w:t xml:space="preserve"> </w:t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>
        <w:rPr>
          <w:rFonts w:ascii="Tahoma" w:hAnsi="Tahoma" w:cs="Tahoma"/>
          <w:i/>
          <w:color w:val="000000" w:themeColor="text1"/>
          <w:sz w:val="16"/>
          <w:szCs w:val="16"/>
        </w:rPr>
        <w:tab/>
      </w:r>
      <w:r w:rsidR="00802BD6" w:rsidRPr="00C3523B">
        <w:rPr>
          <w:rFonts w:ascii="Tahoma" w:hAnsi="Tahoma" w:cs="Tahoma"/>
          <w:i/>
          <w:color w:val="000000" w:themeColor="text1"/>
          <w:sz w:val="16"/>
          <w:szCs w:val="16"/>
        </w:rPr>
        <w:t>Prawdziwość powyższych danych potwierdzam podpisem</w:t>
      </w:r>
    </w:p>
    <w:p w14:paraId="5C5BDF95" w14:textId="526E4DF6" w:rsidR="00FD47BA" w:rsidRPr="00C3523B" w:rsidRDefault="00FD47BA" w:rsidP="00D46513">
      <w:pPr>
        <w:tabs>
          <w:tab w:val="num" w:pos="284"/>
        </w:tabs>
        <w:spacing w:line="276" w:lineRule="auto"/>
        <w:ind w:left="284" w:hanging="284"/>
        <w:rPr>
          <w:rFonts w:ascii="Tahoma" w:hAnsi="Tahoma" w:cs="Tahoma"/>
          <w:color w:val="000000" w:themeColor="text1"/>
          <w:sz w:val="18"/>
          <w:szCs w:val="18"/>
        </w:rPr>
      </w:pPr>
    </w:p>
    <w:p w14:paraId="6BD64473" w14:textId="77777777" w:rsidR="008C7FB2" w:rsidRPr="00C3523B" w:rsidRDefault="008C7FB2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Uwaga! Oświadczenie należy podpisać:</w:t>
      </w:r>
    </w:p>
    <w:p w14:paraId="160CD65B" w14:textId="77777777" w:rsidR="008C7FB2" w:rsidRPr="00C3523B" w:rsidRDefault="008C7FB2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kwalifikowanym podpisem elektronicznym </w:t>
      </w:r>
    </w:p>
    <w:p w14:paraId="05882E2A" w14:textId="77777777" w:rsidR="008C7FB2" w:rsidRPr="00C3523B" w:rsidRDefault="008C7FB2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 xml:space="preserve">lub podpisem zaufanym </w:t>
      </w:r>
    </w:p>
    <w:p w14:paraId="545FB136" w14:textId="77777777" w:rsidR="008C7FB2" w:rsidRPr="00C3523B" w:rsidRDefault="008C7FB2" w:rsidP="00D46513">
      <w:pPr>
        <w:spacing w:line="276" w:lineRule="auto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6"/>
          <w:szCs w:val="16"/>
        </w:rPr>
        <w:t>lub podpisem osobistym</w:t>
      </w:r>
    </w:p>
    <w:p w14:paraId="6D2FE9E4" w14:textId="500EA119" w:rsidR="008C7FB2" w:rsidRPr="00C3523B" w:rsidRDefault="008C7FB2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..........................................................</w:t>
      </w:r>
    </w:p>
    <w:p w14:paraId="683EF94E" w14:textId="5548BB6F" w:rsidR="008C7FB2" w:rsidRPr="00C3523B" w:rsidRDefault="008C7FB2" w:rsidP="00D46513">
      <w:pPr>
        <w:spacing w:before="40" w:after="40"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="00B31E1E" w:rsidRPr="00C3523B">
        <w:rPr>
          <w:rFonts w:ascii="Tahoma" w:hAnsi="Tahoma" w:cs="Tahoma"/>
          <w:color w:val="000000" w:themeColor="text1"/>
          <w:sz w:val="16"/>
          <w:szCs w:val="16"/>
        </w:rPr>
        <w:tab/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/przedstawiciel określony aktem rejestrowym lub przedstawiciel upełnomocniony/</w:t>
      </w: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br w:type="page"/>
      </w:r>
    </w:p>
    <w:p w14:paraId="52EF1FEB" w14:textId="77777777" w:rsidR="0002548A" w:rsidRPr="00C3523B" w:rsidRDefault="0002548A" w:rsidP="00D46513">
      <w:pPr>
        <w:spacing w:before="40" w:after="40" w:line="276" w:lineRule="auto"/>
        <w:jc w:val="right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lastRenderedPageBreak/>
        <w:t xml:space="preserve">Druk Nr </w:t>
      </w:r>
      <w:r w:rsidR="0017062A" w:rsidRPr="00C3523B">
        <w:rPr>
          <w:rFonts w:ascii="Tahoma" w:hAnsi="Tahoma" w:cs="Tahoma"/>
          <w:b/>
          <w:color w:val="000000" w:themeColor="text1"/>
          <w:sz w:val="20"/>
          <w:szCs w:val="20"/>
          <w:u w:val="single"/>
        </w:rPr>
        <w:t>4</w:t>
      </w:r>
    </w:p>
    <w:p w14:paraId="67A4E26C" w14:textId="77777777" w:rsidR="0002548A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L. dz. …............................................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[Miejscowość, data,] …....................................................</w:t>
      </w:r>
    </w:p>
    <w:p w14:paraId="3B8F4817" w14:textId="77777777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8"/>
          <w:szCs w:val="28"/>
        </w:rPr>
      </w:pP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 xml:space="preserve">PEŁNOMOCNICTWO </w:t>
      </w:r>
    </w:p>
    <w:p w14:paraId="02CD61B1" w14:textId="06D49023" w:rsidR="0002548A" w:rsidRPr="00C3523B" w:rsidRDefault="0002548A" w:rsidP="00D46513">
      <w:pPr>
        <w:spacing w:before="40" w:after="40" w:line="276" w:lineRule="auto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I. 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My, niżej wyszczególnieni </w:t>
      </w:r>
      <w:r w:rsidR="00F616D7" w:rsidRPr="00C3523B">
        <w:rPr>
          <w:rFonts w:ascii="Tahoma" w:hAnsi="Tahoma" w:cs="Tahoma"/>
          <w:color w:val="000000" w:themeColor="text1"/>
          <w:sz w:val="20"/>
          <w:u w:val="single"/>
        </w:rPr>
        <w:t>W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>ykonawcy / wspólnicy</w:t>
      </w:r>
      <w:r w:rsidRPr="00C3523B">
        <w:rPr>
          <w:rFonts w:ascii="Tahoma" w:hAnsi="Tahoma" w:cs="Tahoma"/>
          <w:color w:val="000000" w:themeColor="text1"/>
          <w:sz w:val="20"/>
        </w:rPr>
        <w:t>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działający wspólnie</w:t>
      </w:r>
    </w:p>
    <w:p w14:paraId="1C2973C8" w14:textId="77777777" w:rsidR="0002548A" w:rsidRPr="00C3523B" w:rsidRDefault="0002548A" w:rsidP="00D46513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1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7D4B8723" w14:textId="52FFD1BF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558C457F" w14:textId="77777777" w:rsidR="0002548A" w:rsidRPr="00C3523B" w:rsidRDefault="0002548A" w:rsidP="00D46513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0152F5AD" w14:textId="77777777" w:rsidR="0002548A" w:rsidRPr="00C3523B" w:rsidRDefault="0002548A" w:rsidP="00D46513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66A7ADD6" w14:textId="77777777" w:rsidR="0002548A" w:rsidRPr="00C3523B" w:rsidRDefault="0002548A" w:rsidP="00D46513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2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49C4C93A" w14:textId="19EDA198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1D689D40" w14:textId="77777777" w:rsidR="0002548A" w:rsidRPr="00C3523B" w:rsidRDefault="0002548A" w:rsidP="00D46513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5165584C" w14:textId="77777777" w:rsidR="0002548A" w:rsidRPr="00C3523B" w:rsidRDefault="0002548A" w:rsidP="00D46513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37F9305B" w14:textId="77777777" w:rsidR="0002548A" w:rsidRPr="00C3523B" w:rsidRDefault="0002548A" w:rsidP="00D46513">
      <w:pPr>
        <w:spacing w:before="40" w:after="40" w:line="276" w:lineRule="auto"/>
        <w:ind w:firstLine="284"/>
        <w:rPr>
          <w:rFonts w:ascii="Tahoma" w:hAnsi="Tahoma" w:cs="Tahoma"/>
          <w:i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3</w:t>
      </w:r>
      <w:r w:rsidRPr="00C3523B">
        <w:rPr>
          <w:rFonts w:ascii="Tahoma" w:hAnsi="Tahoma" w:cs="Tahoma"/>
          <w:color w:val="000000" w:themeColor="text1"/>
          <w:sz w:val="20"/>
        </w:rPr>
        <w:t>. …....................................................................................................................................................</w:t>
      </w:r>
    </w:p>
    <w:p w14:paraId="6DC0D73E" w14:textId="25CAF703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W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ykonawcy / imię i nazwisko wspólnika]</w:t>
      </w:r>
    </w:p>
    <w:p w14:paraId="1A0E4A9B" w14:textId="77777777" w:rsidR="0002548A" w:rsidRPr="00C3523B" w:rsidRDefault="0002548A" w:rsidP="00D46513">
      <w:pPr>
        <w:spacing w:before="40" w:after="40" w:line="276" w:lineRule="auto"/>
        <w:ind w:left="284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reprezentowany przez: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…................................................................................................</w:t>
      </w:r>
    </w:p>
    <w:p w14:paraId="3150D122" w14:textId="77777777" w:rsidR="0002548A" w:rsidRPr="00C3523B" w:rsidRDefault="0002548A" w:rsidP="00D46513">
      <w:pPr>
        <w:spacing w:before="40" w:after="40" w:line="276" w:lineRule="auto"/>
        <w:ind w:left="709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…................................................................................................</w:t>
      </w:r>
    </w:p>
    <w:p w14:paraId="0473E15E" w14:textId="77777777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występujący wspólnie / występujący jako spółka cywilna*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</w:p>
    <w:p w14:paraId="031F3DAD" w14:textId="2313D669" w:rsidR="003A2898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składamy ofertę wspólną w postępowaniu o udzielenie zamówienia publicznego na wykonanie:</w:t>
      </w:r>
    </w:p>
    <w:p w14:paraId="3B076010" w14:textId="77777777" w:rsidR="00D81DA4" w:rsidRDefault="001E5DA8" w:rsidP="00D81DA4">
      <w:pPr>
        <w:spacing w:before="40" w:after="120"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</w:p>
    <w:p w14:paraId="13D6F597" w14:textId="4B3B3FB2" w:rsidR="0002548A" w:rsidRPr="00C3523B" w:rsidRDefault="00CB269D" w:rsidP="00D81DA4">
      <w:pPr>
        <w:spacing w:before="40" w:after="120" w:line="276" w:lineRule="auto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0867F0">
        <w:rPr>
          <w:rFonts w:ascii="Tahoma" w:hAnsi="Tahoma" w:cs="Tahoma"/>
          <w:i/>
          <w:sz w:val="16"/>
        </w:rPr>
        <w:br/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II. Oświadczamy, że </w:t>
      </w:r>
      <w:r w:rsidR="0002548A"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na </w:t>
      </w: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>p</w:t>
      </w:r>
      <w:r w:rsidR="0002548A" w:rsidRPr="00C3523B">
        <w:rPr>
          <w:rFonts w:ascii="Tahoma" w:hAnsi="Tahoma" w:cs="Tahoma"/>
          <w:b/>
          <w:color w:val="000000" w:themeColor="text1"/>
          <w:sz w:val="20"/>
          <w:u w:val="single"/>
        </w:rPr>
        <w:t>ełnomocnika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 reprezentującego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/ </w:t>
      </w:r>
      <w:proofErr w:type="gramStart"/>
      <w:r w:rsidR="0002548A" w:rsidRPr="00C3523B">
        <w:rPr>
          <w:rFonts w:ascii="Tahoma" w:hAnsi="Tahoma" w:cs="Tahoma"/>
          <w:b/>
          <w:color w:val="000000" w:themeColor="text1"/>
          <w:sz w:val="20"/>
        </w:rPr>
        <w:t>wspólników,*</w:t>
      </w:r>
      <w:proofErr w:type="gramEnd"/>
      <w:r w:rsidR="0002548A"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 xml:space="preserve">) 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w w/w postępowaniu został wyznaczony</w:t>
      </w:r>
    </w:p>
    <w:p w14:paraId="38986225" w14:textId="77777777" w:rsidR="0002548A" w:rsidRPr="00C3523B" w:rsidRDefault="0002548A" w:rsidP="00D46513">
      <w:pPr>
        <w:widowControl w:val="0"/>
        <w:numPr>
          <w:ilvl w:val="1"/>
          <w:numId w:val="5"/>
        </w:numPr>
        <w:tabs>
          <w:tab w:val="num" w:pos="561"/>
        </w:tabs>
        <w:snapToGrid w:val="0"/>
        <w:spacing w:before="40" w:after="40" w:line="276" w:lineRule="auto"/>
        <w:ind w:left="540" w:hanging="270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Pełnomocnik …....................................................................................................................</w:t>
      </w:r>
    </w:p>
    <w:p w14:paraId="48F9F970" w14:textId="0308EB8F" w:rsidR="0002548A" w:rsidRPr="00C3523B" w:rsidRDefault="0002548A" w:rsidP="00D46513">
      <w:pPr>
        <w:spacing w:before="40" w:after="40"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 xml:space="preserve">[pełna nazwa </w:t>
      </w:r>
      <w:r w:rsidR="00DC531B" w:rsidRPr="00C3523B">
        <w:rPr>
          <w:rFonts w:ascii="Tahoma" w:hAnsi="Tahoma" w:cs="Tahoma"/>
          <w:i/>
          <w:color w:val="000000" w:themeColor="text1"/>
          <w:sz w:val="16"/>
          <w:szCs w:val="16"/>
        </w:rPr>
        <w:t>p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ełnomocnika]</w:t>
      </w:r>
    </w:p>
    <w:p w14:paraId="38E308EB" w14:textId="77777777" w:rsidR="0002548A" w:rsidRPr="00C3523B" w:rsidRDefault="0002548A" w:rsidP="00D46513">
      <w:pPr>
        <w:spacing w:before="40" w:after="40" w:line="276" w:lineRule="auto"/>
        <w:ind w:left="374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>Pełnomocnik wymieniony powyżej upoważniony jest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: </w:t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4F45B4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highlight w:val="yellow"/>
          <w:u w:val="single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</w:p>
    <w:p w14:paraId="78D9E0EE" w14:textId="1D25CBD2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reprezentowania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we wszelkich czynnościach związanych z postępowaniem o udzielenie zamówienia publicznego wraz ze złożeniem oferty*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9970830" w14:textId="77777777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Do zawarcia przyszłej umowy*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122211DA" w14:textId="53AA4C12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prowadzenia wszelkiej korespondencji z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Zamawiający</w:t>
      </w:r>
      <w:r w:rsidRPr="00C3523B">
        <w:rPr>
          <w:rFonts w:ascii="Tahoma" w:hAnsi="Tahoma" w:cs="Tahoma"/>
          <w:b/>
          <w:color w:val="000000" w:themeColor="text1"/>
          <w:sz w:val="20"/>
        </w:rPr>
        <w:t>m*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401387B3" w14:textId="200C3789" w:rsidR="0002548A" w:rsidRPr="00C3523B" w:rsidRDefault="00B31E1E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Do s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kładania oświadczeń woli i wiedzy*</w:t>
      </w:r>
      <w:r w:rsidR="0002548A"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="0002548A"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4849BE03" w14:textId="4BAC7EA0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reprezentowania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w zakresie ochrony prawnej tj.</w:t>
      </w:r>
      <w:r w:rsidR="00250837" w:rsidRPr="00C3523B">
        <w:rPr>
          <w:rFonts w:ascii="Tahoma" w:hAnsi="Tahoma" w:cs="Tahoma"/>
          <w:b/>
          <w:color w:val="000000" w:themeColor="text1"/>
          <w:sz w:val="20"/>
        </w:rPr>
        <w:t> 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do składania </w:t>
      </w:r>
      <w:proofErr w:type="spellStart"/>
      <w:r w:rsidRPr="00C3523B">
        <w:rPr>
          <w:rFonts w:ascii="Tahoma" w:hAnsi="Tahoma" w:cs="Tahoma"/>
          <w:b/>
          <w:color w:val="000000" w:themeColor="text1"/>
          <w:sz w:val="20"/>
        </w:rPr>
        <w:t>odwołań</w:t>
      </w:r>
      <w:proofErr w:type="spellEnd"/>
      <w:r w:rsidRPr="00C3523B">
        <w:rPr>
          <w:rFonts w:ascii="Tahoma" w:hAnsi="Tahoma" w:cs="Tahoma"/>
          <w:b/>
          <w:color w:val="000000" w:themeColor="text1"/>
          <w:sz w:val="20"/>
        </w:rPr>
        <w:t>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00B46B7" w14:textId="37BD8359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 xml:space="preserve">Do zaciągania zobowiązań w imieniu </w:t>
      </w:r>
      <w:r w:rsidR="00F9431C" w:rsidRPr="00C3523B">
        <w:rPr>
          <w:rFonts w:ascii="Tahoma" w:hAnsi="Tahoma" w:cs="Tahoma"/>
          <w:b/>
          <w:color w:val="000000" w:themeColor="text1"/>
          <w:sz w:val="20"/>
        </w:rPr>
        <w:t>Wykonawców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występujących wspólnie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BA4BB36" w14:textId="77777777" w:rsidR="0002548A" w:rsidRPr="00C3523B" w:rsidRDefault="0002548A" w:rsidP="00D46513">
      <w:pPr>
        <w:numPr>
          <w:ilvl w:val="0"/>
          <w:numId w:val="7"/>
        </w:numPr>
        <w:spacing w:before="40" w:after="40" w:line="276" w:lineRule="auto"/>
        <w:ind w:left="765" w:hanging="391"/>
        <w:jc w:val="both"/>
        <w:rPr>
          <w:rFonts w:ascii="Tahoma" w:hAnsi="Tahoma" w:cs="Tahoma"/>
          <w:b/>
          <w:color w:val="000000" w:themeColor="text1"/>
          <w:sz w:val="20"/>
        </w:rPr>
      </w:pPr>
      <w:r w:rsidRPr="00C3523B">
        <w:rPr>
          <w:rFonts w:ascii="Tahoma" w:hAnsi="Tahoma" w:cs="Tahoma"/>
          <w:b/>
          <w:color w:val="000000" w:themeColor="text1"/>
          <w:sz w:val="20"/>
        </w:rPr>
        <w:t>Inne upoważnienia…………………………………………………………………………………………*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>.</w:t>
      </w:r>
    </w:p>
    <w:p w14:paraId="59AEF390" w14:textId="7E8359DC" w:rsidR="0002548A" w:rsidRPr="00C3523B" w:rsidRDefault="0002548A">
      <w:pPr>
        <w:pStyle w:val="Akapitzlist"/>
        <w:numPr>
          <w:ilvl w:val="3"/>
          <w:numId w:val="63"/>
        </w:numPr>
        <w:spacing w:before="40" w:after="40"/>
        <w:ind w:left="567" w:hanging="283"/>
        <w:contextualSpacing w:val="0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 xml:space="preserve">Wszyscy </w:t>
      </w:r>
      <w:r w:rsidR="00F616D7" w:rsidRPr="00C3523B">
        <w:rPr>
          <w:rFonts w:ascii="Tahoma" w:hAnsi="Tahoma" w:cs="Tahoma"/>
          <w:color w:val="000000" w:themeColor="text1"/>
          <w:sz w:val="20"/>
        </w:rPr>
        <w:t>W</w:t>
      </w:r>
      <w:r w:rsidRPr="00C3523B">
        <w:rPr>
          <w:rFonts w:ascii="Tahoma" w:hAnsi="Tahoma" w:cs="Tahoma"/>
          <w:color w:val="000000" w:themeColor="text1"/>
          <w:sz w:val="20"/>
        </w:rPr>
        <w:t>ykonawcy / wspólnicy</w:t>
      </w:r>
      <w:r w:rsidRPr="00C3523B">
        <w:rPr>
          <w:rFonts w:ascii="Tahoma" w:hAnsi="Tahoma" w:cs="Tahoma"/>
          <w:b/>
          <w:color w:val="000000" w:themeColor="text1"/>
          <w:sz w:val="20"/>
        </w:rPr>
        <w:t>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color w:val="000000" w:themeColor="text1"/>
          <w:sz w:val="20"/>
        </w:rPr>
        <w:t xml:space="preserve"> określeni w punkcie </w:t>
      </w:r>
      <w:r w:rsidRPr="00C3523B">
        <w:rPr>
          <w:rFonts w:ascii="Tahoma" w:hAnsi="Tahoma" w:cs="Tahoma"/>
          <w:b/>
          <w:color w:val="000000" w:themeColor="text1"/>
          <w:sz w:val="20"/>
        </w:rPr>
        <w:t>I</w:t>
      </w:r>
      <w:r w:rsidRPr="00C3523B">
        <w:rPr>
          <w:rFonts w:ascii="Tahoma" w:hAnsi="Tahoma" w:cs="Tahoma"/>
          <w:color w:val="000000" w:themeColor="text1"/>
          <w:sz w:val="20"/>
        </w:rPr>
        <w:t xml:space="preserve"> ponoszą solidarną odpowiedzialność za</w:t>
      </w:r>
      <w:r w:rsidR="00250837" w:rsidRPr="00C3523B">
        <w:rPr>
          <w:rFonts w:ascii="Tahoma" w:hAnsi="Tahoma" w:cs="Tahoma"/>
          <w:color w:val="000000" w:themeColor="text1"/>
          <w:sz w:val="20"/>
        </w:rPr>
        <w:t> </w:t>
      </w:r>
      <w:r w:rsidRPr="00C3523B">
        <w:rPr>
          <w:rFonts w:ascii="Tahoma" w:hAnsi="Tahoma" w:cs="Tahoma"/>
          <w:color w:val="000000" w:themeColor="text1"/>
          <w:sz w:val="20"/>
        </w:rPr>
        <w:t>niewykonanie lub nienależyte wykonanie przedmiotu zamówienia.</w:t>
      </w:r>
    </w:p>
    <w:p w14:paraId="27C2B933" w14:textId="77777777" w:rsidR="00E47A1F" w:rsidRPr="00C3523B" w:rsidRDefault="00E47A1F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u w:val="single"/>
        </w:rPr>
      </w:pPr>
    </w:p>
    <w:p w14:paraId="7447A3DA" w14:textId="3E9ED2A9" w:rsidR="0002548A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6"/>
          <w:szCs w:val="16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Podpisy </w:t>
      </w:r>
      <w:r w:rsidR="00F9431C" w:rsidRPr="00C3523B">
        <w:rPr>
          <w:rFonts w:ascii="Tahoma" w:hAnsi="Tahoma" w:cs="Tahoma"/>
          <w:color w:val="000000" w:themeColor="text1"/>
          <w:sz w:val="20"/>
          <w:u w:val="single"/>
        </w:rPr>
        <w:t>Wykonawców</w:t>
      </w:r>
      <w:r w:rsidRPr="00C3523B">
        <w:rPr>
          <w:rFonts w:ascii="Tahoma" w:hAnsi="Tahoma" w:cs="Tahoma"/>
          <w:color w:val="000000" w:themeColor="text1"/>
          <w:sz w:val="20"/>
          <w:u w:val="single"/>
        </w:rPr>
        <w:t xml:space="preserve"> / wspólników:</w:t>
      </w:r>
      <w:r w:rsidRPr="00C3523B">
        <w:rPr>
          <w:rFonts w:ascii="Tahoma" w:hAnsi="Tahoma" w:cs="Tahoma"/>
          <w:b/>
          <w:color w:val="000000" w:themeColor="text1"/>
          <w:sz w:val="20"/>
        </w:rPr>
        <w:t xml:space="preserve"> *</w:t>
      </w:r>
      <w:r w:rsidRPr="00C3523B">
        <w:rPr>
          <w:rFonts w:ascii="Tahoma" w:hAnsi="Tahoma" w:cs="Tahoma"/>
          <w:b/>
          <w:color w:val="000000" w:themeColor="text1"/>
          <w:sz w:val="20"/>
          <w:vertAlign w:val="superscript"/>
        </w:rPr>
        <w:t>)</w:t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C3523B">
        <w:rPr>
          <w:rFonts w:ascii="Tahoma" w:hAnsi="Tahoma" w:cs="Tahoma"/>
          <w:b/>
          <w:color w:val="000000" w:themeColor="text1"/>
          <w:sz w:val="20"/>
        </w:rPr>
        <w:tab/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>*</w:t>
      </w:r>
      <w:r w:rsidRPr="004F45B4">
        <w:rPr>
          <w:rFonts w:ascii="Tahoma" w:hAnsi="Tahoma" w:cs="Tahoma"/>
          <w:b/>
          <w:color w:val="FF0000"/>
          <w:sz w:val="20"/>
          <w:highlight w:val="yellow"/>
          <w:vertAlign w:val="superscript"/>
        </w:rPr>
        <w:t>)</w:t>
      </w:r>
      <w:r w:rsidRPr="004F45B4">
        <w:rPr>
          <w:rFonts w:ascii="Tahoma" w:hAnsi="Tahoma" w:cs="Tahoma"/>
          <w:b/>
          <w:color w:val="FF0000"/>
          <w:sz w:val="20"/>
          <w:highlight w:val="yellow"/>
        </w:rPr>
        <w:t xml:space="preserve"> </w:t>
      </w:r>
      <w:r w:rsidRPr="004F45B4">
        <w:rPr>
          <w:rFonts w:ascii="Tahoma" w:hAnsi="Tahoma" w:cs="Tahoma"/>
          <w:b/>
          <w:color w:val="FF0000"/>
          <w:sz w:val="16"/>
          <w:szCs w:val="16"/>
          <w:highlight w:val="yellow"/>
          <w:u w:val="single"/>
        </w:rPr>
        <w:t>WAŻNE</w:t>
      </w:r>
      <w:r w:rsidRPr="004F45B4">
        <w:rPr>
          <w:rFonts w:ascii="Tahoma" w:hAnsi="Tahoma" w:cs="Tahoma"/>
          <w:color w:val="FF0000"/>
          <w:sz w:val="20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</w:rPr>
        <w:t xml:space="preserve">– 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niepotrzebne</w:t>
      </w:r>
      <w:r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skreślić</w:t>
      </w:r>
    </w:p>
    <w:p w14:paraId="7B65E996" w14:textId="77777777" w:rsidR="0002548A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1.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</w:t>
      </w:r>
    </w:p>
    <w:p w14:paraId="0FBF2864" w14:textId="77777777" w:rsidR="0002548A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2.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…..................................................</w:t>
      </w:r>
    </w:p>
    <w:p w14:paraId="6503B4D1" w14:textId="4D7132AF" w:rsidR="00A559A1" w:rsidRPr="00C3523B" w:rsidRDefault="0002548A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0"/>
        </w:rPr>
        <w:t>3.</w:t>
      </w:r>
      <w:r w:rsidRPr="00C3523B">
        <w:rPr>
          <w:rFonts w:ascii="Tahoma" w:hAnsi="Tahoma" w:cs="Tahoma"/>
          <w:color w:val="000000" w:themeColor="text1"/>
          <w:sz w:val="20"/>
        </w:rPr>
        <w:tab/>
        <w:t>a) …...................................................</w:t>
      </w:r>
      <w:r w:rsidRPr="00C3523B">
        <w:rPr>
          <w:rFonts w:ascii="Tahoma" w:hAnsi="Tahoma" w:cs="Tahoma"/>
          <w:color w:val="000000" w:themeColor="text1"/>
          <w:sz w:val="20"/>
        </w:rPr>
        <w:tab/>
      </w:r>
      <w:r w:rsidRPr="00C3523B">
        <w:rPr>
          <w:rFonts w:ascii="Tahoma" w:hAnsi="Tahoma" w:cs="Tahoma"/>
          <w:color w:val="000000" w:themeColor="text1"/>
          <w:sz w:val="20"/>
        </w:rPr>
        <w:tab/>
        <w:t>b) ….................................................</w:t>
      </w:r>
    </w:p>
    <w:p w14:paraId="5A3CAB7D" w14:textId="77777777" w:rsidR="008830F8" w:rsidRPr="00C3523B" w:rsidRDefault="008830F8" w:rsidP="00D46513">
      <w:pPr>
        <w:spacing w:before="40" w:after="40" w:line="276" w:lineRule="auto"/>
        <w:rPr>
          <w:rFonts w:ascii="Tahoma" w:hAnsi="Tahoma" w:cs="Tahoma"/>
          <w:bCs/>
          <w:color w:val="000000" w:themeColor="text1"/>
          <w:sz w:val="14"/>
          <w:szCs w:val="14"/>
        </w:rPr>
        <w:sectPr w:rsidR="008830F8" w:rsidRPr="00C3523B" w:rsidSect="000C08DC">
          <w:headerReference w:type="default" r:id="rId8"/>
          <w:footerReference w:type="default" r:id="rId9"/>
          <w:footerReference w:type="first" r:id="rId10"/>
          <w:pgSz w:w="11907" w:h="16840" w:code="9"/>
          <w:pgMar w:top="993" w:right="709" w:bottom="709" w:left="1276" w:header="0" w:footer="363" w:gutter="0"/>
          <w:cols w:space="708"/>
          <w:docGrid w:linePitch="326"/>
        </w:sectPr>
      </w:pPr>
    </w:p>
    <w:p w14:paraId="69D4F832" w14:textId="77777777" w:rsidR="00E87320" w:rsidRPr="00C3523B" w:rsidRDefault="00E87320" w:rsidP="00D46513">
      <w:pPr>
        <w:tabs>
          <w:tab w:val="right" w:pos="15564"/>
        </w:tabs>
        <w:spacing w:before="40" w:after="40" w:line="276" w:lineRule="auto"/>
        <w:jc w:val="right"/>
        <w:rPr>
          <w:rFonts w:ascii="Tahoma" w:eastAsia="Calibri" w:hAnsi="Tahoma" w:cs="Tahoma"/>
          <w:b/>
          <w:color w:val="000000" w:themeColor="text1"/>
          <w:szCs w:val="20"/>
          <w:vertAlign w:val="superscript"/>
        </w:rPr>
      </w:pPr>
      <w:r w:rsidRPr="00C3523B">
        <w:rPr>
          <w:rFonts w:ascii="Tahoma" w:eastAsia="Calibri" w:hAnsi="Tahoma" w:cs="Tahoma"/>
          <w:b/>
          <w:color w:val="000000" w:themeColor="text1"/>
          <w:sz w:val="22"/>
          <w:szCs w:val="22"/>
        </w:rPr>
        <w:lastRenderedPageBreak/>
        <w:t xml:space="preserve">DRUK Nr 5-U </w:t>
      </w:r>
      <w:r w:rsidRPr="00C3523B">
        <w:rPr>
          <w:rFonts w:ascii="Tahoma" w:eastAsia="Calibri" w:hAnsi="Tahoma" w:cs="Tahoma"/>
          <w:b/>
          <w:color w:val="000000" w:themeColor="text1"/>
          <w:szCs w:val="20"/>
        </w:rPr>
        <w:t>(USŁUGI)</w:t>
      </w:r>
      <w:r w:rsidRPr="00C3523B">
        <w:rPr>
          <w:rFonts w:ascii="Tahoma" w:eastAsia="Calibri" w:hAnsi="Tahoma" w:cs="Tahoma"/>
          <w:b/>
          <w:color w:val="000000" w:themeColor="text1"/>
          <w:sz w:val="28"/>
          <w:szCs w:val="28"/>
          <w:vertAlign w:val="superscript"/>
        </w:rPr>
        <w:sym w:font="Symbol" w:char="F02A"/>
      </w:r>
    </w:p>
    <w:p w14:paraId="2A42934C" w14:textId="77777777" w:rsidR="00E87320" w:rsidRPr="00C3523B" w:rsidRDefault="00E8732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b/>
          <w:bCs/>
          <w:i/>
          <w:iCs/>
          <w:color w:val="000000" w:themeColor="text1"/>
          <w:sz w:val="18"/>
          <w:szCs w:val="18"/>
        </w:rPr>
        <w:t>Pełna nazwa/firma Wykonawcy / Wykonawców wspólnie ubiegających się o udzielenie zamówienia/podmiotu udostępniającego zasoby:</w:t>
      </w:r>
    </w:p>
    <w:p w14:paraId="5719A220" w14:textId="77777777" w:rsidR="00E87320" w:rsidRPr="00C3523B" w:rsidRDefault="00E87320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0D6D8576" w14:textId="77777777" w:rsidR="00E87320" w:rsidRPr="00C3523B" w:rsidRDefault="00E87320" w:rsidP="00D46513">
      <w:pPr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w zależności od podmiotu: </w:t>
      </w:r>
    </w:p>
    <w:p w14:paraId="4FD3C125" w14:textId="511F02AF" w:rsidR="00E87320" w:rsidRPr="00C3523B" w:rsidRDefault="00E87320" w:rsidP="00D46513">
      <w:pPr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20"/>
          <w:szCs w:val="20"/>
          <w:lang w:val="en-US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NIP/PESEL: 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…..</w:t>
      </w:r>
      <w:proofErr w:type="gramEnd"/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REGON: ………………………….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  <w:lang w:val="en-US"/>
        </w:rPr>
        <w:t>KRS/CEiDG: ……………………</w:t>
      </w:r>
    </w:p>
    <w:p w14:paraId="09A58D60" w14:textId="77777777" w:rsidR="00E87320" w:rsidRPr="00C3523B" w:rsidRDefault="00E87320" w:rsidP="00D46513">
      <w:pPr>
        <w:spacing w:before="40" w:after="40" w:line="276" w:lineRule="auto"/>
        <w:jc w:val="center"/>
        <w:rPr>
          <w:rFonts w:ascii="Tahoma" w:hAnsi="Tahoma" w:cs="Tahoma"/>
          <w:b/>
          <w:color w:val="000000" w:themeColor="text1"/>
          <w:sz w:val="20"/>
          <w:u w:val="single"/>
        </w:rPr>
      </w:pP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Wykaz </w:t>
      </w:r>
      <w:r w:rsidRPr="004F45B4">
        <w:rPr>
          <w:rFonts w:ascii="Tahoma" w:hAnsi="Tahoma" w:cs="Tahoma"/>
          <w:b/>
          <w:color w:val="C00000"/>
          <w:sz w:val="20"/>
          <w:u w:val="single"/>
        </w:rPr>
        <w:t xml:space="preserve">wykonanych </w:t>
      </w:r>
      <w:r w:rsidRPr="004F45B4">
        <w:rPr>
          <w:rFonts w:ascii="Tahoma" w:hAnsi="Tahoma" w:cs="Tahoma"/>
          <w:b/>
          <w:color w:val="000000" w:themeColor="text1"/>
          <w:sz w:val="20"/>
          <w:highlight w:val="yellow"/>
          <w:u w:val="single"/>
        </w:rPr>
        <w:t>USŁUG</w:t>
      </w:r>
      <w:r w:rsidRPr="00C3523B">
        <w:rPr>
          <w:rFonts w:ascii="Tahoma" w:hAnsi="Tahoma" w:cs="Tahoma"/>
          <w:b/>
          <w:color w:val="000000" w:themeColor="text1"/>
          <w:sz w:val="20"/>
          <w:u w:val="single"/>
        </w:rPr>
        <w:t xml:space="preserve"> w okresie ostatnich 5 lat przed terminem składania ofert</w:t>
      </w:r>
    </w:p>
    <w:p w14:paraId="3353E69A" w14:textId="5AF7BF23" w:rsidR="004E6511" w:rsidRPr="00C3523B" w:rsidRDefault="00E87320" w:rsidP="00D46513">
      <w:pPr>
        <w:spacing w:before="40" w:after="40" w:line="276" w:lineRule="auto"/>
        <w:jc w:val="center"/>
        <w:rPr>
          <w:rFonts w:ascii="Tahoma" w:eastAsia="Calibri" w:hAnsi="Tahoma" w:cs="Tahoma"/>
          <w:b/>
          <w:i/>
          <w:iCs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18"/>
          <w:szCs w:val="18"/>
        </w:rPr>
        <w:t>Dla zadania:</w:t>
      </w:r>
      <w:r w:rsidR="00E80223" w:rsidRPr="00C3523B">
        <w:rPr>
          <w:rFonts w:ascii="Tahoma" w:hAnsi="Tahoma" w:cs="Tahoma"/>
          <w:b/>
          <w:i/>
          <w:color w:val="000000" w:themeColor="text1"/>
          <w:sz w:val="16"/>
          <w:szCs w:val="16"/>
        </w:rPr>
        <w:t xml:space="preserve"> </w:t>
      </w:r>
    </w:p>
    <w:p w14:paraId="6025D97B" w14:textId="46C11267" w:rsidR="009125B7" w:rsidRPr="000867F0" w:rsidRDefault="001E5DA8" w:rsidP="00D46513">
      <w:pPr>
        <w:spacing w:before="40" w:after="40" w:line="276" w:lineRule="auto"/>
        <w:jc w:val="center"/>
        <w:rPr>
          <w:rFonts w:ascii="Tahoma" w:hAnsi="Tahoma" w:cs="Tahoma"/>
          <w:b/>
          <w:bCs/>
          <w:i/>
          <w:iCs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 xml:space="preserve">Świadczenie usług w zakresie </w:t>
      </w:r>
      <w:proofErr w:type="spellStart"/>
      <w:r>
        <w:rPr>
          <w:rFonts w:ascii="Tahoma" w:hAnsi="Tahoma" w:cs="Tahoma"/>
          <w:b/>
          <w:sz w:val="20"/>
          <w:szCs w:val="20"/>
        </w:rPr>
        <w:t>cyberbezpieczeństwa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dla Powiatowego Centrum Usług Wspólnych (PCUW) w Kędzierzynie-Koźlu </w:t>
      </w:r>
      <w:r w:rsidR="00D81DA4">
        <w:rPr>
          <w:rFonts w:ascii="Tahoma" w:hAnsi="Tahoma" w:cs="Tahoma"/>
          <w:b/>
          <w:sz w:val="20"/>
          <w:szCs w:val="20"/>
        </w:rPr>
        <w:br/>
      </w:r>
      <w:r>
        <w:rPr>
          <w:rFonts w:ascii="Tahoma" w:hAnsi="Tahoma" w:cs="Tahoma"/>
          <w:b/>
          <w:sz w:val="20"/>
          <w:szCs w:val="20"/>
        </w:rPr>
        <w:t>oraz 14 Jednostek organizacyjnych obsługiwanych przez PCUW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454"/>
        <w:gridCol w:w="1717"/>
        <w:gridCol w:w="1923"/>
        <w:gridCol w:w="3121"/>
        <w:gridCol w:w="2977"/>
        <w:gridCol w:w="3543"/>
      </w:tblGrid>
      <w:tr w:rsidR="0098020B" w:rsidRPr="00C3523B" w14:paraId="5B1CA681" w14:textId="77777777" w:rsidTr="00F01A0A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2618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1FE5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>Nazwa zadania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3802" w14:textId="77777777" w:rsidR="0098020B" w:rsidRPr="009A3ABA" w:rsidRDefault="0098020B" w:rsidP="00D46513">
            <w:pPr>
              <w:widowControl w:val="0"/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A3ABA">
              <w:rPr>
                <w:rFonts w:ascii="Tahoma" w:hAnsi="Tahoma" w:cs="Tahoma"/>
                <w:b/>
                <w:bCs/>
                <w:sz w:val="16"/>
                <w:szCs w:val="16"/>
              </w:rPr>
              <w:t>Podmiot, na rzecz którego usługi te zostały wykonane</w:t>
            </w:r>
          </w:p>
          <w:p w14:paraId="370E77D3" w14:textId="77777777" w:rsidR="0098020B" w:rsidRPr="009A3ABA" w:rsidRDefault="0098020B" w:rsidP="00D46513">
            <w:pPr>
              <w:widowControl w:val="0"/>
              <w:tabs>
                <w:tab w:val="left" w:pos="0"/>
              </w:tabs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</w:pPr>
            <w:r w:rsidRPr="009A3ABA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</w:rPr>
              <w:t>(nazwa i adres)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9DFD" w14:textId="77777777" w:rsidR="0098020B" w:rsidRPr="009A3ABA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3ABA">
              <w:rPr>
                <w:rFonts w:ascii="Tahoma" w:hAnsi="Tahoma" w:cs="Tahoma"/>
                <w:b/>
                <w:sz w:val="16"/>
                <w:szCs w:val="16"/>
              </w:rPr>
              <w:t xml:space="preserve">Data realizacji podać przedział czasowy </w:t>
            </w:r>
          </w:p>
          <w:p w14:paraId="4214BF90" w14:textId="77777777" w:rsidR="0098020B" w:rsidRPr="009A3ABA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i/>
                <w:iCs/>
                <w:sz w:val="16"/>
                <w:szCs w:val="16"/>
              </w:rPr>
            </w:pPr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 xml:space="preserve">(od </w:t>
            </w:r>
            <w:proofErr w:type="spellStart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dd</w:t>
            </w:r>
            <w:proofErr w:type="spellEnd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/mm/</w:t>
            </w:r>
            <w:proofErr w:type="spellStart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rr</w:t>
            </w:r>
            <w:proofErr w:type="spellEnd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 xml:space="preserve"> do </w:t>
            </w:r>
            <w:proofErr w:type="spellStart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dd</w:t>
            </w:r>
            <w:proofErr w:type="spellEnd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/mm/</w:t>
            </w:r>
            <w:proofErr w:type="spellStart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rr</w:t>
            </w:r>
            <w:proofErr w:type="spellEnd"/>
            <w:r w:rsidRPr="009A3ABA">
              <w:rPr>
                <w:rFonts w:ascii="Tahoma" w:hAnsi="Tahoma" w:cs="Tahoma"/>
                <w:b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3794" w14:textId="2253DF1E" w:rsidR="0098020B" w:rsidRPr="00C3523B" w:rsidRDefault="0098020B" w:rsidP="00D46513">
            <w:pPr>
              <w:spacing w:before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sz w:val="16"/>
                <w:szCs w:val="16"/>
              </w:rPr>
              <w:t>Zakres rzeczowy usług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1D7" w14:textId="377B1ED4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Wartość </w:t>
            </w:r>
            <w:r w:rsidRPr="009A3ABA">
              <w:rPr>
                <w:rFonts w:ascii="Tahoma" w:hAnsi="Tahoma" w:cs="Tahoma"/>
                <w:b/>
                <w:sz w:val="16"/>
                <w:szCs w:val="16"/>
              </w:rPr>
              <w:t xml:space="preserve">brutto zadania </w:t>
            </w:r>
            <w:r w:rsidRPr="00C3523B"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  <w:t xml:space="preserve">(usługi) </w:t>
            </w:r>
          </w:p>
          <w:p w14:paraId="3105CA2F" w14:textId="3EC96E2A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 xml:space="preserve">Jeżeli w kolumnie </w:t>
            </w:r>
            <w:r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>7</w:t>
            </w: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8"/>
                <w:szCs w:val="18"/>
                <w:highlight w:val="yellow"/>
              </w:rPr>
              <w:t xml:space="preserve"> zaznaczono „tak” wpisać wartość, którą realizował Wykonawca składający ofertę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42DE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t xml:space="preserve">Czy Wykonawca uczestniczył w wykonaniu usługi wskazanej </w:t>
            </w: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br/>
              <w:t xml:space="preserve">w kol. 2 wraz z innymi Wykonawcami </w:t>
            </w:r>
            <w:r w:rsidRPr="00C3523B">
              <w:rPr>
                <w:rFonts w:ascii="Tahoma" w:hAnsi="Tahoma" w:cs="Tahoma"/>
                <w:b/>
                <w:bCs/>
                <w:color w:val="000000" w:themeColor="text1"/>
                <w:sz w:val="16"/>
                <w:szCs w:val="16"/>
              </w:rPr>
              <w:br/>
              <w:t>(w ramach konsorcjum)</w:t>
            </w:r>
          </w:p>
          <w:p w14:paraId="5E5417A9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4F45B4">
              <w:rPr>
                <w:rFonts w:ascii="Tahoma" w:hAnsi="Tahoma" w:cs="Tahoma"/>
                <w:b/>
                <w:i/>
                <w:iCs/>
                <w:color w:val="FF0000"/>
                <w:sz w:val="16"/>
                <w:szCs w:val="16"/>
              </w:rPr>
              <w:t>TAK/NIE</w:t>
            </w:r>
          </w:p>
        </w:tc>
      </w:tr>
      <w:tr w:rsidR="0098020B" w:rsidRPr="00C3523B" w14:paraId="56AF9AA1" w14:textId="77777777" w:rsidTr="00F01A0A">
        <w:trPr>
          <w:trHeight w:val="7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8338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EBD0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56C4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6CA1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 w:rsidRPr="00C3523B"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E84F" w14:textId="5B0A48BE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24A5" w14:textId="658602BB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A4B6" w14:textId="317268B3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</w:pPr>
            <w:r>
              <w:rPr>
                <w:rFonts w:ascii="Tahoma" w:hAnsi="Tahoma" w:cs="Tahoma"/>
                <w:i/>
                <w:color w:val="000000" w:themeColor="text1"/>
                <w:sz w:val="14"/>
                <w:szCs w:val="14"/>
              </w:rPr>
              <w:t>7</w:t>
            </w:r>
          </w:p>
        </w:tc>
      </w:tr>
      <w:tr w:rsidR="0098020B" w:rsidRPr="00C3523B" w14:paraId="4BB03B7F" w14:textId="77777777" w:rsidTr="00F01A0A">
        <w:trPr>
          <w:trHeight w:val="51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FB64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7EA32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042DA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171FF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D927" w14:textId="46AF4A20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2472" w14:textId="0DB50A4D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  <w:r w:rsidRPr="00C3523B">
              <w:rPr>
                <w:rFonts w:ascii="Tahoma" w:hAnsi="Tahoma" w:cs="Tahoma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5F6F8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</w:tr>
      <w:tr w:rsidR="0098020B" w:rsidRPr="00C3523B" w14:paraId="2E44453E" w14:textId="77777777" w:rsidTr="00F01A0A">
        <w:trPr>
          <w:trHeight w:val="510"/>
        </w:trPr>
        <w:tc>
          <w:tcPr>
            <w:tcW w:w="4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741D7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5B29E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2253F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BD786" w14:textId="77777777" w:rsidR="0098020B" w:rsidRPr="00C3523B" w:rsidRDefault="0098020B" w:rsidP="00D46513">
            <w:pPr>
              <w:spacing w:before="40" w:after="40" w:line="276" w:lineRule="auto"/>
              <w:jc w:val="center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2680" w14:textId="30F1F341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8106A" w14:textId="6C8F9B4F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7918" w14:textId="77777777" w:rsidR="0098020B" w:rsidRPr="00C3523B" w:rsidRDefault="0098020B" w:rsidP="00D46513">
            <w:pPr>
              <w:spacing w:before="40" w:after="40" w:line="276" w:lineRule="auto"/>
              <w:jc w:val="both"/>
              <w:rPr>
                <w:rFonts w:ascii="Tahoma" w:hAnsi="Tahoma" w:cs="Tahoma"/>
                <w:color w:val="000000" w:themeColor="text1"/>
                <w:sz w:val="16"/>
                <w:szCs w:val="16"/>
              </w:rPr>
            </w:pPr>
          </w:p>
        </w:tc>
      </w:tr>
    </w:tbl>
    <w:p w14:paraId="732321FB" w14:textId="77777777" w:rsidR="00E87320" w:rsidRPr="00C3523B" w:rsidRDefault="00E87320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6"/>
          <w:szCs w:val="6"/>
        </w:rPr>
      </w:pPr>
    </w:p>
    <w:p w14:paraId="25DB8A34" w14:textId="77777777" w:rsidR="00E87320" w:rsidRPr="00C3523B" w:rsidRDefault="00E87320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color w:val="000000" w:themeColor="text1"/>
          <w:sz w:val="16"/>
          <w:szCs w:val="16"/>
        </w:rPr>
        <w:t xml:space="preserve">Załączane dokumenty potwierdzające należyte wykonanie zadań, muszą potwierdzać, co najmniej takie dane z powyższej tabeli jak: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zamawiającego, nazwę zadania oraz czas realizacji. W skład takich dokumentów mogą wchodzić np.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</w:rPr>
        <w:t>referencje bądź inne dokumenty sporządzone przez podmiot, na rzecz którego dostawy lub usługi były wykonywane, a w przypadku świadczeń okresowych lub ciągłych są wykonywane, a 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 xml:space="preserve">jeżeli wykonawca z przyczyn niezależnych od niego nie jest w stanie uzyskać tych dokumentów </w:t>
      </w:r>
      <w:r w:rsidRPr="00C3523B">
        <w:rPr>
          <w:rFonts w:ascii="Tahoma" w:eastAsia="Calibri" w:hAnsi="Tahoma" w:cs="Tahoma"/>
          <w:color w:val="000000" w:themeColor="text1"/>
          <w:sz w:val="16"/>
          <w:szCs w:val="16"/>
        </w:rPr>
        <w:t xml:space="preserve">– oświadczenie Wykonawcy;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w przypadku świadczeń powtarzających się lub ciągłych nadal wykonywanych referencje bądź inne dokumenty potwierdzające ich należyte wykonywanie powinny być wystawione w okresie ostatnich 3 miesięcy</w:t>
      </w:r>
      <w:r w:rsidRPr="00430009">
        <w:rPr>
          <w:rFonts w:ascii="Tahoma" w:hAnsi="Tahoma" w:cs="Tahoma"/>
          <w:bCs/>
          <w:color w:val="000000" w:themeColor="text1"/>
          <w:sz w:val="16"/>
          <w:szCs w:val="16"/>
        </w:rPr>
        <w:t xml:space="preserve">. </w:t>
      </w:r>
    </w:p>
    <w:p w14:paraId="7251B5A5" w14:textId="77777777" w:rsidR="00E87320" w:rsidRPr="00C3523B" w:rsidRDefault="00E87320" w:rsidP="00D46513">
      <w:pPr>
        <w:spacing w:before="40" w:after="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ab/>
        <w:t>Podpis …......................................................................................</w:t>
      </w:r>
    </w:p>
    <w:p w14:paraId="367AF0E5" w14:textId="77777777" w:rsidR="00E87320" w:rsidRDefault="00E87320" w:rsidP="00D46513">
      <w:pPr>
        <w:spacing w:before="40" w:after="40" w:line="276" w:lineRule="auto"/>
        <w:ind w:left="9204" w:firstLine="708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color w:val="000000" w:themeColor="text1"/>
          <w:sz w:val="16"/>
          <w:szCs w:val="16"/>
        </w:rPr>
        <w:t>/upełnomocniony przedstawiciel Wykonawcy lub udostępniającego</w:t>
      </w:r>
      <w:r w:rsidR="00BD3CE6">
        <w:rPr>
          <w:rFonts w:ascii="Tahoma" w:hAnsi="Tahoma" w:cs="Tahoma"/>
          <w:color w:val="000000" w:themeColor="text1"/>
          <w:sz w:val="16"/>
          <w:szCs w:val="16"/>
        </w:rPr>
        <w:t>/</w:t>
      </w:r>
    </w:p>
    <w:p w14:paraId="39782F8D" w14:textId="77777777" w:rsidR="00E16C23" w:rsidRDefault="00E16C23" w:rsidP="00D46513">
      <w:pPr>
        <w:spacing w:before="40" w:after="40" w:line="276" w:lineRule="auto"/>
        <w:jc w:val="center"/>
        <w:rPr>
          <w:rFonts w:ascii="Calibri" w:eastAsia="Calibri" w:hAnsi="Calibri" w:cs="Calibri"/>
          <w:b/>
          <w:bCs/>
          <w:i/>
          <w:iCs/>
          <w:color w:val="EE0000"/>
          <w:sz w:val="18"/>
          <w:szCs w:val="18"/>
        </w:rPr>
      </w:pPr>
    </w:p>
    <w:p w14:paraId="15ADAF0E" w14:textId="43FDA429" w:rsidR="00E16C23" w:rsidRDefault="00E16C23" w:rsidP="00D46513">
      <w:pPr>
        <w:spacing w:before="40" w:after="40" w:line="276" w:lineRule="auto"/>
        <w:jc w:val="center"/>
        <w:rPr>
          <w:rFonts w:ascii="Tahoma" w:hAnsi="Tahoma" w:cs="Tahoma"/>
          <w:color w:val="000000" w:themeColor="text1"/>
          <w:sz w:val="16"/>
          <w:szCs w:val="16"/>
        </w:rPr>
      </w:pPr>
      <w:r w:rsidRPr="00BD0C6B">
        <w:rPr>
          <w:rFonts w:ascii="Calibri" w:eastAsia="Calibri" w:hAnsi="Calibri" w:cs="Calibri"/>
          <w:b/>
          <w:bCs/>
          <w:i/>
          <w:iCs/>
          <w:color w:val="EE0000"/>
          <w:sz w:val="18"/>
          <w:szCs w:val="18"/>
        </w:rPr>
        <w:t>Wykaz należy złożyć na wezwanie Zamawiającego. Nie należy składać wykazu wraz z ofertą</w:t>
      </w:r>
    </w:p>
    <w:p w14:paraId="0E39CE05" w14:textId="2AB01A11" w:rsidR="00E16C23" w:rsidRPr="00C3523B" w:rsidRDefault="00E16C23" w:rsidP="00D46513">
      <w:pPr>
        <w:spacing w:before="40" w:after="40" w:line="276" w:lineRule="auto"/>
        <w:ind w:left="9204" w:firstLine="708"/>
        <w:jc w:val="both"/>
        <w:rPr>
          <w:rFonts w:ascii="Tahoma" w:hAnsi="Tahoma" w:cs="Tahoma"/>
          <w:color w:val="000000" w:themeColor="text1"/>
          <w:sz w:val="16"/>
          <w:szCs w:val="16"/>
        </w:rPr>
        <w:sectPr w:rsidR="00E16C23" w:rsidRPr="00C3523B" w:rsidSect="00700B9E">
          <w:pgSz w:w="16840" w:h="11907" w:orient="landscape" w:code="9"/>
          <w:pgMar w:top="1134" w:right="567" w:bottom="709" w:left="709" w:header="360" w:footer="709" w:gutter="0"/>
          <w:cols w:space="708"/>
        </w:sectPr>
      </w:pPr>
    </w:p>
    <w:p w14:paraId="686ECDEF" w14:textId="77777777" w:rsidR="00D41E57" w:rsidRPr="00C3523B" w:rsidRDefault="00D41E57" w:rsidP="00D46513">
      <w:pPr>
        <w:spacing w:before="40" w:after="40" w:line="276" w:lineRule="auto"/>
        <w:jc w:val="right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  <w:u w:val="single"/>
        </w:rPr>
        <w:lastRenderedPageBreak/>
        <w:t>Druk Nr 5A</w:t>
      </w:r>
    </w:p>
    <w:p w14:paraId="7DDF29BB" w14:textId="40E4CD86" w:rsidR="00D41E57" w:rsidRPr="00C3523B" w:rsidRDefault="00D41E57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</w:pPr>
      <w:bookmarkStart w:id="17" w:name="_Hlk71894530"/>
      <w:r w:rsidRPr="00C3523B">
        <w:rPr>
          <w:rFonts w:ascii="Tahoma" w:hAnsi="Tahoma" w:cs="Tahoma"/>
          <w:b/>
          <w:i/>
          <w:iCs/>
          <w:color w:val="000000" w:themeColor="text1"/>
          <w:sz w:val="18"/>
          <w:szCs w:val="18"/>
        </w:rPr>
        <w:t>Pełna nazwa/firma podmiotu udostępniającego Wykonawcy zasoby: ………………………………</w:t>
      </w:r>
    </w:p>
    <w:p w14:paraId="7550D7F4" w14:textId="77777777" w:rsidR="00D41E57" w:rsidRPr="00C3523B" w:rsidRDefault="00D41E57" w:rsidP="00D46513">
      <w:pPr>
        <w:tabs>
          <w:tab w:val="left" w:pos="0"/>
        </w:tabs>
        <w:spacing w:before="40" w:after="40" w:line="276" w:lineRule="auto"/>
        <w:jc w:val="both"/>
        <w:rPr>
          <w:rFonts w:ascii="Tahoma" w:hAnsi="Tahoma" w:cs="Tahoma"/>
          <w:i/>
          <w:iCs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iCs/>
          <w:color w:val="000000" w:themeColor="text1"/>
          <w:sz w:val="18"/>
          <w:szCs w:val="18"/>
        </w:rPr>
        <w:t>adres siedziby: …………………………</w:t>
      </w:r>
    </w:p>
    <w:p w14:paraId="39799092" w14:textId="77777777" w:rsidR="00D41E57" w:rsidRPr="00C3523B" w:rsidRDefault="00D41E57" w:rsidP="00D46513">
      <w:pPr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8"/>
          <w:szCs w:val="18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podmiotu udostępniającego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: </w:t>
      </w:r>
    </w:p>
    <w:p w14:paraId="049AB6E8" w14:textId="6CAD1EE2" w:rsidR="00D41E57" w:rsidRPr="00C3523B" w:rsidRDefault="00D41E57" w:rsidP="00D46513">
      <w:pPr>
        <w:spacing w:before="40" w:after="40" w:line="276" w:lineRule="auto"/>
        <w:jc w:val="both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NIP/PESEL: 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…….</w:t>
      </w:r>
      <w:proofErr w:type="gramEnd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.</w:t>
      </w:r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REGON: ……………………</w:t>
      </w:r>
      <w:proofErr w:type="gramStart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…….</w:t>
      </w:r>
      <w:proofErr w:type="gramEnd"/>
      <w:r w:rsidR="00382034" w:rsidRPr="00C3523B">
        <w:rPr>
          <w:rFonts w:ascii="Tahoma" w:hAnsi="Tahoma" w:cs="Tahoma"/>
          <w:i/>
          <w:color w:val="000000" w:themeColor="text1"/>
          <w:sz w:val="18"/>
          <w:szCs w:val="18"/>
        </w:rPr>
        <w:t xml:space="preserve">, </w:t>
      </w:r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KRS/</w:t>
      </w:r>
      <w:proofErr w:type="spellStart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CEiDG</w:t>
      </w:r>
      <w:proofErr w:type="spellEnd"/>
      <w:r w:rsidRPr="00C3523B">
        <w:rPr>
          <w:rFonts w:ascii="Tahoma" w:hAnsi="Tahoma" w:cs="Tahoma"/>
          <w:i/>
          <w:color w:val="000000" w:themeColor="text1"/>
          <w:sz w:val="18"/>
          <w:szCs w:val="18"/>
        </w:rPr>
        <w:t>: ……………………</w:t>
      </w:r>
      <w:bookmarkEnd w:id="17"/>
    </w:p>
    <w:p w14:paraId="3E679801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10"/>
          <w:szCs w:val="10"/>
        </w:rPr>
      </w:pPr>
    </w:p>
    <w:p w14:paraId="273F4145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b/>
          <w:color w:val="000000" w:themeColor="text1"/>
          <w:szCs w:val="32"/>
        </w:rPr>
      </w:pPr>
      <w:r w:rsidRPr="00C3523B">
        <w:rPr>
          <w:rFonts w:ascii="Tahoma" w:hAnsi="Tahoma" w:cs="Tahoma"/>
          <w:b/>
          <w:color w:val="000000" w:themeColor="text1"/>
          <w:szCs w:val="32"/>
        </w:rPr>
        <w:t xml:space="preserve">ZOBOWIĄZANIE DO UDOSTĘPNIENIA </w:t>
      </w:r>
      <w:r w:rsidRPr="004F45B4">
        <w:rPr>
          <w:rFonts w:ascii="Tahoma" w:hAnsi="Tahoma" w:cs="Tahoma"/>
          <w:b/>
          <w:color w:val="000000" w:themeColor="text1"/>
          <w:szCs w:val="32"/>
          <w:highlight w:val="yellow"/>
        </w:rPr>
        <w:t>WIEDZY I DOŚWIADCZENIA</w:t>
      </w:r>
    </w:p>
    <w:p w14:paraId="40B7C4EA" w14:textId="10205E94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  <w:u w:val="single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składane na podstawie art. 118 ust. 3 ustawy z dnia 11 września 2019 r. – Prawo zamówień publicznych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br/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(tj. Dz. U. z 2024, poz. 1320</w:t>
      </w:r>
      <w:r w:rsidR="00C41B4E" w:rsidRPr="00C3523B">
        <w:rPr>
          <w:rFonts w:ascii="Tahoma" w:hAnsi="Tahoma" w:cs="Tahoma"/>
          <w:bCs/>
          <w:color w:val="000000" w:themeColor="text1"/>
          <w:sz w:val="20"/>
          <w:szCs w:val="20"/>
        </w:rPr>
        <w:t xml:space="preserve"> ze zm.</w:t>
      </w:r>
      <w:r w:rsidRPr="00C3523B">
        <w:rPr>
          <w:rFonts w:ascii="Tahoma" w:hAnsi="Tahoma" w:cs="Tahoma"/>
          <w:bCs/>
          <w:color w:val="000000" w:themeColor="text1"/>
          <w:sz w:val="20"/>
          <w:szCs w:val="20"/>
        </w:rPr>
        <w:t>)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</w:p>
    <w:p w14:paraId="650A1E78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ab/>
        <w:t>Ja …………………</w:t>
      </w:r>
      <w:proofErr w:type="gramStart"/>
      <w:r w:rsidRPr="00C3523B">
        <w:rPr>
          <w:rFonts w:ascii="Tahoma" w:hAnsi="Tahoma" w:cs="Tahoma"/>
          <w:color w:val="000000" w:themeColor="text1"/>
          <w:sz w:val="22"/>
          <w:szCs w:val="22"/>
        </w:rPr>
        <w:t>…….</w:t>
      </w:r>
      <w:proofErr w:type="gramEnd"/>
      <w:r w:rsidRPr="00C3523B">
        <w:rPr>
          <w:rFonts w:ascii="Tahoma" w:hAnsi="Tahoma" w:cs="Tahoma"/>
          <w:color w:val="000000" w:themeColor="text1"/>
          <w:sz w:val="22"/>
          <w:szCs w:val="22"/>
        </w:rPr>
        <w:t>.……………………………………………</w:t>
      </w:r>
    </w:p>
    <w:p w14:paraId="503FDD26" w14:textId="77777777" w:rsidR="00D41E57" w:rsidRPr="004F45B4" w:rsidRDefault="00D41E57" w:rsidP="00D46513">
      <w:pPr>
        <w:spacing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4F45B4">
        <w:rPr>
          <w:rFonts w:ascii="Tahoma" w:hAnsi="Tahoma" w:cs="Tahoma"/>
          <w:i/>
          <w:color w:val="0000FF"/>
          <w:sz w:val="16"/>
          <w:szCs w:val="16"/>
        </w:rPr>
        <w:t>Imię i nazwisko</w:t>
      </w:r>
    </w:p>
    <w:p w14:paraId="3D13E8CD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jako udostępniający: </w:t>
      </w: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………………………………</w:t>
      </w:r>
      <w:proofErr w:type="gramStart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…….</w:t>
      </w:r>
      <w:proofErr w:type="gramEnd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proofErr w:type="gramStart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…….</w:t>
      </w:r>
      <w:proofErr w:type="gramEnd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.…………………</w:t>
      </w:r>
      <w:proofErr w:type="gramStart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…….</w:t>
      </w:r>
      <w:proofErr w:type="gramEnd"/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.</w:t>
      </w:r>
    </w:p>
    <w:p w14:paraId="3FD6CCD3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Nazwa Firmy</w:t>
      </w: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2E7C9804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14"/>
          <w:szCs w:val="14"/>
        </w:rPr>
      </w:pPr>
      <w:r w:rsidRPr="00C3523B">
        <w:rPr>
          <w:rFonts w:ascii="Tahoma" w:hAnsi="Tahoma" w:cs="Tahoma"/>
          <w:color w:val="000000" w:themeColor="text1"/>
          <w:sz w:val="14"/>
          <w:szCs w:val="14"/>
        </w:rPr>
        <w:t>świadomy odpowiedzialności karnej za składanie fałszywych zeznań oraz świadomy odpowiedzialności za poświadczenie nieprawdy w dokumentach w celu uzyskania zamówienia publicznego (</w:t>
      </w:r>
      <w:r w:rsidRPr="00C3523B">
        <w:rPr>
          <w:rFonts w:ascii="Tahoma" w:hAnsi="Tahoma" w:cs="Tahoma"/>
          <w:i/>
          <w:color w:val="000000" w:themeColor="text1"/>
          <w:sz w:val="14"/>
          <w:szCs w:val="14"/>
        </w:rPr>
        <w:t>art. 233 §1 i 297 §1 Kodeksu Karnego</w:t>
      </w:r>
      <w:r w:rsidRPr="00C3523B">
        <w:rPr>
          <w:rFonts w:ascii="Tahoma" w:hAnsi="Tahoma" w:cs="Tahoma"/>
          <w:color w:val="000000" w:themeColor="text1"/>
          <w:sz w:val="14"/>
          <w:szCs w:val="14"/>
        </w:rPr>
        <w:t xml:space="preserve">) </w:t>
      </w:r>
      <w:r w:rsidRPr="00C3523B">
        <w:rPr>
          <w:rFonts w:ascii="Tahoma" w:eastAsia="Calibri" w:hAnsi="Tahoma" w:cs="Tahoma"/>
          <w:color w:val="000000" w:themeColor="text1"/>
          <w:sz w:val="14"/>
          <w:szCs w:val="14"/>
          <w:lang w:eastAsia="en-US"/>
        </w:rPr>
        <w:t>a także, że wszystkie informacje podane w poniższym oświadczeniu są aktualne, zgodne z prawdą i zostały przedstawione z pełną świadomością konsekwencji wprowadzenia Zamawiającego w błąd przy przedstawianiu informacji</w:t>
      </w:r>
      <w:r w:rsidRPr="00C3523B">
        <w:rPr>
          <w:rFonts w:ascii="Tahoma" w:hAnsi="Tahoma" w:cs="Tahoma"/>
          <w:color w:val="000000" w:themeColor="text1"/>
          <w:sz w:val="14"/>
          <w:szCs w:val="14"/>
        </w:rPr>
        <w:t>:</w:t>
      </w:r>
    </w:p>
    <w:p w14:paraId="7CE0915D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bCs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8"/>
          <w:szCs w:val="28"/>
        </w:rPr>
        <w:t>oświadczam</w:t>
      </w:r>
      <w:r w:rsidRPr="00C3523B">
        <w:rPr>
          <w:rFonts w:ascii="Tahoma" w:hAnsi="Tahoma" w:cs="Tahoma"/>
          <w:color w:val="000000" w:themeColor="text1"/>
          <w:sz w:val="22"/>
          <w:szCs w:val="22"/>
        </w:rPr>
        <w:t xml:space="preserve">, że </w:t>
      </w:r>
      <w:r w:rsidRPr="00C3523B">
        <w:rPr>
          <w:rFonts w:ascii="Tahoma" w:hAnsi="Tahoma" w:cs="Tahoma"/>
          <w:bCs/>
          <w:color w:val="000000" w:themeColor="text1"/>
          <w:sz w:val="22"/>
          <w:szCs w:val="22"/>
        </w:rPr>
        <w:t>w postępowaniu:</w:t>
      </w:r>
    </w:p>
    <w:p w14:paraId="4E359AAA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bCs/>
          <w:color w:val="000000" w:themeColor="text1"/>
          <w:sz w:val="6"/>
          <w:szCs w:val="6"/>
        </w:rPr>
      </w:pPr>
    </w:p>
    <w:p w14:paraId="797B4B97" w14:textId="059EB740" w:rsidR="00D41E57" w:rsidRPr="00C3523B" w:rsidRDefault="001E5DA8" w:rsidP="00D46513">
      <w:pPr>
        <w:spacing w:line="276" w:lineRule="auto"/>
        <w:jc w:val="center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shd w:val="clear" w:color="auto" w:fill="FFFFFF"/>
        </w:rPr>
      </w:pPr>
      <w:r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430009">
        <w:rPr>
          <w:rFonts w:ascii="Tahoma" w:hAnsi="Tahoma" w:cs="Tahoma"/>
          <w:b/>
          <w:color w:val="0000FF"/>
          <w:sz w:val="20"/>
          <w:szCs w:val="20"/>
        </w:rPr>
        <w:br/>
      </w:r>
      <w:r w:rsidR="00D41E57" w:rsidRPr="00C3523B">
        <w:rPr>
          <w:rFonts w:ascii="Tahoma" w:hAnsi="Tahoma" w:cs="Tahoma"/>
          <w:i/>
          <w:color w:val="000000" w:themeColor="text1"/>
          <w:sz w:val="14"/>
          <w:szCs w:val="14"/>
        </w:rPr>
        <w:t>/Nazwa zadania/</w:t>
      </w:r>
    </w:p>
    <w:p w14:paraId="0A0FC5E9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>Udostępniam poniższemu Wykonawcy:</w:t>
      </w:r>
    </w:p>
    <w:p w14:paraId="1A283E69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…………………………………………………………………………………………………….………………………</w:t>
      </w:r>
    </w:p>
    <w:p w14:paraId="14EEEF8E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/Nazwa Wykonawcy składającego ofertę/</w:t>
      </w:r>
    </w:p>
    <w:p w14:paraId="2D68D0E9" w14:textId="77777777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C3523B">
        <w:rPr>
          <w:rFonts w:ascii="Tahoma" w:hAnsi="Tahoma" w:cs="Tahoma"/>
          <w:b/>
          <w:color w:val="000000" w:themeColor="text1"/>
          <w:sz w:val="22"/>
          <w:szCs w:val="22"/>
        </w:rPr>
        <w:t xml:space="preserve">swoje zasoby </w:t>
      </w:r>
      <w:r w:rsidRPr="004F45B4">
        <w:rPr>
          <w:rFonts w:ascii="Tahoma" w:hAnsi="Tahoma" w:cs="Tahoma"/>
          <w:b/>
          <w:color w:val="0000FF"/>
          <w:sz w:val="20"/>
          <w:highlight w:val="yellow"/>
          <w:u w:val="single"/>
        </w:rPr>
        <w:t>w zakresie wiedzy i doświadczenia</w:t>
      </w:r>
    </w:p>
    <w:p w14:paraId="29234892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10"/>
          <w:szCs w:val="10"/>
        </w:rPr>
      </w:pPr>
    </w:p>
    <w:p w14:paraId="49A3DF48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Nasze zasoby wiedzy i doświadczenia zostaną udostępnione w/w Wykonawcy na zasadach jak niżej:</w:t>
      </w:r>
    </w:p>
    <w:p w14:paraId="2EB9A99F" w14:textId="77777777" w:rsidR="00D41E57" w:rsidRPr="00C3523B" w:rsidRDefault="00D41E57">
      <w:pPr>
        <w:numPr>
          <w:ilvl w:val="0"/>
          <w:numId w:val="88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Udostępniam Wykonawcy ww. zasoby w następującym zakresie:</w:t>
      </w:r>
    </w:p>
    <w:p w14:paraId="23ACF1C9" w14:textId="77777777" w:rsidR="00D41E57" w:rsidRPr="00C3523B" w:rsidRDefault="00D41E57" w:rsidP="00D46513">
      <w:pPr>
        <w:spacing w:line="276" w:lineRule="auto"/>
        <w:ind w:left="284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………………………………………..………………………………………..…………………………………………………………………………</w:t>
      </w:r>
    </w:p>
    <w:p w14:paraId="3CC46843" w14:textId="77777777" w:rsidR="00D41E57" w:rsidRPr="004F45B4" w:rsidRDefault="00D41E57" w:rsidP="00D46513">
      <w:pPr>
        <w:spacing w:line="276" w:lineRule="auto"/>
        <w:jc w:val="center"/>
        <w:rPr>
          <w:rFonts w:ascii="Tahoma" w:hAnsi="Tahoma" w:cs="Tahoma"/>
          <w:color w:val="0000FF"/>
          <w:sz w:val="20"/>
          <w:szCs w:val="20"/>
        </w:rPr>
      </w:pPr>
      <w:r w:rsidRPr="004F45B4">
        <w:rPr>
          <w:rFonts w:ascii="Tahoma" w:hAnsi="Tahoma" w:cs="Tahoma"/>
          <w:i/>
          <w:iCs/>
          <w:color w:val="0000FF"/>
          <w:sz w:val="16"/>
          <w:szCs w:val="16"/>
        </w:rPr>
        <w:t>(należy wpisać nazwę, przedmiot zrealizowanych zamówień, podczas których zdobyto zasób, będący przedmiotem niniejszego zobowiązania)</w:t>
      </w:r>
    </w:p>
    <w:p w14:paraId="6DCC01C1" w14:textId="77777777" w:rsidR="00EB1EC6" w:rsidRDefault="00D41E57">
      <w:pPr>
        <w:numPr>
          <w:ilvl w:val="0"/>
          <w:numId w:val="88"/>
        </w:numPr>
        <w:spacing w:line="276" w:lineRule="auto"/>
        <w:ind w:left="284" w:hanging="284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</w:rPr>
        <w:t>Sposób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 xml:space="preserve"> wykorzystania udostępnionych przeze mnie zasobów będzie następujący:</w:t>
      </w:r>
    </w:p>
    <w:p w14:paraId="55E0ADAD" w14:textId="416BDEC0" w:rsidR="00D41E57" w:rsidRPr="00C3523B" w:rsidRDefault="00D41E57" w:rsidP="00D46513">
      <w:pPr>
        <w:spacing w:line="276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</w:t>
      </w:r>
      <w:r w:rsidR="00EB1EC6">
        <w:rPr>
          <w:rFonts w:ascii="Tahoma" w:hAnsi="Tahoma" w:cs="Tahoma"/>
          <w:color w:val="000000" w:themeColor="text1"/>
          <w:sz w:val="20"/>
          <w:szCs w:val="20"/>
        </w:rPr>
        <w:t>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</w:t>
      </w:r>
      <w:r w:rsidR="00EB1EC6">
        <w:rPr>
          <w:rFonts w:ascii="Tahoma" w:hAnsi="Tahoma" w:cs="Tahoma"/>
          <w:color w:val="000000" w:themeColor="text1"/>
          <w:sz w:val="20"/>
          <w:szCs w:val="20"/>
        </w:rPr>
        <w:t>…..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………..</w:t>
      </w:r>
    </w:p>
    <w:p w14:paraId="2773AFCC" w14:textId="77777777" w:rsidR="00D41E57" w:rsidRPr="00776022" w:rsidRDefault="00D41E57" w:rsidP="00D46513">
      <w:pPr>
        <w:spacing w:line="276" w:lineRule="auto"/>
        <w:jc w:val="center"/>
        <w:rPr>
          <w:rFonts w:ascii="Tahoma" w:hAnsi="Tahoma" w:cs="Tahoma"/>
          <w:i/>
          <w:color w:val="0000FF"/>
          <w:sz w:val="16"/>
          <w:szCs w:val="16"/>
        </w:rPr>
      </w:pPr>
      <w:r w:rsidRPr="00776022">
        <w:rPr>
          <w:rFonts w:ascii="Tahoma" w:hAnsi="Tahoma" w:cs="Tahoma"/>
          <w:i/>
          <w:iCs/>
          <w:color w:val="0000FF"/>
          <w:sz w:val="16"/>
          <w:szCs w:val="16"/>
        </w:rPr>
        <w:t>(należy wpisać w jaki sposób zasób Podmiotu będzie wykorzystany podczas realizacji zamówienia)</w:t>
      </w:r>
    </w:p>
    <w:p w14:paraId="524E082E" w14:textId="77777777" w:rsidR="00EB1EC6" w:rsidRPr="00EB1EC6" w:rsidRDefault="00D41E57">
      <w:pPr>
        <w:numPr>
          <w:ilvl w:val="0"/>
          <w:numId w:val="88"/>
        </w:numPr>
        <w:spacing w:line="276" w:lineRule="auto"/>
        <w:ind w:left="284" w:hanging="284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color w:val="000000" w:themeColor="text1"/>
          <w:sz w:val="20"/>
          <w:szCs w:val="20"/>
          <w:lang w:eastAsia="ar-SA"/>
        </w:rPr>
        <w:t>Okres</w:t>
      </w:r>
      <w:r w:rsidRPr="00C3523B">
        <w:rPr>
          <w:rFonts w:ascii="Tahoma" w:hAnsi="Tahoma" w:cs="Tahoma"/>
          <w:color w:val="000000" w:themeColor="text1"/>
          <w:sz w:val="20"/>
          <w:szCs w:val="20"/>
          <w:lang w:eastAsia="ar-SA"/>
        </w:rPr>
        <w:t xml:space="preserve"> mojego udziału przy wykonywaniu zamówienia będzie następujący:</w:t>
      </w:r>
    </w:p>
    <w:p w14:paraId="1C2BF8CF" w14:textId="7ABA25EE" w:rsidR="00D41E57" w:rsidRPr="00C3523B" w:rsidRDefault="00D41E57" w:rsidP="00D46513">
      <w:pPr>
        <w:spacing w:line="276" w:lineRule="auto"/>
        <w:ind w:left="284"/>
        <w:jc w:val="both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color w:val="000000" w:themeColor="text1"/>
          <w:sz w:val="20"/>
          <w:szCs w:val="20"/>
        </w:rPr>
        <w:t>……………………………………………………………………………………………………………………………………………………………..</w:t>
      </w:r>
    </w:p>
    <w:p w14:paraId="5DF4CC8D" w14:textId="77777777" w:rsidR="00D41E57" w:rsidRPr="00776022" w:rsidRDefault="00D41E57" w:rsidP="00D46513">
      <w:pPr>
        <w:spacing w:line="276" w:lineRule="auto"/>
        <w:jc w:val="center"/>
        <w:rPr>
          <w:rFonts w:ascii="Tahoma" w:hAnsi="Tahoma" w:cs="Tahoma"/>
          <w:i/>
          <w:iCs/>
          <w:color w:val="0000FF"/>
          <w:sz w:val="16"/>
          <w:szCs w:val="16"/>
        </w:rPr>
      </w:pPr>
      <w:r w:rsidRPr="00776022">
        <w:rPr>
          <w:rFonts w:ascii="Tahoma" w:hAnsi="Tahoma" w:cs="Tahoma"/>
          <w:i/>
          <w:iCs/>
          <w:color w:val="0000FF"/>
          <w:sz w:val="16"/>
          <w:szCs w:val="16"/>
        </w:rPr>
        <w:t>(należy wpisać okres, w którym zasoby będą udostępniane Wykonawcy)</w:t>
      </w:r>
    </w:p>
    <w:p w14:paraId="135835A3" w14:textId="77777777" w:rsidR="00D41E57" w:rsidRPr="00C3523B" w:rsidRDefault="00D41E57">
      <w:pPr>
        <w:numPr>
          <w:ilvl w:val="0"/>
          <w:numId w:val="89"/>
        </w:numPr>
        <w:spacing w:line="276" w:lineRule="auto"/>
        <w:ind w:left="284" w:hanging="284"/>
        <w:jc w:val="both"/>
        <w:rPr>
          <w:rFonts w:ascii="Tahoma" w:eastAsia="Calibri" w:hAnsi="Tahoma" w:cs="Tahoma"/>
          <w:b/>
          <w:color w:val="000000" w:themeColor="text1"/>
          <w:sz w:val="18"/>
          <w:szCs w:val="18"/>
          <w:lang w:eastAsia="en-US"/>
        </w:rPr>
      </w:pPr>
      <w:r w:rsidRPr="00C3523B">
        <w:rPr>
          <w:rFonts w:ascii="Tahoma" w:eastAsia="Calibri" w:hAnsi="Tahoma" w:cs="Tahoma"/>
          <w:b/>
          <w:bCs/>
          <w:color w:val="000000" w:themeColor="text1"/>
          <w:sz w:val="20"/>
          <w:szCs w:val="20"/>
          <w:lang w:eastAsia="en-US"/>
        </w:rPr>
        <w:t>Zakres</w:t>
      </w: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 xml:space="preserve"> mojego udziału przy wykonaniu zamówienia będzie następujący:</w:t>
      </w:r>
    </w:p>
    <w:p w14:paraId="3A0E5DB8" w14:textId="77777777" w:rsidR="00D41E57" w:rsidRPr="00C3523B" w:rsidRDefault="00D41E57" w:rsidP="00D46513">
      <w:pPr>
        <w:spacing w:line="276" w:lineRule="auto"/>
        <w:ind w:left="284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……………………………………………………………………………………………………………………………………………………………..</w:t>
      </w:r>
    </w:p>
    <w:p w14:paraId="542E3BD3" w14:textId="77777777" w:rsidR="00D41E57" w:rsidRPr="00776022" w:rsidRDefault="00D41E57" w:rsidP="00D46513">
      <w:pPr>
        <w:spacing w:line="276" w:lineRule="auto"/>
        <w:ind w:left="284"/>
        <w:jc w:val="both"/>
        <w:rPr>
          <w:rFonts w:ascii="Tahoma" w:eastAsia="Calibri" w:hAnsi="Tahoma" w:cs="Tahoma"/>
          <w:i/>
          <w:iCs/>
          <w:color w:val="0000FF"/>
          <w:sz w:val="16"/>
          <w:szCs w:val="16"/>
          <w:lang w:eastAsia="en-US"/>
        </w:rPr>
      </w:pPr>
      <w:r w:rsidRPr="00776022">
        <w:rPr>
          <w:rFonts w:ascii="Tahoma" w:eastAsia="Calibri" w:hAnsi="Tahoma" w:cs="Tahoma"/>
          <w:i/>
          <w:iCs/>
          <w:color w:val="0000FF"/>
          <w:sz w:val="16"/>
          <w:szCs w:val="16"/>
          <w:lang w:eastAsia="en-US"/>
        </w:rPr>
        <w:t>(należy wpisać w jakim zakresie Podmiot udostępniający zasoby będzie brał udział w realizacji zamówienia tj. jaki zakres będzie wykonywał)</w:t>
      </w:r>
    </w:p>
    <w:p w14:paraId="0CBA01A5" w14:textId="77777777" w:rsidR="00D41E57" w:rsidRPr="00C3523B" w:rsidRDefault="00D41E57" w:rsidP="00D46513">
      <w:pPr>
        <w:spacing w:line="276" w:lineRule="auto"/>
        <w:ind w:left="284"/>
        <w:jc w:val="both"/>
        <w:rPr>
          <w:rFonts w:ascii="Tahoma" w:eastAsia="Calibri" w:hAnsi="Tahoma" w:cs="Tahoma"/>
          <w:b/>
          <w:color w:val="000000" w:themeColor="text1"/>
          <w:sz w:val="10"/>
          <w:szCs w:val="10"/>
          <w:lang w:eastAsia="en-US"/>
        </w:rPr>
      </w:pPr>
    </w:p>
    <w:p w14:paraId="56DDD14F" w14:textId="77777777" w:rsidR="00D41E57" w:rsidRPr="00C3523B" w:rsidRDefault="00D41E57">
      <w:pPr>
        <w:numPr>
          <w:ilvl w:val="0"/>
          <w:numId w:val="89"/>
        </w:numPr>
        <w:tabs>
          <w:tab w:val="left" w:pos="142"/>
          <w:tab w:val="num" w:pos="284"/>
        </w:tabs>
        <w:suppressAutoHyphens/>
        <w:spacing w:line="276" w:lineRule="auto"/>
        <w:ind w:left="284" w:hanging="284"/>
        <w:jc w:val="both"/>
        <w:rPr>
          <w:rFonts w:ascii="Tahoma" w:eastAsia="Calibri" w:hAnsi="Tahoma" w:cs="Tahoma"/>
          <w:color w:val="000000" w:themeColor="text1"/>
          <w:sz w:val="22"/>
          <w:szCs w:val="22"/>
          <w:lang w:eastAsia="en-US"/>
        </w:rPr>
      </w:pPr>
      <w:r w:rsidRPr="00C3523B">
        <w:rPr>
          <w:rFonts w:ascii="Tahoma" w:eastAsia="Calibri" w:hAnsi="Tahoma" w:cs="Tahoma"/>
          <w:color w:val="000000" w:themeColor="text1"/>
          <w:sz w:val="20"/>
          <w:szCs w:val="20"/>
          <w:lang w:eastAsia="en-US"/>
        </w:rPr>
        <w:t>Udostępniając Wykonawcy zdolności w postaci wykształcenia, kwalifikacji zawodowych lub doświadczenia będę realizował usługi, których dotyczą udostępnione zdolności:</w:t>
      </w:r>
    </w:p>
    <w:p w14:paraId="16B3B0A6" w14:textId="77777777" w:rsidR="00D41E57" w:rsidRPr="00C3523B" w:rsidRDefault="00D41E57" w:rsidP="00D46513">
      <w:pPr>
        <w:spacing w:line="276" w:lineRule="auto"/>
        <w:ind w:left="720"/>
        <w:jc w:val="center"/>
        <w:rPr>
          <w:rFonts w:ascii="Tahoma" w:hAnsi="Tahoma" w:cs="Tahoma"/>
          <w:color w:val="000000" w:themeColor="text1"/>
          <w:sz w:val="20"/>
        </w:rPr>
      </w:pPr>
      <w:r w:rsidRPr="00C3523B">
        <w:rPr>
          <w:rFonts w:ascii="Tahoma" w:hAnsi="Tahoma" w:cs="Tahoma"/>
          <w:color w:val="000000" w:themeColor="text1"/>
          <w:sz w:val="21"/>
          <w:szCs w:val="21"/>
        </w:rPr>
        <w:t>TAK / NIE</w:t>
      </w:r>
      <w:r w:rsidRPr="00776022">
        <w:rPr>
          <w:rFonts w:ascii="Tahoma" w:hAnsi="Tahoma" w:cs="Tahoma"/>
          <w:b/>
          <w:bCs/>
          <w:color w:val="FF0000"/>
          <w:sz w:val="21"/>
          <w:szCs w:val="21"/>
        </w:rPr>
        <w:t xml:space="preserve"> *</w:t>
      </w:r>
    </w:p>
    <w:p w14:paraId="068C87D5" w14:textId="77777777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C3523B">
        <w:rPr>
          <w:rFonts w:ascii="Tahoma" w:hAnsi="Tahoma" w:cs="Tahoma"/>
          <w:b/>
          <w:bCs/>
          <w:color w:val="000000" w:themeColor="text1"/>
          <w:sz w:val="22"/>
        </w:rPr>
        <w:t>* -</w:t>
      </w:r>
      <w:r w:rsidRPr="00C3523B">
        <w:rPr>
          <w:rFonts w:ascii="Tahoma" w:hAnsi="Tahoma" w:cs="Tahoma"/>
          <w:color w:val="000000" w:themeColor="text1"/>
          <w:sz w:val="22"/>
        </w:rPr>
        <w:t xml:space="preserve"> </w:t>
      </w:r>
      <w:r w:rsidRPr="00C3523B">
        <w:rPr>
          <w:rFonts w:ascii="Tahoma" w:hAnsi="Tahoma" w:cs="Tahoma"/>
          <w:color w:val="000000" w:themeColor="text1"/>
          <w:sz w:val="20"/>
          <w:szCs w:val="20"/>
        </w:rPr>
        <w:t>niepotrzebne skreślić.</w:t>
      </w:r>
    </w:p>
    <w:p w14:paraId="58439A58" w14:textId="1C68931E" w:rsidR="00D41E57" w:rsidRPr="00C3523B" w:rsidRDefault="00D41E57" w:rsidP="00D46513">
      <w:pPr>
        <w:spacing w:line="276" w:lineRule="auto"/>
        <w:jc w:val="both"/>
        <w:rPr>
          <w:rFonts w:ascii="Tahoma" w:hAnsi="Tahoma" w:cs="Tahoma"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Uwaga: 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Zamiast niniejszego zobowiązania Wykonawca może złożyć wraz z ofertą inny podmiotowy środek dowodowy potwierdzający, że Wykonawca realizując zamówienie będzie dysponował niezbędnymi zasobami podmiotów udostępniających zasoby w zakresie określonym w art. 118 ust. 1 ustawy z dnia 11 września 2019 r. Prawo zamówień publicznych (tj. Dz.U. 2024 poz. 1320</w:t>
      </w:r>
      <w:r w:rsidR="00C41B4E" w:rsidRPr="00C3523B">
        <w:rPr>
          <w:rFonts w:ascii="Tahoma" w:hAnsi="Tahoma" w:cs="Tahoma"/>
          <w:color w:val="000000" w:themeColor="text1"/>
          <w:sz w:val="16"/>
          <w:szCs w:val="16"/>
        </w:rPr>
        <w:t xml:space="preserve"> ze zm.</w:t>
      </w:r>
      <w:r w:rsidRPr="00C3523B">
        <w:rPr>
          <w:rFonts w:ascii="Tahoma" w:hAnsi="Tahoma" w:cs="Tahoma"/>
          <w:color w:val="000000" w:themeColor="text1"/>
          <w:sz w:val="16"/>
          <w:szCs w:val="16"/>
        </w:rPr>
        <w:t>), jeżeli Wykonawca w celu wykazania spełniania warunków udziału w postępowaniu polega na zdolnościach technicznych lub zawodowych podmiotów udostępniających zasoby.</w:t>
      </w:r>
    </w:p>
    <w:p w14:paraId="5586E3A4" w14:textId="77777777" w:rsidR="002F3814" w:rsidRDefault="00D41E57" w:rsidP="00D46513">
      <w:pPr>
        <w:spacing w:line="276" w:lineRule="auto"/>
        <w:jc w:val="right"/>
        <w:rPr>
          <w:rFonts w:ascii="Tahoma" w:hAnsi="Tahoma" w:cs="Tahoma"/>
          <w:i/>
          <w:color w:val="000000" w:themeColor="text1"/>
          <w:sz w:val="16"/>
          <w:szCs w:val="16"/>
        </w:rPr>
      </w:pPr>
      <w:r w:rsidRPr="00C3523B">
        <w:rPr>
          <w:rFonts w:ascii="Tahoma" w:hAnsi="Tahoma" w:cs="Tahoma"/>
          <w:color w:val="000000" w:themeColor="text1"/>
          <w:sz w:val="20"/>
        </w:rPr>
        <w:t>Podpis...............................................................</w:t>
      </w:r>
      <w:r w:rsidR="00382034" w:rsidRPr="00C3523B">
        <w:rPr>
          <w:rFonts w:ascii="Tahoma" w:hAnsi="Tahoma" w:cs="Tahoma"/>
          <w:color w:val="000000" w:themeColor="text1"/>
          <w:sz w:val="20"/>
        </w:rPr>
        <w:br/>
      </w:r>
      <w:r w:rsidR="00382034" w:rsidRPr="00C3523B">
        <w:rPr>
          <w:rFonts w:ascii="Tahoma" w:hAnsi="Tahoma" w:cs="Tahoma"/>
          <w:i/>
          <w:color w:val="000000" w:themeColor="text1"/>
          <w:sz w:val="16"/>
          <w:szCs w:val="16"/>
        </w:rPr>
        <w:t>/</w:t>
      </w:r>
      <w:r w:rsidRPr="00C3523B">
        <w:rPr>
          <w:rFonts w:ascii="Tahoma" w:hAnsi="Tahoma" w:cs="Tahoma"/>
          <w:i/>
          <w:color w:val="000000" w:themeColor="text1"/>
          <w:sz w:val="16"/>
          <w:szCs w:val="16"/>
        </w:rPr>
        <w:t>przedstawiciel udostępniającego określony aktem rejestrowy/</w:t>
      </w:r>
    </w:p>
    <w:p w14:paraId="01419BF5" w14:textId="77777777" w:rsidR="002200A7" w:rsidRDefault="002F3814" w:rsidP="00D46513">
      <w:pPr>
        <w:rPr>
          <w:rFonts w:ascii="Tahoma" w:hAnsi="Tahoma" w:cs="Tahoma"/>
          <w:i/>
          <w:color w:val="000000" w:themeColor="text1"/>
          <w:sz w:val="16"/>
          <w:szCs w:val="16"/>
        </w:rPr>
      </w:pPr>
      <w:r>
        <w:rPr>
          <w:rFonts w:ascii="Tahoma" w:hAnsi="Tahoma" w:cs="Tahoma"/>
          <w:i/>
          <w:color w:val="000000" w:themeColor="text1"/>
          <w:sz w:val="16"/>
          <w:szCs w:val="16"/>
        </w:rPr>
        <w:br w:type="page"/>
      </w:r>
    </w:p>
    <w:p w14:paraId="13B72B52" w14:textId="77777777" w:rsidR="002200A7" w:rsidRDefault="002200A7" w:rsidP="00D46513">
      <w:pPr>
        <w:spacing w:before="60" w:after="60" w:line="276" w:lineRule="auto"/>
        <w:jc w:val="right"/>
        <w:rPr>
          <w:rFonts w:ascii="Tahoma" w:hAnsi="Tahoma" w:cs="Tahoma"/>
          <w:b/>
          <w:sz w:val="22"/>
          <w:szCs w:val="22"/>
          <w:u w:val="single"/>
        </w:rPr>
        <w:sectPr w:rsidR="002200A7" w:rsidSect="006A173E">
          <w:footerReference w:type="default" r:id="rId11"/>
          <w:pgSz w:w="11907" w:h="16840" w:code="9"/>
          <w:pgMar w:top="567" w:right="709" w:bottom="709" w:left="1134" w:header="284" w:footer="215" w:gutter="0"/>
          <w:cols w:space="708"/>
          <w:docGrid w:linePitch="360"/>
        </w:sectPr>
      </w:pPr>
    </w:p>
    <w:p w14:paraId="67322E55" w14:textId="77777777" w:rsidR="002200A7" w:rsidRPr="009E6262" w:rsidRDefault="002200A7" w:rsidP="00D46513">
      <w:pPr>
        <w:spacing w:before="60" w:after="60" w:line="276" w:lineRule="auto"/>
        <w:jc w:val="right"/>
        <w:rPr>
          <w:rFonts w:ascii="Tahoma" w:hAnsi="Tahoma" w:cs="Tahoma"/>
          <w:b/>
          <w:sz w:val="22"/>
          <w:szCs w:val="22"/>
          <w:u w:val="single"/>
        </w:rPr>
      </w:pPr>
      <w:r w:rsidRPr="009E6262">
        <w:rPr>
          <w:rFonts w:ascii="Tahoma" w:hAnsi="Tahoma" w:cs="Tahoma"/>
          <w:b/>
          <w:sz w:val="22"/>
          <w:szCs w:val="22"/>
          <w:u w:val="single"/>
        </w:rPr>
        <w:lastRenderedPageBreak/>
        <w:t xml:space="preserve">Druk Nr </w:t>
      </w:r>
      <w:r>
        <w:rPr>
          <w:rFonts w:ascii="Tahoma" w:hAnsi="Tahoma" w:cs="Tahoma"/>
          <w:b/>
          <w:sz w:val="22"/>
          <w:szCs w:val="22"/>
          <w:u w:val="single"/>
        </w:rPr>
        <w:t>6</w:t>
      </w:r>
    </w:p>
    <w:p w14:paraId="0B286C45" w14:textId="77777777" w:rsidR="002200A7" w:rsidRPr="009E6262" w:rsidRDefault="002200A7" w:rsidP="00D46513">
      <w:pPr>
        <w:spacing w:before="60" w:after="60" w:line="276" w:lineRule="auto"/>
        <w:jc w:val="right"/>
        <w:rPr>
          <w:rFonts w:ascii="Tahoma" w:hAnsi="Tahoma" w:cs="Tahoma"/>
          <w:sz w:val="20"/>
          <w:szCs w:val="20"/>
        </w:rPr>
      </w:pPr>
      <w:r w:rsidRPr="009E6262">
        <w:rPr>
          <w:rFonts w:ascii="Tahoma" w:hAnsi="Tahoma" w:cs="Tahoma"/>
          <w:i/>
          <w:color w:val="0000FF"/>
          <w:sz w:val="16"/>
          <w:szCs w:val="16"/>
        </w:rPr>
        <w:t>(należy złożyć osobny druk Wykonawcy i osobny druk podmiotu udostępniającego zasoby osobowe)</w:t>
      </w:r>
    </w:p>
    <w:p w14:paraId="28CE4113" w14:textId="77777777" w:rsidR="002200A7" w:rsidRPr="00022850" w:rsidRDefault="002200A7" w:rsidP="00D46513">
      <w:pPr>
        <w:tabs>
          <w:tab w:val="left" w:pos="0"/>
        </w:tabs>
        <w:spacing w:before="60" w:after="60" w:line="276" w:lineRule="auto"/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544701">
        <w:rPr>
          <w:rFonts w:ascii="Tahoma" w:hAnsi="Tahoma" w:cs="Tahoma"/>
          <w:b/>
          <w:i/>
          <w:iCs/>
          <w:sz w:val="18"/>
          <w:szCs w:val="18"/>
        </w:rPr>
        <w:t>Pełna nazwa</w:t>
      </w:r>
      <w:r>
        <w:rPr>
          <w:rFonts w:ascii="Tahoma" w:hAnsi="Tahoma" w:cs="Tahoma"/>
          <w:b/>
          <w:i/>
          <w:iCs/>
          <w:sz w:val="18"/>
          <w:szCs w:val="18"/>
        </w:rPr>
        <w:t>/firma</w:t>
      </w:r>
      <w:r w:rsidRPr="00544701">
        <w:rPr>
          <w:rFonts w:ascii="Tahoma" w:hAnsi="Tahoma" w:cs="Tahoma"/>
          <w:b/>
          <w:i/>
          <w:iCs/>
          <w:sz w:val="18"/>
          <w:szCs w:val="18"/>
        </w:rPr>
        <w:t xml:space="preserve"> Wykonawcy/</w:t>
      </w:r>
      <w:r w:rsidRPr="00022850">
        <w:rPr>
          <w:rFonts w:ascii="Tahoma" w:hAnsi="Tahoma" w:cs="Tahoma"/>
          <w:b/>
          <w:i/>
          <w:iCs/>
          <w:sz w:val="18"/>
          <w:szCs w:val="18"/>
        </w:rPr>
        <w:t>podmiotu udostępniającego zasoby:</w:t>
      </w:r>
      <w:r>
        <w:rPr>
          <w:rFonts w:ascii="Tahoma" w:hAnsi="Tahoma" w:cs="Tahoma"/>
          <w:b/>
          <w:i/>
          <w:iCs/>
          <w:sz w:val="18"/>
          <w:szCs w:val="18"/>
        </w:rPr>
        <w:t xml:space="preserve"> …………………………………………….</w:t>
      </w:r>
    </w:p>
    <w:p w14:paraId="0BA33D9D" w14:textId="77777777" w:rsidR="002200A7" w:rsidRDefault="002200A7" w:rsidP="00D46513">
      <w:pPr>
        <w:tabs>
          <w:tab w:val="left" w:pos="0"/>
        </w:tabs>
        <w:spacing w:before="60" w:after="60" w:line="276" w:lineRule="auto"/>
        <w:jc w:val="both"/>
        <w:rPr>
          <w:rFonts w:ascii="Tahoma" w:hAnsi="Tahoma" w:cs="Tahoma"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…………………………………………………………</w:t>
      </w:r>
    </w:p>
    <w:p w14:paraId="107F5CFF" w14:textId="77777777" w:rsidR="002200A7" w:rsidRPr="006B1D59" w:rsidRDefault="002200A7" w:rsidP="00D46513">
      <w:pPr>
        <w:tabs>
          <w:tab w:val="left" w:pos="0"/>
        </w:tabs>
        <w:spacing w:line="276" w:lineRule="auto"/>
        <w:jc w:val="both"/>
        <w:rPr>
          <w:rFonts w:ascii="Tahoma" w:hAnsi="Tahoma" w:cs="Tahoma"/>
          <w:i/>
          <w:iCs/>
          <w:sz w:val="18"/>
          <w:szCs w:val="18"/>
        </w:rPr>
      </w:pPr>
      <w:r w:rsidRPr="006B1D59">
        <w:rPr>
          <w:rFonts w:ascii="Tahoma" w:hAnsi="Tahoma" w:cs="Tahoma"/>
          <w:i/>
          <w:iCs/>
          <w:sz w:val="18"/>
          <w:szCs w:val="18"/>
        </w:rPr>
        <w:t>adres siedziby</w:t>
      </w:r>
      <w:r w:rsidRPr="00597CA1">
        <w:rPr>
          <w:rFonts w:ascii="Tahoma" w:hAnsi="Tahoma" w:cs="Tahoma"/>
          <w:i/>
          <w:iCs/>
          <w:sz w:val="18"/>
          <w:szCs w:val="18"/>
        </w:rPr>
        <w:t xml:space="preserve"> </w:t>
      </w:r>
      <w:r>
        <w:rPr>
          <w:rFonts w:ascii="Tahoma" w:hAnsi="Tahoma" w:cs="Tahoma"/>
          <w:i/>
          <w:iCs/>
          <w:sz w:val="18"/>
          <w:szCs w:val="18"/>
        </w:rPr>
        <w:t>W</w:t>
      </w:r>
      <w:r w:rsidRPr="006B1D59">
        <w:rPr>
          <w:rFonts w:ascii="Tahoma" w:hAnsi="Tahoma" w:cs="Tahoma"/>
          <w:i/>
          <w:iCs/>
          <w:sz w:val="18"/>
          <w:szCs w:val="18"/>
        </w:rPr>
        <w:t>ykonawcy /</w:t>
      </w:r>
      <w:bookmarkStart w:id="18" w:name="_Hlk71872061"/>
      <w:r w:rsidRPr="006B1D59">
        <w:rPr>
          <w:rFonts w:ascii="Tahoma" w:hAnsi="Tahoma" w:cs="Tahoma"/>
          <w:i/>
          <w:iCs/>
          <w:sz w:val="18"/>
          <w:szCs w:val="18"/>
        </w:rPr>
        <w:t>podmiotu udost</w:t>
      </w:r>
      <w:r>
        <w:rPr>
          <w:rFonts w:ascii="Tahoma" w:hAnsi="Tahoma" w:cs="Tahoma"/>
          <w:i/>
          <w:iCs/>
          <w:sz w:val="18"/>
          <w:szCs w:val="18"/>
        </w:rPr>
        <w:t>ę</w:t>
      </w:r>
      <w:r w:rsidRPr="006B1D59">
        <w:rPr>
          <w:rFonts w:ascii="Tahoma" w:hAnsi="Tahoma" w:cs="Tahoma"/>
          <w:i/>
          <w:iCs/>
          <w:sz w:val="18"/>
          <w:szCs w:val="18"/>
        </w:rPr>
        <w:t>pniającego zasoby</w:t>
      </w:r>
      <w:bookmarkEnd w:id="18"/>
      <w:r w:rsidRPr="006B1D59">
        <w:rPr>
          <w:rFonts w:ascii="Tahoma" w:hAnsi="Tahoma" w:cs="Tahoma"/>
          <w:i/>
          <w:iCs/>
          <w:sz w:val="18"/>
          <w:szCs w:val="18"/>
        </w:rPr>
        <w:t>: …………………………</w:t>
      </w:r>
    </w:p>
    <w:p w14:paraId="011F5584" w14:textId="77777777" w:rsidR="002200A7" w:rsidRPr="00A3261D" w:rsidRDefault="002200A7" w:rsidP="00D46513">
      <w:pPr>
        <w:spacing w:line="276" w:lineRule="auto"/>
        <w:rPr>
          <w:rFonts w:ascii="Tahoma" w:hAnsi="Tahoma" w:cs="Tahoma"/>
          <w:i/>
          <w:sz w:val="18"/>
          <w:szCs w:val="18"/>
          <w:lang w:val="en-US"/>
        </w:rPr>
      </w:pPr>
      <w:r w:rsidRPr="00A3261D">
        <w:rPr>
          <w:rFonts w:ascii="Tahoma" w:hAnsi="Tahoma" w:cs="Tahoma"/>
          <w:i/>
          <w:sz w:val="18"/>
          <w:szCs w:val="18"/>
          <w:lang w:val="en-US"/>
        </w:rPr>
        <w:t>NIP/PESEL: …………………</w:t>
      </w:r>
      <w:proofErr w:type="gramStart"/>
      <w:r w:rsidRPr="00A3261D">
        <w:rPr>
          <w:rFonts w:ascii="Tahoma" w:hAnsi="Tahoma" w:cs="Tahoma"/>
          <w:i/>
          <w:sz w:val="18"/>
          <w:szCs w:val="18"/>
          <w:lang w:val="en-US"/>
        </w:rPr>
        <w:t>…..</w:t>
      </w:r>
      <w:proofErr w:type="gramEnd"/>
    </w:p>
    <w:p w14:paraId="2A20693E" w14:textId="77777777" w:rsidR="002200A7" w:rsidRPr="00A3261D" w:rsidRDefault="002200A7" w:rsidP="00D46513">
      <w:pPr>
        <w:spacing w:line="276" w:lineRule="auto"/>
        <w:rPr>
          <w:rFonts w:ascii="Tahoma" w:hAnsi="Tahoma" w:cs="Tahoma"/>
          <w:i/>
          <w:sz w:val="18"/>
          <w:szCs w:val="18"/>
          <w:lang w:val="en-US"/>
        </w:rPr>
      </w:pPr>
      <w:r w:rsidRPr="00A3261D">
        <w:rPr>
          <w:rFonts w:ascii="Tahoma" w:hAnsi="Tahoma" w:cs="Tahoma"/>
          <w:i/>
          <w:sz w:val="18"/>
          <w:szCs w:val="18"/>
          <w:lang w:val="en-US"/>
        </w:rPr>
        <w:t>REGON: ………………………….</w:t>
      </w:r>
    </w:p>
    <w:p w14:paraId="38724385" w14:textId="77777777" w:rsidR="002200A7" w:rsidRPr="00A3261D" w:rsidRDefault="002200A7" w:rsidP="00D46513">
      <w:pPr>
        <w:spacing w:line="276" w:lineRule="auto"/>
        <w:rPr>
          <w:rFonts w:ascii="Tahoma" w:hAnsi="Tahoma" w:cs="Tahoma"/>
          <w:i/>
          <w:sz w:val="18"/>
          <w:szCs w:val="18"/>
          <w:lang w:val="en-US"/>
        </w:rPr>
      </w:pPr>
      <w:r w:rsidRPr="00A3261D">
        <w:rPr>
          <w:rFonts w:ascii="Tahoma" w:hAnsi="Tahoma" w:cs="Tahoma"/>
          <w:i/>
          <w:sz w:val="18"/>
          <w:szCs w:val="18"/>
          <w:lang w:val="en-US"/>
        </w:rPr>
        <w:t>Nr KRS/CEiDG: ……………………</w:t>
      </w:r>
    </w:p>
    <w:p w14:paraId="09E2AED3" w14:textId="77777777" w:rsidR="002200A7" w:rsidRPr="00455A44" w:rsidRDefault="002200A7" w:rsidP="00D46513">
      <w:pPr>
        <w:jc w:val="center"/>
        <w:rPr>
          <w:rFonts w:ascii="Tahoma" w:hAnsi="Tahoma" w:cs="Tahoma"/>
          <w:sz w:val="20"/>
          <w:szCs w:val="20"/>
          <w:lang w:val="en-US"/>
        </w:rPr>
      </w:pPr>
    </w:p>
    <w:p w14:paraId="12951C0D" w14:textId="401BA857" w:rsidR="002200A7" w:rsidRPr="00CF7C06" w:rsidRDefault="002200A7" w:rsidP="00D46513">
      <w:pPr>
        <w:jc w:val="center"/>
        <w:rPr>
          <w:rFonts w:ascii="Tahoma" w:hAnsi="Tahoma" w:cs="Tahoma"/>
          <w:b/>
          <w:i/>
          <w:iCs/>
          <w:color w:val="0000FF"/>
          <w:sz w:val="22"/>
          <w:szCs w:val="22"/>
        </w:rPr>
      </w:pPr>
      <w:r w:rsidRPr="009E6262">
        <w:rPr>
          <w:rFonts w:ascii="Tahoma" w:hAnsi="Tahoma" w:cs="Tahoma"/>
          <w:sz w:val="20"/>
          <w:szCs w:val="20"/>
        </w:rPr>
        <w:t>Przedmiot zamówienia:</w:t>
      </w:r>
      <w:r>
        <w:rPr>
          <w:rFonts w:ascii="Tahoma" w:hAnsi="Tahoma" w:cs="Tahoma"/>
          <w:sz w:val="20"/>
          <w:szCs w:val="20"/>
        </w:rPr>
        <w:t xml:space="preserve"> </w:t>
      </w:r>
      <w:r w:rsidR="00D81DA4" w:rsidRPr="00D81DA4">
        <w:rPr>
          <w:rFonts w:ascii="Tahoma" w:hAnsi="Tahoma" w:cs="Tahoma"/>
          <w:b/>
          <w:sz w:val="20"/>
          <w:szCs w:val="20"/>
        </w:rPr>
        <w:t xml:space="preserve">Świadczenie usług w zakresie </w:t>
      </w:r>
      <w:proofErr w:type="spellStart"/>
      <w:r w:rsidR="00D81DA4" w:rsidRPr="00D81DA4">
        <w:rPr>
          <w:rFonts w:ascii="Tahoma" w:hAnsi="Tahoma" w:cs="Tahoma"/>
          <w:b/>
          <w:sz w:val="20"/>
          <w:szCs w:val="20"/>
        </w:rPr>
        <w:t>cyberbezpieczeństwa</w:t>
      </w:r>
      <w:proofErr w:type="spellEnd"/>
      <w:r w:rsidR="00D81DA4" w:rsidRPr="00D81DA4">
        <w:rPr>
          <w:rFonts w:ascii="Tahoma" w:hAnsi="Tahoma" w:cs="Tahoma"/>
          <w:b/>
          <w:sz w:val="20"/>
          <w:szCs w:val="20"/>
        </w:rPr>
        <w:t xml:space="preserve"> dla Powiatowego Centrum Usług Wspólnych (PCUW) w Kędzierzynie-Koźlu </w:t>
      </w:r>
      <w:r w:rsidR="00D81DA4">
        <w:rPr>
          <w:rFonts w:ascii="Tahoma" w:hAnsi="Tahoma" w:cs="Tahoma"/>
          <w:b/>
          <w:sz w:val="20"/>
          <w:szCs w:val="20"/>
        </w:rPr>
        <w:br/>
      </w:r>
      <w:r w:rsidR="00D81DA4" w:rsidRPr="00D81DA4">
        <w:rPr>
          <w:rFonts w:ascii="Tahoma" w:hAnsi="Tahoma" w:cs="Tahoma"/>
          <w:b/>
          <w:sz w:val="20"/>
          <w:szCs w:val="20"/>
        </w:rPr>
        <w:t>oraz 14 Jednostek organizacyjnych obsługiwanych przez PCUW</w:t>
      </w:r>
    </w:p>
    <w:p w14:paraId="7D61C887" w14:textId="77777777" w:rsidR="002200A7" w:rsidRPr="00232C08" w:rsidRDefault="002200A7" w:rsidP="00D46513">
      <w:pPr>
        <w:spacing w:before="60" w:after="60" w:line="276" w:lineRule="auto"/>
        <w:jc w:val="center"/>
        <w:rPr>
          <w:rFonts w:ascii="Tahoma" w:hAnsi="Tahoma" w:cs="Tahoma"/>
          <w:b/>
          <w:bCs/>
          <w:i/>
          <w:iCs/>
          <w:color w:val="0000FF"/>
          <w:sz w:val="10"/>
          <w:szCs w:val="10"/>
        </w:rPr>
      </w:pPr>
    </w:p>
    <w:p w14:paraId="2B56F0E2" w14:textId="77777777" w:rsidR="002200A7" w:rsidRPr="00D94B21" w:rsidRDefault="002200A7" w:rsidP="00D46513">
      <w:pPr>
        <w:spacing w:before="60" w:after="60" w:line="276" w:lineRule="auto"/>
        <w:jc w:val="both"/>
        <w:rPr>
          <w:rFonts w:ascii="Tahoma" w:eastAsia="Calibri" w:hAnsi="Tahoma" w:cs="Tahoma"/>
          <w:b/>
          <w:sz w:val="20"/>
          <w:szCs w:val="20"/>
        </w:rPr>
      </w:pPr>
      <w:r w:rsidRPr="00D94B21">
        <w:rPr>
          <w:rFonts w:ascii="Tahoma" w:eastAsia="Calibri" w:hAnsi="Tahoma" w:cs="Tahoma"/>
          <w:b/>
          <w:sz w:val="20"/>
          <w:szCs w:val="20"/>
          <w:highlight w:val="yellow"/>
        </w:rPr>
        <w:t>Wykaz osób, skierowanych przez Wykonawcę/podmiot udostępniający zasoby do realizacji zamówienia</w:t>
      </w:r>
      <w:r w:rsidRPr="00D94B21">
        <w:rPr>
          <w:rFonts w:ascii="Tahoma" w:eastAsia="Calibri" w:hAnsi="Tahoma" w:cs="Tahoma"/>
          <w:b/>
          <w:sz w:val="20"/>
          <w:szCs w:val="20"/>
        </w:rPr>
        <w:t xml:space="preserve"> publicznego wraz z informacjami na temat ich kwalifikacji zawodowych, uprawnień, doświadczenia i wykształcenia niezbędnych do wykonania zamówienia publicznego, a także zakres wykonywanych przez nie czynności oraz informacja o podstawie do dysponowania tymi osobami.</w:t>
      </w:r>
    </w:p>
    <w:tbl>
      <w:tblPr>
        <w:tblW w:w="1452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"/>
        <w:gridCol w:w="1937"/>
        <w:gridCol w:w="2330"/>
        <w:gridCol w:w="1984"/>
        <w:gridCol w:w="2835"/>
        <w:gridCol w:w="2552"/>
        <w:gridCol w:w="2409"/>
      </w:tblGrid>
      <w:tr w:rsidR="008B418B" w:rsidRPr="009E6262" w14:paraId="33E987DC" w14:textId="227C5E3B" w:rsidTr="0010436D">
        <w:trPr>
          <w:cantSplit/>
          <w:trHeight w:val="452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E219" w14:textId="77777777" w:rsidR="008B418B" w:rsidRPr="009E6262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6262">
              <w:rPr>
                <w:rFonts w:ascii="Tahoma" w:hAnsi="Tahoma" w:cs="Tahoma"/>
                <w:sz w:val="20"/>
              </w:rPr>
              <w:tab/>
            </w:r>
            <w:r w:rsidRPr="009E6262">
              <w:rPr>
                <w:rFonts w:ascii="Tahoma" w:hAnsi="Tahoma" w:cs="Tahoma"/>
                <w:sz w:val="20"/>
              </w:rPr>
              <w:tab/>
            </w:r>
            <w:r w:rsidRPr="009E6262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450" w14:textId="77777777" w:rsidR="008B418B" w:rsidRPr="009E6262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E6262">
              <w:rPr>
                <w:rFonts w:ascii="Tahoma" w:hAnsi="Tahoma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52A1" w14:textId="7777777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94B21">
              <w:rPr>
                <w:rFonts w:ascii="Tahoma" w:hAnsi="Tahoma" w:cs="Tahoma"/>
                <w:b/>
                <w:sz w:val="16"/>
                <w:szCs w:val="16"/>
              </w:rPr>
              <w:t>Informacja o podstawie do dysponowania osobą</w:t>
            </w:r>
          </w:p>
          <w:p w14:paraId="20B79B7E" w14:textId="5BA992BC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6"/>
                <w:szCs w:val="16"/>
              </w:rPr>
            </w:pPr>
            <w:r w:rsidRPr="00D94B21">
              <w:rPr>
                <w:rFonts w:ascii="Tahoma" w:hAnsi="Tahoma" w:cs="Tahoma"/>
                <w:i/>
                <w:sz w:val="16"/>
                <w:szCs w:val="16"/>
              </w:rPr>
              <w:t>(umowa o pracę, umowa cywilnoprawna, samozatrudnienie, porozumienie itp.)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486B" w14:textId="39CBEE4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94B21">
              <w:rPr>
                <w:rFonts w:ascii="Tahoma" w:hAnsi="Tahoma" w:cs="Tahoma"/>
                <w:b/>
                <w:sz w:val="16"/>
                <w:szCs w:val="16"/>
              </w:rPr>
              <w:t>Zakres wykonywanych czynności przez osoby skierowane przez Wykonawcę do realizacji zamówienia (funkcja)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F2BC" w14:textId="645DD6C6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94B21">
              <w:rPr>
                <w:rFonts w:ascii="Tahoma" w:hAnsi="Tahoma" w:cs="Tahoma"/>
                <w:b/>
                <w:sz w:val="18"/>
                <w:szCs w:val="18"/>
              </w:rPr>
              <w:t>Posiadane kwalifikacje zawodowe/uprawnienia</w:t>
            </w:r>
          </w:p>
          <w:p w14:paraId="1EB2E570" w14:textId="7B1EB4A3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D94B21">
              <w:rPr>
                <w:rFonts w:ascii="Tahoma" w:hAnsi="Tahoma" w:cs="Tahoma"/>
                <w:i/>
                <w:iCs/>
                <w:sz w:val="14"/>
                <w:szCs w:val="14"/>
              </w:rPr>
              <w:t>(zgodnie z pkt 10.5 SWZ)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076A" w14:textId="2BD6B455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2"/>
                <w:szCs w:val="12"/>
              </w:rPr>
            </w:pPr>
            <w:r w:rsidRPr="00D94B21">
              <w:rPr>
                <w:rFonts w:ascii="Tahoma" w:hAnsi="Tahoma" w:cs="Tahoma"/>
                <w:b/>
                <w:sz w:val="16"/>
                <w:szCs w:val="16"/>
              </w:rPr>
              <w:t>Posiadane</w:t>
            </w:r>
            <w:r w:rsidRPr="00D94B21">
              <w:rPr>
                <w:rFonts w:ascii="Tahoma" w:hAnsi="Tahoma" w:cs="Tahoma"/>
                <w:b/>
                <w:sz w:val="16"/>
                <w:szCs w:val="16"/>
              </w:rPr>
              <w:br/>
              <w:t>doświadczenie</w:t>
            </w:r>
          </w:p>
          <w:p w14:paraId="04162F86" w14:textId="2609B2DC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sz w:val="12"/>
                <w:szCs w:val="12"/>
              </w:rPr>
            </w:pPr>
            <w:r w:rsidRPr="00D94B21">
              <w:rPr>
                <w:rFonts w:ascii="Tahoma" w:hAnsi="Tahoma" w:cs="Tahoma"/>
                <w:i/>
                <w:iCs/>
                <w:sz w:val="10"/>
                <w:szCs w:val="10"/>
              </w:rPr>
              <w:t xml:space="preserve">co najmniej dwuletnie doświadczenie w zarządzaniu bezpieczeństwem informacji w oparciu o normę PN-EN ISO/IEC 27001 w szczególności </w:t>
            </w:r>
            <w:r w:rsidRPr="00D94B21">
              <w:rPr>
                <w:rFonts w:ascii="Tahoma" w:hAnsi="Tahoma" w:cs="Tahoma"/>
                <w:i/>
                <w:iCs/>
                <w:sz w:val="10"/>
                <w:szCs w:val="10"/>
                <w:u w:val="single"/>
              </w:rPr>
              <w:t>w zakresie opracowania, wdrożenia i aktualizacji dokumentacji systemu zarządzania</w:t>
            </w:r>
            <w:r w:rsidRPr="00D94B21">
              <w:rPr>
                <w:rFonts w:ascii="Tahoma" w:hAnsi="Tahoma" w:cs="Tahoma"/>
                <w:i/>
                <w:iCs/>
                <w:sz w:val="10"/>
                <w:szCs w:val="10"/>
              </w:rPr>
              <w:t xml:space="preserve"> bezpieczeństwem informacji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B87F" w14:textId="7777777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2"/>
                <w:szCs w:val="12"/>
              </w:rPr>
            </w:pPr>
            <w:r w:rsidRPr="00D94B21">
              <w:rPr>
                <w:rFonts w:ascii="Tahoma" w:hAnsi="Tahoma" w:cs="Tahoma"/>
                <w:b/>
                <w:sz w:val="16"/>
                <w:szCs w:val="16"/>
              </w:rPr>
              <w:t>Posiadane</w:t>
            </w:r>
            <w:r w:rsidRPr="00D94B21">
              <w:rPr>
                <w:rFonts w:ascii="Tahoma" w:hAnsi="Tahoma" w:cs="Tahoma"/>
                <w:b/>
                <w:sz w:val="16"/>
                <w:szCs w:val="16"/>
              </w:rPr>
              <w:br/>
              <w:t>doświadczenie</w:t>
            </w:r>
          </w:p>
          <w:p w14:paraId="1837C657" w14:textId="435F6928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b/>
                <w:i/>
                <w:iCs/>
                <w:sz w:val="16"/>
                <w:szCs w:val="16"/>
              </w:rPr>
            </w:pPr>
            <w:r w:rsidRPr="00D94B21">
              <w:rPr>
                <w:rFonts w:ascii="Tahoma" w:hAnsi="Tahoma" w:cs="Tahoma"/>
                <w:i/>
                <w:iCs/>
                <w:sz w:val="10"/>
                <w:szCs w:val="10"/>
              </w:rPr>
              <w:t xml:space="preserve">co najmniej dwuletnie doświadczenie w prowadzeniu szkoleń z zakresu cyberbezpieczeństwa oraz legitymującej się przeprowadzeniem co najmniej jednego szkolenia </w:t>
            </w:r>
            <w:r w:rsidRPr="00D94B21">
              <w:rPr>
                <w:rFonts w:ascii="Tahoma" w:hAnsi="Tahoma" w:cs="Tahoma"/>
                <w:bCs/>
                <w:i/>
                <w:iCs/>
                <w:sz w:val="10"/>
                <w:szCs w:val="10"/>
              </w:rPr>
              <w:t>z zakresu</w:t>
            </w:r>
            <w:r w:rsidRPr="00D94B21">
              <w:rPr>
                <w:rFonts w:ascii="Tahoma" w:hAnsi="Tahoma" w:cs="Tahoma"/>
                <w:i/>
                <w:iCs/>
                <w:sz w:val="10"/>
                <w:szCs w:val="10"/>
              </w:rPr>
              <w:t xml:space="preserve"> cyberbezpieczeństwa </w:t>
            </w:r>
            <w:r w:rsidRPr="00D94B21">
              <w:rPr>
                <w:rFonts w:ascii="Tahoma" w:hAnsi="Tahoma" w:cs="Tahoma"/>
                <w:i/>
                <w:iCs/>
                <w:sz w:val="10"/>
                <w:szCs w:val="10"/>
              </w:rPr>
              <w:br/>
              <w:t>dla administracji publicznej</w:t>
            </w:r>
          </w:p>
        </w:tc>
      </w:tr>
      <w:tr w:rsidR="008B418B" w:rsidRPr="008B418B" w14:paraId="66E324DA" w14:textId="2EC0C755" w:rsidTr="0010436D">
        <w:trPr>
          <w:cantSplit/>
          <w:trHeight w:val="2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D62B" w14:textId="77777777" w:rsidR="008B418B" w:rsidRPr="008B418B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8B418B">
              <w:rPr>
                <w:rFonts w:ascii="Tahoma" w:hAnsi="Tahoma" w:cs="Tahoma"/>
                <w:i/>
                <w:sz w:val="10"/>
                <w:szCs w:val="10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01E5" w14:textId="77777777" w:rsidR="008B418B" w:rsidRPr="008B418B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8B418B">
              <w:rPr>
                <w:rFonts w:ascii="Tahoma" w:hAnsi="Tahoma" w:cs="Tahoma"/>
                <w:i/>
                <w:sz w:val="10"/>
                <w:szCs w:val="10"/>
              </w:rPr>
              <w:t>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729A" w14:textId="7777777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D94B21">
              <w:rPr>
                <w:rFonts w:ascii="Tahoma" w:hAnsi="Tahoma" w:cs="Tahoma"/>
                <w:i/>
                <w:sz w:val="10"/>
                <w:szCs w:val="1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5191" w14:textId="7777777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D94B21">
              <w:rPr>
                <w:rFonts w:ascii="Tahoma" w:hAnsi="Tahoma" w:cs="Tahoma"/>
                <w:i/>
                <w:sz w:val="10"/>
                <w:szCs w:val="1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66D" w14:textId="77777777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D94B21">
              <w:rPr>
                <w:rFonts w:ascii="Tahoma" w:hAnsi="Tahoma" w:cs="Tahoma"/>
                <w:i/>
                <w:sz w:val="10"/>
                <w:szCs w:val="1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F9B2" w14:textId="54B5C221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D94B21">
              <w:rPr>
                <w:rFonts w:ascii="Tahoma" w:hAnsi="Tahoma" w:cs="Tahoma"/>
                <w:i/>
                <w:sz w:val="10"/>
                <w:szCs w:val="10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C58C" w14:textId="0B677FAA" w:rsidR="008B418B" w:rsidRPr="00D94B21" w:rsidRDefault="008B418B" w:rsidP="00D46513">
            <w:pPr>
              <w:spacing w:line="276" w:lineRule="auto"/>
              <w:jc w:val="center"/>
              <w:rPr>
                <w:rFonts w:ascii="Tahoma" w:hAnsi="Tahoma" w:cs="Tahoma"/>
                <w:i/>
                <w:sz w:val="10"/>
                <w:szCs w:val="10"/>
              </w:rPr>
            </w:pPr>
            <w:r w:rsidRPr="00D94B21">
              <w:rPr>
                <w:rFonts w:ascii="Tahoma" w:hAnsi="Tahoma" w:cs="Tahoma"/>
                <w:i/>
                <w:sz w:val="10"/>
                <w:szCs w:val="10"/>
              </w:rPr>
              <w:t>7</w:t>
            </w:r>
          </w:p>
        </w:tc>
      </w:tr>
      <w:tr w:rsidR="008B418B" w:rsidRPr="009E6262" w14:paraId="4BA4BF8A" w14:textId="3CC65225" w:rsidTr="00D94B21">
        <w:trPr>
          <w:cantSplit/>
          <w:trHeight w:val="1471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9E0E" w14:textId="77777777" w:rsidR="008B418B" w:rsidRPr="009E6262" w:rsidRDefault="008B418B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5748" w14:textId="77777777" w:rsidR="008B418B" w:rsidRPr="00BC407B" w:rsidRDefault="008B418B" w:rsidP="00D46513">
            <w:pPr>
              <w:spacing w:line="276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109E" w14:textId="77777777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3E5D" w14:textId="77777777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DDF" w14:textId="2F381E97" w:rsidR="008B418B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 xml:space="preserve">Ważny (aktualny) </w:t>
            </w:r>
            <w:r w:rsidR="008B418B" w:rsidRPr="00D94B21">
              <w:rPr>
                <w:rFonts w:ascii="Tahoma" w:hAnsi="Tahoma" w:cs="Tahoma"/>
                <w:sz w:val="14"/>
                <w:szCs w:val="14"/>
              </w:rPr>
              <w:t>certyfikat</w:t>
            </w:r>
            <w:r w:rsidRPr="00D94B21">
              <w:rPr>
                <w:rFonts w:ascii="Tahoma" w:hAnsi="Tahoma" w:cs="Tahoma"/>
                <w:sz w:val="14"/>
                <w:szCs w:val="14"/>
              </w:rPr>
              <w:t xml:space="preserve"> – podać datę ważności oraz rodzaj certyfikatu jednego z wymienionych w pkt 10.5</w:t>
            </w:r>
            <w:r w:rsidR="008B418B" w:rsidRPr="00D94B21">
              <w:rPr>
                <w:rFonts w:ascii="Tahoma" w:hAnsi="Tahoma" w:cs="Tahoma"/>
                <w:sz w:val="14"/>
                <w:szCs w:val="14"/>
              </w:rPr>
              <w:t xml:space="preserve">: </w:t>
            </w:r>
            <w:r w:rsidRPr="00D94B21">
              <w:rPr>
                <w:rFonts w:ascii="Tahoma" w:hAnsi="Tahoma" w:cs="Tahoma"/>
                <w:sz w:val="14"/>
                <w:szCs w:val="14"/>
              </w:rPr>
              <w:t>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……..</w:t>
            </w:r>
            <w:r w:rsidR="008B418B" w:rsidRPr="00D94B21">
              <w:rPr>
                <w:rFonts w:ascii="Tahoma" w:hAnsi="Tahoma" w:cs="Tahoma"/>
                <w:sz w:val="14"/>
                <w:szCs w:val="14"/>
              </w:rPr>
              <w:t>….</w:t>
            </w:r>
            <w:proofErr w:type="gramEnd"/>
            <w:r w:rsidR="008B418B" w:rsidRPr="00D94B21">
              <w:rPr>
                <w:rFonts w:ascii="Tahoma" w:hAnsi="Tahoma" w:cs="Tahoma"/>
                <w:sz w:val="14"/>
                <w:szCs w:val="14"/>
              </w:rPr>
              <w:t>.</w:t>
            </w:r>
            <w:r w:rsidR="008B418B" w:rsidRPr="00D94B21">
              <w:rPr>
                <w:rFonts w:ascii="Tahoma" w:hAnsi="Tahoma" w:cs="Tahoma"/>
                <w:sz w:val="14"/>
                <w:szCs w:val="14"/>
              </w:rPr>
              <w:tab/>
            </w:r>
            <w:r w:rsidR="008B418B" w:rsidRPr="00D94B21">
              <w:rPr>
                <w:rFonts w:ascii="Tahoma" w:hAnsi="Tahoma" w:cs="Tahoma"/>
                <w:sz w:val="14"/>
                <w:szCs w:val="14"/>
              </w:rPr>
              <w:tab/>
            </w:r>
          </w:p>
          <w:p w14:paraId="61753BC4" w14:textId="66D0F459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D406" w14:textId="77777777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Data ………………</w:t>
            </w:r>
          </w:p>
          <w:p w14:paraId="0AB115F1" w14:textId="77777777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151742D2" w14:textId="77777777" w:rsidR="008B418B" w:rsidRPr="00D94B21" w:rsidRDefault="008B418B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Podmiot</w:t>
            </w:r>
            <w:proofErr w:type="gramEnd"/>
            <w:r w:rsidRPr="00D94B21">
              <w:rPr>
                <w:rFonts w:ascii="Tahoma" w:hAnsi="Tahoma" w:cs="Tahoma"/>
                <w:sz w:val="14"/>
                <w:szCs w:val="14"/>
              </w:rPr>
              <w:t xml:space="preserve"> dla którego wykonawca realizował usługę ………………</w:t>
            </w:r>
          </w:p>
          <w:p w14:paraId="057FD4BE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58359479" w14:textId="1F419F94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Zakres zrealizowanej usługi: …………………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6E7A" w14:textId="40975688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Data szkolenia ………………</w:t>
            </w:r>
          </w:p>
          <w:p w14:paraId="4ED517EF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62DD724A" w14:textId="77777777" w:rsidR="008B418B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Podmiot</w:t>
            </w:r>
            <w:proofErr w:type="gramEnd"/>
            <w:r w:rsidRPr="00D94B21">
              <w:rPr>
                <w:rFonts w:ascii="Tahoma" w:hAnsi="Tahoma" w:cs="Tahoma"/>
                <w:sz w:val="14"/>
                <w:szCs w:val="14"/>
              </w:rPr>
              <w:t xml:space="preserve"> dla którego wykonawca realizował szkolenie ………………</w:t>
            </w:r>
          </w:p>
          <w:p w14:paraId="3096826D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1F4A1775" w14:textId="54F0CAD8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Zakres zrealizowanego szkolenia: …………………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</w:t>
            </w:r>
            <w:proofErr w:type="gramEnd"/>
          </w:p>
        </w:tc>
      </w:tr>
      <w:tr w:rsidR="0010436D" w:rsidRPr="009E6262" w14:paraId="5E9754D5" w14:textId="787297F3" w:rsidTr="00D94B21">
        <w:trPr>
          <w:cantSplit/>
          <w:trHeight w:val="1549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E9ED" w14:textId="77777777" w:rsidR="0010436D" w:rsidRPr="009E6262" w:rsidRDefault="0010436D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E5F0" w14:textId="77777777" w:rsidR="0010436D" w:rsidRPr="009E6262" w:rsidRDefault="0010436D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14E9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F7B4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86B1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Ważny (aktualny) certyfikat – podać datę ważności oraz rodzaj certyfikatu jednego z wymienionych w pkt 10.5: 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……..….</w:t>
            </w:r>
            <w:proofErr w:type="gramEnd"/>
            <w:r w:rsidRPr="00D94B21">
              <w:rPr>
                <w:rFonts w:ascii="Tahoma" w:hAnsi="Tahoma" w:cs="Tahoma"/>
                <w:sz w:val="14"/>
                <w:szCs w:val="14"/>
              </w:rPr>
              <w:t>.</w:t>
            </w:r>
            <w:r w:rsidRPr="00D94B21">
              <w:rPr>
                <w:rFonts w:ascii="Tahoma" w:hAnsi="Tahoma" w:cs="Tahoma"/>
                <w:sz w:val="14"/>
                <w:szCs w:val="14"/>
              </w:rPr>
              <w:tab/>
            </w:r>
            <w:r w:rsidRPr="00D94B21">
              <w:rPr>
                <w:rFonts w:ascii="Tahoma" w:hAnsi="Tahoma" w:cs="Tahoma"/>
                <w:sz w:val="14"/>
                <w:szCs w:val="14"/>
              </w:rPr>
              <w:tab/>
            </w:r>
          </w:p>
          <w:p w14:paraId="11096BB1" w14:textId="096F0D2B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ab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8861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Data ………………</w:t>
            </w:r>
          </w:p>
          <w:p w14:paraId="4ED7B68C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1EA87B32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Podmiot</w:t>
            </w:r>
            <w:proofErr w:type="gramEnd"/>
            <w:r w:rsidRPr="00D94B21">
              <w:rPr>
                <w:rFonts w:ascii="Tahoma" w:hAnsi="Tahoma" w:cs="Tahoma"/>
                <w:sz w:val="14"/>
                <w:szCs w:val="14"/>
              </w:rPr>
              <w:t xml:space="preserve"> dla którego wykonawca realizował usługę ………………</w:t>
            </w:r>
          </w:p>
          <w:p w14:paraId="63829273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748F1899" w14:textId="08FCC0F1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Zakres zrealizowanej usługi: …………………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5C0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Data ………………</w:t>
            </w:r>
          </w:p>
          <w:p w14:paraId="67A61711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173FAB8C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Podmiot</w:t>
            </w:r>
            <w:proofErr w:type="gramEnd"/>
            <w:r w:rsidRPr="00D94B21">
              <w:rPr>
                <w:rFonts w:ascii="Tahoma" w:hAnsi="Tahoma" w:cs="Tahoma"/>
                <w:sz w:val="14"/>
                <w:szCs w:val="14"/>
              </w:rPr>
              <w:t xml:space="preserve"> dla którego wykonawca realizował szkolenie ………………</w:t>
            </w:r>
          </w:p>
          <w:p w14:paraId="50010FE9" w14:textId="77777777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</w:p>
          <w:p w14:paraId="5F3C4B2C" w14:textId="53CC3A08" w:rsidR="0010436D" w:rsidRPr="00D94B21" w:rsidRDefault="0010436D" w:rsidP="00D46513">
            <w:pPr>
              <w:spacing w:line="276" w:lineRule="auto"/>
              <w:rPr>
                <w:rFonts w:ascii="Tahoma" w:hAnsi="Tahoma" w:cs="Tahoma"/>
                <w:sz w:val="14"/>
                <w:szCs w:val="14"/>
              </w:rPr>
            </w:pPr>
            <w:r w:rsidRPr="00D94B21">
              <w:rPr>
                <w:rFonts w:ascii="Tahoma" w:hAnsi="Tahoma" w:cs="Tahoma"/>
                <w:sz w:val="14"/>
                <w:szCs w:val="14"/>
              </w:rPr>
              <w:t>Zakres zrealizowanego szkolenia: …………………</w:t>
            </w:r>
            <w:proofErr w:type="gramStart"/>
            <w:r w:rsidRPr="00D94B21">
              <w:rPr>
                <w:rFonts w:ascii="Tahoma" w:hAnsi="Tahoma" w:cs="Tahoma"/>
                <w:sz w:val="14"/>
                <w:szCs w:val="14"/>
              </w:rPr>
              <w:t>…….</w:t>
            </w:r>
            <w:proofErr w:type="gramEnd"/>
          </w:p>
        </w:tc>
      </w:tr>
    </w:tbl>
    <w:p w14:paraId="6E9E59A0" w14:textId="639FD8AF" w:rsidR="002200A7" w:rsidRPr="009E6262" w:rsidRDefault="002200A7" w:rsidP="00D46513">
      <w:pPr>
        <w:spacing w:before="60" w:after="60" w:line="276" w:lineRule="auto"/>
        <w:ind w:left="6372" w:firstLine="2133"/>
        <w:rPr>
          <w:rFonts w:ascii="Tahoma" w:hAnsi="Tahoma" w:cs="Tahoma"/>
          <w:sz w:val="20"/>
        </w:rPr>
      </w:pPr>
      <w:r w:rsidRPr="009E6262">
        <w:rPr>
          <w:rFonts w:ascii="Tahoma" w:hAnsi="Tahoma" w:cs="Tahoma"/>
          <w:sz w:val="20"/>
        </w:rPr>
        <w:t>Podpis …………………………………………………………</w:t>
      </w:r>
    </w:p>
    <w:p w14:paraId="33935E13" w14:textId="77777777" w:rsidR="00463129" w:rsidRDefault="002200A7" w:rsidP="00D46513">
      <w:pPr>
        <w:spacing w:before="60" w:after="60" w:line="276" w:lineRule="auto"/>
        <w:ind w:left="5664" w:firstLine="708"/>
        <w:jc w:val="center"/>
        <w:rPr>
          <w:rFonts w:ascii="Tahoma" w:hAnsi="Tahoma" w:cs="Tahoma"/>
          <w:sz w:val="16"/>
          <w:szCs w:val="16"/>
        </w:rPr>
      </w:pPr>
      <w:r w:rsidRPr="009E6262">
        <w:rPr>
          <w:rFonts w:ascii="Tahoma" w:hAnsi="Tahoma" w:cs="Tahoma"/>
          <w:sz w:val="16"/>
          <w:szCs w:val="16"/>
        </w:rPr>
        <w:t xml:space="preserve">/upełnomocniony przedstawiciel </w:t>
      </w:r>
      <w:r>
        <w:rPr>
          <w:rFonts w:ascii="Tahoma" w:hAnsi="Tahoma" w:cs="Tahoma"/>
          <w:sz w:val="16"/>
          <w:szCs w:val="16"/>
        </w:rPr>
        <w:t>W</w:t>
      </w:r>
      <w:r w:rsidRPr="009E6262">
        <w:rPr>
          <w:rFonts w:ascii="Tahoma" w:hAnsi="Tahoma" w:cs="Tahoma"/>
          <w:sz w:val="16"/>
          <w:szCs w:val="16"/>
        </w:rPr>
        <w:t>ykonawcy lub udostępniającego zasoby/</w:t>
      </w:r>
    </w:p>
    <w:p w14:paraId="3859655F" w14:textId="1635F3D1" w:rsidR="00BD0C6B" w:rsidRPr="00BD0C6B" w:rsidRDefault="00BD0C6B" w:rsidP="00D46513">
      <w:pPr>
        <w:tabs>
          <w:tab w:val="left" w:pos="4032"/>
        </w:tabs>
        <w:jc w:val="center"/>
        <w:outlineLvl w:val="0"/>
        <w:rPr>
          <w:rFonts w:ascii="Calibri" w:eastAsia="Calibri" w:hAnsi="Calibri" w:cs="Calibri"/>
          <w:color w:val="EE0000"/>
        </w:rPr>
      </w:pPr>
      <w:r w:rsidRPr="00BD0C6B">
        <w:rPr>
          <w:rFonts w:ascii="Calibri" w:eastAsia="Calibri" w:hAnsi="Calibri" w:cs="Calibri"/>
          <w:b/>
          <w:bCs/>
          <w:i/>
          <w:iCs/>
          <w:color w:val="EE0000"/>
          <w:sz w:val="18"/>
          <w:szCs w:val="18"/>
        </w:rPr>
        <w:t>Wykaz osób należy złożyć na wezwanie Zamawiającego. Nie należy składać wykazu wraz z ofertą.</w:t>
      </w:r>
    </w:p>
    <w:p w14:paraId="565F6937" w14:textId="62BFDA8F" w:rsidR="008B418B" w:rsidRDefault="008B418B" w:rsidP="00D46513">
      <w:pPr>
        <w:pStyle w:val="Akapitzlist"/>
        <w:spacing w:before="40" w:after="40"/>
        <w:ind w:left="3600"/>
        <w:jc w:val="both"/>
        <w:rPr>
          <w:rFonts w:ascii="Tahoma" w:hAnsi="Tahoma" w:cs="Tahoma"/>
          <w:sz w:val="16"/>
          <w:szCs w:val="16"/>
        </w:rPr>
        <w:sectPr w:rsidR="008B418B" w:rsidSect="00463129">
          <w:pgSz w:w="16840" w:h="11907" w:orient="landscape" w:code="9"/>
          <w:pgMar w:top="1134" w:right="567" w:bottom="709" w:left="709" w:header="284" w:footer="215" w:gutter="0"/>
          <w:cols w:space="708"/>
          <w:docGrid w:linePitch="360"/>
        </w:sectPr>
      </w:pPr>
    </w:p>
    <w:p w14:paraId="2E1FCC57" w14:textId="2CC7C94A" w:rsidR="002200A7" w:rsidRPr="00463129" w:rsidRDefault="002200A7" w:rsidP="00D46513">
      <w:pPr>
        <w:spacing w:before="60" w:after="60" w:line="276" w:lineRule="auto"/>
        <w:jc w:val="right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sz w:val="22"/>
          <w:szCs w:val="22"/>
        </w:rPr>
        <w:lastRenderedPageBreak/>
        <w:t>Druk Nr 6A</w:t>
      </w:r>
    </w:p>
    <w:p w14:paraId="14EEF76E" w14:textId="77777777" w:rsidR="002200A7" w:rsidRPr="006E3B55" w:rsidRDefault="002200A7" w:rsidP="00D46513">
      <w:pPr>
        <w:tabs>
          <w:tab w:val="left" w:pos="0"/>
        </w:tabs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b/>
          <w:sz w:val="18"/>
          <w:szCs w:val="18"/>
        </w:rPr>
        <w:t>Pełna nazwa/firma podmiotu udostępniającego zasoby: ………………………………………….</w:t>
      </w:r>
    </w:p>
    <w:p w14:paraId="2E96F7ED" w14:textId="77777777" w:rsidR="002200A7" w:rsidRPr="006E3B55" w:rsidRDefault="002200A7" w:rsidP="00D46513">
      <w:pPr>
        <w:tabs>
          <w:tab w:val="left" w:pos="0"/>
        </w:tabs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adres siedziby</w:t>
      </w:r>
      <w:r w:rsidRPr="006E3B55">
        <w:rPr>
          <w:rFonts w:ascii="Tahoma" w:hAnsi="Tahoma" w:cs="Tahoma"/>
          <w:sz w:val="16"/>
          <w:szCs w:val="16"/>
        </w:rPr>
        <w:t xml:space="preserve"> </w:t>
      </w:r>
      <w:r w:rsidRPr="00586C5B">
        <w:rPr>
          <w:rFonts w:ascii="Tahoma" w:hAnsi="Tahoma" w:cs="Tahoma"/>
          <w:sz w:val="18"/>
          <w:szCs w:val="18"/>
        </w:rPr>
        <w:t>podmiotu udostępniającego: …………………………</w:t>
      </w:r>
    </w:p>
    <w:p w14:paraId="70B20514" w14:textId="77777777" w:rsidR="002200A7" w:rsidRPr="006E3B55" w:rsidRDefault="002200A7" w:rsidP="00D46513">
      <w:pPr>
        <w:spacing w:before="20" w:after="20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NIP/PESEL: 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……..,REGON</w:t>
      </w:r>
      <w:proofErr w:type="gramEnd"/>
      <w:r w:rsidRPr="006E3B55">
        <w:rPr>
          <w:rFonts w:ascii="Tahoma" w:hAnsi="Tahoma" w:cs="Tahoma"/>
          <w:sz w:val="18"/>
          <w:szCs w:val="18"/>
        </w:rPr>
        <w:t>: ……………………</w:t>
      </w:r>
      <w:proofErr w:type="gramStart"/>
      <w:r w:rsidRPr="006E3B55">
        <w:rPr>
          <w:rFonts w:ascii="Tahoma" w:hAnsi="Tahoma" w:cs="Tahoma"/>
          <w:sz w:val="18"/>
          <w:szCs w:val="18"/>
        </w:rPr>
        <w:t>…….</w:t>
      </w:r>
      <w:proofErr w:type="gramEnd"/>
      <w:r w:rsidRPr="006E3B55">
        <w:rPr>
          <w:rFonts w:ascii="Tahoma" w:hAnsi="Tahoma" w:cs="Tahoma"/>
          <w:sz w:val="18"/>
          <w:szCs w:val="18"/>
        </w:rPr>
        <w:t>,Nr KRS/</w:t>
      </w:r>
      <w:proofErr w:type="spellStart"/>
      <w:r w:rsidRPr="006E3B55">
        <w:rPr>
          <w:rFonts w:ascii="Tahoma" w:hAnsi="Tahoma" w:cs="Tahoma"/>
          <w:sz w:val="18"/>
          <w:szCs w:val="18"/>
        </w:rPr>
        <w:t>CEiDG</w:t>
      </w:r>
      <w:proofErr w:type="spellEnd"/>
      <w:r w:rsidRPr="006E3B55">
        <w:rPr>
          <w:rFonts w:ascii="Tahoma" w:hAnsi="Tahoma" w:cs="Tahoma"/>
          <w:sz w:val="18"/>
          <w:szCs w:val="18"/>
        </w:rPr>
        <w:t>: ……………………</w:t>
      </w:r>
    </w:p>
    <w:p w14:paraId="7879C321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b/>
          <w:sz w:val="4"/>
          <w:szCs w:val="4"/>
        </w:rPr>
      </w:pPr>
    </w:p>
    <w:p w14:paraId="0936B15E" w14:textId="77777777" w:rsidR="002200A7" w:rsidRDefault="002200A7" w:rsidP="00D46513">
      <w:pPr>
        <w:spacing w:before="20" w:after="20"/>
        <w:jc w:val="center"/>
        <w:rPr>
          <w:rFonts w:ascii="Tahoma" w:hAnsi="Tahoma" w:cs="Tahoma"/>
          <w:b/>
        </w:rPr>
      </w:pPr>
    </w:p>
    <w:p w14:paraId="236C9CB0" w14:textId="77777777" w:rsidR="00463129" w:rsidRDefault="00463129" w:rsidP="00D46513">
      <w:pPr>
        <w:spacing w:before="20" w:after="20"/>
        <w:jc w:val="center"/>
        <w:rPr>
          <w:rFonts w:ascii="Tahoma" w:hAnsi="Tahoma" w:cs="Tahoma"/>
          <w:b/>
        </w:rPr>
      </w:pPr>
    </w:p>
    <w:p w14:paraId="723FB45C" w14:textId="205CCE8C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b/>
        </w:rPr>
      </w:pPr>
      <w:r w:rsidRPr="006E3B55">
        <w:rPr>
          <w:rFonts w:ascii="Tahoma" w:hAnsi="Tahoma" w:cs="Tahoma"/>
          <w:b/>
        </w:rPr>
        <w:t>ZOBOWIĄZANIE DO UDOSTĘPNIENIA ZASOBÓW OSOBOWYCH</w:t>
      </w:r>
    </w:p>
    <w:p w14:paraId="10F71281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20"/>
          <w:szCs w:val="20"/>
        </w:rPr>
        <w:t xml:space="preserve">składane na podstawie art. 118 ust. 3 ustawy z dnia 11 września 2019 r. – Prawo zamówień publicznych </w:t>
      </w:r>
      <w:r w:rsidRPr="006E3B55">
        <w:rPr>
          <w:rFonts w:ascii="Tahoma" w:hAnsi="Tahoma" w:cs="Tahoma"/>
          <w:sz w:val="20"/>
          <w:szCs w:val="20"/>
        </w:rPr>
        <w:br/>
        <w:t>(</w:t>
      </w:r>
      <w:proofErr w:type="spellStart"/>
      <w:r w:rsidRPr="006E3B55">
        <w:rPr>
          <w:rFonts w:ascii="Tahoma" w:hAnsi="Tahoma" w:cs="Tahoma"/>
          <w:sz w:val="20"/>
          <w:szCs w:val="20"/>
        </w:rPr>
        <w:t>t.j</w:t>
      </w:r>
      <w:proofErr w:type="spellEnd"/>
      <w:r w:rsidRPr="006E3B55">
        <w:rPr>
          <w:rFonts w:ascii="Tahoma" w:hAnsi="Tahoma" w:cs="Tahoma"/>
          <w:sz w:val="20"/>
          <w:szCs w:val="20"/>
        </w:rPr>
        <w:t xml:space="preserve">. Dz. U. </w:t>
      </w:r>
      <w:r w:rsidRPr="006E3B55">
        <w:rPr>
          <w:rFonts w:ascii="Tahoma" w:hAnsi="Tahoma" w:cs="Tahoma"/>
          <w:bCs/>
          <w:sz w:val="20"/>
          <w:szCs w:val="20"/>
        </w:rPr>
        <w:t>z 2024 r. poz. 1320 ze zm.</w:t>
      </w:r>
      <w:r w:rsidRPr="006E3B55">
        <w:rPr>
          <w:rFonts w:ascii="Tahoma" w:hAnsi="Tahoma" w:cs="Tahoma"/>
          <w:sz w:val="20"/>
          <w:szCs w:val="20"/>
        </w:rPr>
        <w:t xml:space="preserve">) </w:t>
      </w:r>
    </w:p>
    <w:p w14:paraId="718D93AF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ab/>
        <w:t>Ja 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.……………………………………………</w:t>
      </w:r>
    </w:p>
    <w:p w14:paraId="5F67A2F3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(imię i nazwisko)</w:t>
      </w:r>
    </w:p>
    <w:p w14:paraId="25E32037" w14:textId="77777777" w:rsidR="002200A7" w:rsidRPr="006E3B55" w:rsidRDefault="002200A7" w:rsidP="00D46513">
      <w:pPr>
        <w:spacing w:before="20" w:after="20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>jako udostępniający: ……………………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………………………………………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.…………………</w:t>
      </w:r>
      <w:proofErr w:type="gramStart"/>
      <w:r w:rsidRPr="006E3B55">
        <w:rPr>
          <w:rFonts w:ascii="Tahoma" w:hAnsi="Tahoma" w:cs="Tahoma"/>
          <w:sz w:val="22"/>
          <w:szCs w:val="22"/>
        </w:rPr>
        <w:t>…….</w:t>
      </w:r>
      <w:proofErr w:type="gramEnd"/>
      <w:r w:rsidRPr="006E3B55">
        <w:rPr>
          <w:rFonts w:ascii="Tahoma" w:hAnsi="Tahoma" w:cs="Tahoma"/>
          <w:sz w:val="22"/>
          <w:szCs w:val="22"/>
        </w:rPr>
        <w:t>.</w:t>
      </w:r>
    </w:p>
    <w:p w14:paraId="1557B2F4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>/Nazwa Firmy/</w:t>
      </w:r>
      <w:r w:rsidRPr="006E3B55">
        <w:rPr>
          <w:rFonts w:ascii="Tahoma" w:hAnsi="Tahoma" w:cs="Tahoma"/>
          <w:sz w:val="22"/>
          <w:szCs w:val="22"/>
        </w:rPr>
        <w:t xml:space="preserve"> </w:t>
      </w:r>
    </w:p>
    <w:p w14:paraId="6078ED5E" w14:textId="77777777" w:rsidR="002200A7" w:rsidRPr="006E3B55" w:rsidRDefault="002200A7" w:rsidP="00D46513">
      <w:pPr>
        <w:spacing w:before="20" w:after="20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14"/>
          <w:szCs w:val="14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</w:t>
      </w:r>
      <w:r w:rsidRPr="006E3B55">
        <w:rPr>
          <w:rFonts w:ascii="Tahoma" w:eastAsia="Calibri" w:hAnsi="Tahoma" w:cs="Tahoma"/>
          <w:sz w:val="14"/>
          <w:szCs w:val="14"/>
          <w:lang w:eastAsia="en-US"/>
        </w:rPr>
        <w:t>a także, że wszystkie informacje podane w poniższych oświadczeniach są aktualne, zgodne z prawdą i zostały przedstawione z pełną świadomością konsekwencji wprowadzenia Zamawiającego w błąd przy przedstawianiu informacji</w:t>
      </w:r>
      <w:r w:rsidRPr="006E3B55">
        <w:rPr>
          <w:rFonts w:ascii="Tahoma" w:hAnsi="Tahoma" w:cs="Tahoma"/>
          <w:sz w:val="16"/>
          <w:szCs w:val="16"/>
        </w:rPr>
        <w:t>:</w:t>
      </w:r>
    </w:p>
    <w:p w14:paraId="1A3707DE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b/>
          <w:sz w:val="2"/>
          <w:szCs w:val="2"/>
        </w:rPr>
      </w:pPr>
    </w:p>
    <w:p w14:paraId="4C358585" w14:textId="77777777" w:rsidR="002200A7" w:rsidRPr="002200A7" w:rsidRDefault="002200A7" w:rsidP="00D46513">
      <w:pPr>
        <w:spacing w:before="20" w:after="60"/>
        <w:jc w:val="center"/>
        <w:rPr>
          <w:rFonts w:ascii="Tahoma" w:hAnsi="Tahoma" w:cs="Tahoma"/>
          <w:bCs/>
          <w:sz w:val="22"/>
          <w:szCs w:val="22"/>
        </w:rPr>
      </w:pPr>
      <w:r w:rsidRPr="002200A7">
        <w:rPr>
          <w:rFonts w:ascii="Tahoma" w:hAnsi="Tahoma" w:cs="Tahoma"/>
          <w:b/>
          <w:sz w:val="22"/>
          <w:szCs w:val="22"/>
        </w:rPr>
        <w:t>oświadczam</w:t>
      </w:r>
      <w:r w:rsidRPr="002200A7">
        <w:rPr>
          <w:rFonts w:ascii="Tahoma" w:hAnsi="Tahoma" w:cs="Tahoma"/>
          <w:sz w:val="22"/>
          <w:szCs w:val="22"/>
        </w:rPr>
        <w:t xml:space="preserve">, że </w:t>
      </w:r>
      <w:r w:rsidRPr="002200A7">
        <w:rPr>
          <w:rFonts w:ascii="Tahoma" w:hAnsi="Tahoma" w:cs="Tahoma"/>
          <w:bCs/>
          <w:sz w:val="22"/>
          <w:szCs w:val="22"/>
        </w:rPr>
        <w:t>w postępowaniu:</w:t>
      </w:r>
    </w:p>
    <w:p w14:paraId="3C503029" w14:textId="0015F0EB" w:rsidR="002200A7" w:rsidRPr="006E3B55" w:rsidRDefault="001E5DA8" w:rsidP="00D46513">
      <w:pPr>
        <w:spacing w:before="20" w:after="60"/>
        <w:jc w:val="center"/>
        <w:rPr>
          <w:rFonts w:ascii="Tahoma" w:hAnsi="Tahoma" w:cs="Tahoma"/>
          <w:b/>
          <w:bCs/>
          <w:sz w:val="22"/>
          <w:szCs w:val="22"/>
        </w:rPr>
      </w:pPr>
      <w:r w:rsidRPr="00D81DA4">
        <w:rPr>
          <w:rFonts w:ascii="Tahoma" w:hAnsi="Tahoma" w:cs="Tahoma"/>
          <w:b/>
          <w:sz w:val="20"/>
          <w:szCs w:val="20"/>
        </w:rPr>
        <w:t>Świadczenie usług w zakresie cyberbezpieczeństwa dla Powiatowego Centrum Usług Wspólnych (PCUW) w Kędzierzynie-Koźlu oraz 14 Jednostek organizacyjnych obsługiwanych przez PCUW</w:t>
      </w:r>
      <w:r w:rsidR="002200A7" w:rsidRPr="006E3B55">
        <w:rPr>
          <w:rFonts w:ascii="Tahoma" w:hAnsi="Tahoma" w:cs="Tahoma"/>
          <w:b/>
          <w:sz w:val="22"/>
          <w:szCs w:val="22"/>
        </w:rPr>
        <w:br/>
      </w:r>
      <w:r w:rsidR="002200A7" w:rsidRPr="006E3B55">
        <w:rPr>
          <w:rFonts w:ascii="Tahoma" w:hAnsi="Tahoma" w:cs="Tahoma"/>
          <w:sz w:val="16"/>
          <w:szCs w:val="16"/>
        </w:rPr>
        <w:t>/Nazwa zadania/</w:t>
      </w:r>
    </w:p>
    <w:p w14:paraId="6B545D7F" w14:textId="77777777" w:rsidR="002200A7" w:rsidRPr="006E3B55" w:rsidRDefault="002200A7" w:rsidP="00D46513">
      <w:pPr>
        <w:spacing w:before="20" w:after="20"/>
        <w:rPr>
          <w:rFonts w:ascii="Tahoma" w:hAnsi="Tahoma" w:cs="Tahoma"/>
          <w:b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>Udostępniamy poniższemu Wykonawcy:</w:t>
      </w:r>
    </w:p>
    <w:p w14:paraId="1E93D1B7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7E127A2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/Nazwa Wykonawcy składającego ofertę/</w:t>
      </w:r>
    </w:p>
    <w:p w14:paraId="03BA36A4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b/>
          <w:sz w:val="22"/>
          <w:szCs w:val="22"/>
        </w:rPr>
        <w:t xml:space="preserve">swoje zasoby </w:t>
      </w:r>
      <w:r w:rsidRPr="006E3B55">
        <w:rPr>
          <w:rFonts w:ascii="Tahoma" w:hAnsi="Tahoma" w:cs="Tahoma"/>
          <w:b/>
        </w:rPr>
        <w:t>w zakresie osób</w:t>
      </w:r>
      <w:r w:rsidRPr="006E3B55">
        <w:rPr>
          <w:rFonts w:ascii="Tahoma" w:hAnsi="Tahoma" w:cs="Tahoma"/>
          <w:b/>
          <w:sz w:val="22"/>
          <w:szCs w:val="22"/>
        </w:rPr>
        <w:t xml:space="preserve"> przewidzianych do realizacji powyższego zadania</w:t>
      </w:r>
    </w:p>
    <w:p w14:paraId="19CEDB51" w14:textId="77777777" w:rsidR="002200A7" w:rsidRPr="006E3B55" w:rsidRDefault="002200A7" w:rsidP="00D46513">
      <w:pPr>
        <w:spacing w:before="20" w:after="20"/>
        <w:rPr>
          <w:rFonts w:ascii="Tahoma" w:hAnsi="Tahoma" w:cs="Tahoma"/>
          <w:b/>
          <w:bCs/>
          <w:sz w:val="22"/>
          <w:szCs w:val="22"/>
          <w:vertAlign w:val="superscript"/>
        </w:rPr>
      </w:pPr>
      <w:r w:rsidRPr="006E3B55">
        <w:rPr>
          <w:rFonts w:ascii="Tahoma" w:hAnsi="Tahoma" w:cs="Tahoma"/>
          <w:b/>
          <w:bCs/>
          <w:sz w:val="22"/>
          <w:szCs w:val="22"/>
        </w:rPr>
        <w:t>Udostępnienie osób nastąpi w postaci:</w:t>
      </w:r>
      <w:r w:rsidRPr="006E3B55">
        <w:rPr>
          <w:rFonts w:ascii="Tahoma" w:hAnsi="Tahoma" w:cs="Tahoma"/>
          <w:b/>
          <w:bCs/>
          <w:sz w:val="21"/>
          <w:szCs w:val="21"/>
        </w:rPr>
        <w:t xml:space="preserve"> *</w:t>
      </w:r>
    </w:p>
    <w:p w14:paraId="2FC06C92" w14:textId="77777777" w:rsidR="002200A7" w:rsidRPr="006E3B55" w:rsidRDefault="002200A7">
      <w:pPr>
        <w:numPr>
          <w:ilvl w:val="0"/>
          <w:numId w:val="139"/>
        </w:numPr>
        <w:spacing w:before="20" w:after="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bezpośredniego naszego udziału w realizacji zamówienia w formie podwykonawstwa z wykorzystaniem własnych osób posiadających wymagane uprawnienia i pełniących n/w funkcje:</w:t>
      </w:r>
    </w:p>
    <w:p w14:paraId="0411F515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FF3EA84" w14:textId="21344823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22"/>
          <w:szCs w:val="22"/>
        </w:rPr>
      </w:pPr>
      <w:r w:rsidRPr="006E3B55">
        <w:rPr>
          <w:rFonts w:ascii="Tahoma" w:hAnsi="Tahoma" w:cs="Tahoma"/>
          <w:sz w:val="16"/>
          <w:szCs w:val="16"/>
        </w:rPr>
        <w:t xml:space="preserve">wymienić funkcje osób biorących udział w bezpośredniej realizacji zamówienia potwierdzone drukiem Nr 5 </w:t>
      </w:r>
      <w:r w:rsidR="00586C5B">
        <w:rPr>
          <w:rFonts w:ascii="Tahoma" w:hAnsi="Tahoma" w:cs="Tahoma"/>
          <w:sz w:val="16"/>
          <w:szCs w:val="16"/>
        </w:rPr>
        <w:t>U</w:t>
      </w:r>
      <w:r w:rsidRPr="006E3B55">
        <w:rPr>
          <w:rFonts w:ascii="Tahoma" w:hAnsi="Tahoma" w:cs="Tahoma"/>
          <w:sz w:val="16"/>
          <w:szCs w:val="16"/>
        </w:rPr>
        <w:t>dostępniającego</w:t>
      </w:r>
    </w:p>
    <w:p w14:paraId="0B789329" w14:textId="77777777" w:rsidR="002200A7" w:rsidRPr="006E3B55" w:rsidRDefault="002200A7" w:rsidP="00D46513">
      <w:pPr>
        <w:spacing w:before="20" w:after="20"/>
        <w:ind w:left="284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lub</w:t>
      </w:r>
    </w:p>
    <w:p w14:paraId="2BB25121" w14:textId="77777777" w:rsidR="002200A7" w:rsidRPr="006E3B55" w:rsidRDefault="002200A7">
      <w:pPr>
        <w:numPr>
          <w:ilvl w:val="0"/>
          <w:numId w:val="139"/>
        </w:numPr>
        <w:spacing w:before="20" w:after="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6E3B55">
        <w:rPr>
          <w:rFonts w:ascii="Tahoma" w:hAnsi="Tahoma" w:cs="Tahoma"/>
          <w:sz w:val="18"/>
          <w:szCs w:val="18"/>
        </w:rPr>
        <w:t>bezpośredniego udostępnienia (przekazania) osób do dyspozycji Wykonawcy zamówienia (bez udziału podmiotu udostępniającego w realizacji zamówienia)</w:t>
      </w:r>
    </w:p>
    <w:p w14:paraId="72DF3288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……………………………………………………..……………………………………………………………………………………..……………………………………….……………</w:t>
      </w:r>
    </w:p>
    <w:p w14:paraId="77A2798C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sz w:val="16"/>
          <w:szCs w:val="16"/>
        </w:rPr>
        <w:t>(wymienić osoby i pełnione funkcje)</w:t>
      </w:r>
    </w:p>
    <w:p w14:paraId="2F1DF0AA" w14:textId="77777777" w:rsidR="002200A7" w:rsidRPr="006E3B55" w:rsidRDefault="002200A7" w:rsidP="00D46513">
      <w:pPr>
        <w:spacing w:before="20" w:after="20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20"/>
          <w:szCs w:val="20"/>
        </w:rPr>
        <w:t>Nasze zasoby wiedzy i doświadczenia zostaną udostępnione w/w Wykonawcy na zasadach jak niżej:</w:t>
      </w:r>
    </w:p>
    <w:p w14:paraId="2AA66687" w14:textId="77777777" w:rsidR="002200A7" w:rsidRPr="006E3B55" w:rsidRDefault="002200A7">
      <w:pPr>
        <w:numPr>
          <w:ilvl w:val="0"/>
          <w:numId w:val="140"/>
        </w:numPr>
        <w:spacing w:before="20" w:after="20"/>
        <w:ind w:left="284" w:hanging="284"/>
        <w:rPr>
          <w:rFonts w:ascii="Tahoma" w:hAnsi="Tahoma" w:cs="Tahoma"/>
          <w:sz w:val="20"/>
          <w:szCs w:val="20"/>
        </w:rPr>
      </w:pPr>
      <w:r w:rsidRPr="006E3B55">
        <w:rPr>
          <w:rFonts w:ascii="Tahoma" w:hAnsi="Tahoma" w:cs="Tahoma"/>
          <w:b/>
          <w:sz w:val="18"/>
          <w:szCs w:val="18"/>
        </w:rPr>
        <w:t>Sposób</w:t>
      </w:r>
      <w:r w:rsidRPr="006E3B55">
        <w:rPr>
          <w:rFonts w:ascii="Tahoma" w:hAnsi="Tahoma" w:cs="Tahoma"/>
          <w:sz w:val="18"/>
          <w:szCs w:val="18"/>
        </w:rPr>
        <w:t xml:space="preserve"> wykorzystania udostępnionych przeze mnie zasobów będzie następujący:</w:t>
      </w:r>
      <w:r w:rsidRPr="006E3B55">
        <w:rPr>
          <w:rFonts w:ascii="Tahoma" w:hAnsi="Tahoma" w:cs="Tahoma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</w:t>
      </w:r>
      <w:proofErr w:type="gramStart"/>
      <w:r w:rsidRPr="006E3B55">
        <w:rPr>
          <w:rFonts w:ascii="Tahoma" w:hAnsi="Tahoma" w:cs="Tahoma"/>
          <w:sz w:val="20"/>
          <w:szCs w:val="20"/>
        </w:rPr>
        <w:t>…….</w:t>
      </w:r>
      <w:proofErr w:type="gramEnd"/>
      <w:r w:rsidRPr="006E3B55">
        <w:rPr>
          <w:rFonts w:ascii="Tahoma" w:hAnsi="Tahoma" w:cs="Tahoma"/>
          <w:sz w:val="20"/>
          <w:szCs w:val="20"/>
        </w:rPr>
        <w:t>.</w:t>
      </w:r>
    </w:p>
    <w:p w14:paraId="4CB8086F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 sposób zasób Podmiotu będzie wykorzystany podczas realizacji zamówienia)</w:t>
      </w:r>
    </w:p>
    <w:p w14:paraId="4B28576D" w14:textId="77777777" w:rsidR="002200A7" w:rsidRPr="006E3B55" w:rsidRDefault="002200A7">
      <w:pPr>
        <w:numPr>
          <w:ilvl w:val="0"/>
          <w:numId w:val="140"/>
        </w:numPr>
        <w:spacing w:before="20" w:after="20"/>
        <w:ind w:left="284" w:hanging="284"/>
        <w:rPr>
          <w:rFonts w:ascii="Tahoma" w:hAnsi="Tahoma" w:cs="Tahoma"/>
          <w:b/>
          <w:sz w:val="20"/>
          <w:szCs w:val="20"/>
        </w:rPr>
      </w:pPr>
      <w:r w:rsidRPr="006E3B55">
        <w:rPr>
          <w:rFonts w:ascii="Tahoma" w:hAnsi="Tahoma" w:cs="Tahoma"/>
          <w:b/>
          <w:sz w:val="18"/>
          <w:szCs w:val="18"/>
          <w:lang w:eastAsia="ar-SA"/>
        </w:rPr>
        <w:t>Okres</w:t>
      </w:r>
      <w:r w:rsidRPr="006E3B55">
        <w:rPr>
          <w:rFonts w:ascii="Tahoma" w:hAnsi="Tahoma" w:cs="Tahoma"/>
          <w:sz w:val="18"/>
          <w:szCs w:val="18"/>
          <w:lang w:eastAsia="ar-SA"/>
        </w:rPr>
        <w:t xml:space="preserve"> mojego udziału przy wykonywaniu zamówienia będzie następujący:</w:t>
      </w:r>
      <w:r w:rsidRPr="006E3B55">
        <w:rPr>
          <w:rFonts w:ascii="Tahoma" w:hAnsi="Tahoma" w:cs="Tahoma"/>
          <w:sz w:val="18"/>
          <w:szCs w:val="18"/>
        </w:rPr>
        <w:t xml:space="preserve"> </w:t>
      </w: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Pr="006E3B55">
        <w:rPr>
          <w:rFonts w:ascii="Tahoma" w:hAnsi="Tahoma" w:cs="Tahoma"/>
          <w:sz w:val="16"/>
          <w:szCs w:val="16"/>
        </w:rPr>
        <w:t>…….</w:t>
      </w:r>
      <w:proofErr w:type="gramEnd"/>
      <w:r w:rsidRPr="006E3B55">
        <w:rPr>
          <w:rFonts w:ascii="Tahoma" w:hAnsi="Tahoma" w:cs="Tahoma"/>
          <w:sz w:val="16"/>
          <w:szCs w:val="16"/>
        </w:rPr>
        <w:t>.</w:t>
      </w:r>
    </w:p>
    <w:p w14:paraId="65AEC6EA" w14:textId="77777777" w:rsidR="002200A7" w:rsidRPr="006E3B55" w:rsidRDefault="002200A7" w:rsidP="00D46513">
      <w:pPr>
        <w:spacing w:before="20" w:after="20"/>
        <w:jc w:val="center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okres, w którym zasoby będą udostępniane Wykonawcy)</w:t>
      </w:r>
    </w:p>
    <w:p w14:paraId="7D11E26F" w14:textId="77777777" w:rsidR="002200A7" w:rsidRPr="006E3B55" w:rsidRDefault="002200A7">
      <w:pPr>
        <w:pStyle w:val="Akapitzlist"/>
        <w:numPr>
          <w:ilvl w:val="0"/>
          <w:numId w:val="141"/>
        </w:numPr>
        <w:tabs>
          <w:tab w:val="clear" w:pos="1440"/>
          <w:tab w:val="num" w:pos="284"/>
        </w:tabs>
        <w:spacing w:before="20" w:after="20" w:line="240" w:lineRule="auto"/>
        <w:ind w:hanging="1440"/>
        <w:contextualSpacing w:val="0"/>
        <w:jc w:val="both"/>
        <w:rPr>
          <w:rFonts w:ascii="Tahoma" w:hAnsi="Tahoma" w:cs="Tahoma"/>
          <w:b/>
          <w:sz w:val="16"/>
          <w:szCs w:val="16"/>
        </w:rPr>
      </w:pPr>
      <w:r w:rsidRPr="006E3B55">
        <w:rPr>
          <w:rFonts w:ascii="Tahoma" w:hAnsi="Tahoma" w:cs="Tahoma"/>
          <w:b/>
          <w:bCs/>
          <w:sz w:val="18"/>
          <w:szCs w:val="18"/>
        </w:rPr>
        <w:t>Zakres</w:t>
      </w:r>
      <w:r w:rsidRPr="006E3B55">
        <w:rPr>
          <w:rFonts w:ascii="Tahoma" w:hAnsi="Tahoma" w:cs="Tahoma"/>
          <w:sz w:val="18"/>
          <w:szCs w:val="18"/>
        </w:rPr>
        <w:t xml:space="preserve"> mojego udziału przy wykonaniu zamówienia będzie następujący:</w:t>
      </w:r>
    </w:p>
    <w:p w14:paraId="3228BDF4" w14:textId="77777777" w:rsidR="002200A7" w:rsidRPr="006E3B55" w:rsidRDefault="002200A7" w:rsidP="00D46513">
      <w:pPr>
        <w:pStyle w:val="Akapitzlist"/>
        <w:spacing w:before="20" w:after="20" w:line="240" w:lineRule="auto"/>
        <w:ind w:left="284"/>
        <w:contextualSpacing w:val="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…………………………………………………………………………………………………………………………………………………………………………………………………....</w:t>
      </w:r>
    </w:p>
    <w:p w14:paraId="600BF668" w14:textId="77777777" w:rsidR="002200A7" w:rsidRPr="006E3B55" w:rsidRDefault="002200A7" w:rsidP="00D46513">
      <w:pPr>
        <w:pStyle w:val="Akapitzlist"/>
        <w:spacing w:before="20" w:after="20" w:line="240" w:lineRule="auto"/>
        <w:ind w:left="284"/>
        <w:contextualSpacing w:val="0"/>
        <w:jc w:val="both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sz w:val="16"/>
          <w:szCs w:val="16"/>
        </w:rPr>
        <w:t>(należy wpisać w jakim zakresie Podmiot udostępniający zasoby będzie brał udział w realizacji zamówienia tj. jaki zakres będzie wykonywał)</w:t>
      </w:r>
    </w:p>
    <w:p w14:paraId="45F8D989" w14:textId="77777777" w:rsidR="002200A7" w:rsidRPr="006E3B55" w:rsidRDefault="002200A7" w:rsidP="00D46513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>* -</w:t>
      </w:r>
      <w:r w:rsidRPr="006E3B55">
        <w:rPr>
          <w:rFonts w:ascii="Tahoma" w:hAnsi="Tahoma" w:cs="Tahoma"/>
          <w:sz w:val="16"/>
          <w:szCs w:val="16"/>
        </w:rPr>
        <w:t xml:space="preserve"> niepotrzebne skreślić.</w:t>
      </w:r>
    </w:p>
    <w:p w14:paraId="76BE29DE" w14:textId="77777777" w:rsidR="002200A7" w:rsidRPr="006E3B55" w:rsidRDefault="002200A7" w:rsidP="00D46513">
      <w:pPr>
        <w:spacing w:before="20" w:after="20"/>
        <w:jc w:val="both"/>
        <w:rPr>
          <w:rFonts w:ascii="Tahoma" w:hAnsi="Tahoma" w:cs="Tahoma"/>
          <w:b/>
          <w:bCs/>
          <w:sz w:val="4"/>
          <w:szCs w:val="4"/>
        </w:rPr>
      </w:pPr>
    </w:p>
    <w:p w14:paraId="78592653" w14:textId="77777777" w:rsidR="002200A7" w:rsidRPr="006E3B55" w:rsidRDefault="002200A7" w:rsidP="00D46513">
      <w:pPr>
        <w:spacing w:before="20" w:after="20"/>
        <w:rPr>
          <w:rFonts w:ascii="Tahoma" w:hAnsi="Tahoma" w:cs="Tahoma"/>
          <w:sz w:val="16"/>
          <w:szCs w:val="16"/>
        </w:rPr>
      </w:pPr>
      <w:r w:rsidRPr="006E3B55">
        <w:rPr>
          <w:rFonts w:ascii="Tahoma" w:hAnsi="Tahoma" w:cs="Tahoma"/>
          <w:b/>
          <w:bCs/>
          <w:sz w:val="16"/>
          <w:szCs w:val="16"/>
        </w:rPr>
        <w:t xml:space="preserve">Uwaga: </w:t>
      </w:r>
      <w:r w:rsidRPr="006E3B55">
        <w:rPr>
          <w:rFonts w:ascii="Tahoma" w:hAnsi="Tahoma" w:cs="Tahoma"/>
          <w:sz w:val="16"/>
          <w:szCs w:val="16"/>
        </w:rPr>
        <w:t>Zamiast niniejszego zobowiązania Wykonawca może złożyć wraz z ofertą inny podmiotowy środek dowodowy potwierdzający, że Wykonawca realizując zamówienie będzie dysponował niezbędnymi zasobami podmiotów udostępniających zasoby w zakresie określonym w art. 118 ust. 1 ustawy z dnia 11 września 2019 r. Prawo zamówień publicznych (</w:t>
      </w:r>
      <w:proofErr w:type="spellStart"/>
      <w:r w:rsidRPr="006E3B55">
        <w:rPr>
          <w:rFonts w:ascii="Tahoma" w:hAnsi="Tahoma" w:cs="Tahoma"/>
          <w:sz w:val="16"/>
          <w:szCs w:val="16"/>
        </w:rPr>
        <w:t>t.j</w:t>
      </w:r>
      <w:proofErr w:type="spellEnd"/>
      <w:r w:rsidRPr="006E3B55">
        <w:rPr>
          <w:rFonts w:ascii="Tahoma" w:hAnsi="Tahoma" w:cs="Tahoma"/>
          <w:sz w:val="16"/>
          <w:szCs w:val="16"/>
        </w:rPr>
        <w:t>. Dz. U. z 2024 r. poz. 1320 ze zm.), jeżeli Wykonawca w celu wykazania spełniania warunków udziału w postępowaniu polega na zdolnościach technicznych lub zawodowych podmiotów udostępniających zasoby.</w:t>
      </w:r>
    </w:p>
    <w:p w14:paraId="0F2047F3" w14:textId="77777777" w:rsidR="002200A7" w:rsidRPr="006E3B55" w:rsidRDefault="002200A7" w:rsidP="00D46513">
      <w:pPr>
        <w:spacing w:before="20" w:after="20"/>
        <w:jc w:val="both"/>
        <w:rPr>
          <w:rFonts w:ascii="Tahoma" w:hAnsi="Tahoma" w:cs="Tahoma"/>
          <w:sz w:val="4"/>
          <w:szCs w:val="4"/>
        </w:rPr>
      </w:pPr>
    </w:p>
    <w:p w14:paraId="6474EA40" w14:textId="77777777" w:rsidR="002200A7" w:rsidRPr="006E3B55" w:rsidRDefault="002200A7" w:rsidP="00D46513">
      <w:pPr>
        <w:spacing w:before="20" w:after="20"/>
        <w:jc w:val="both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>Prawdziwość powyższych danych potwierdzam podpisem</w:t>
      </w:r>
    </w:p>
    <w:p w14:paraId="744B8332" w14:textId="77777777" w:rsidR="002200A7" w:rsidRPr="006E3B55" w:rsidRDefault="002200A7" w:rsidP="00D46513">
      <w:pPr>
        <w:spacing w:before="20" w:after="20"/>
        <w:ind w:left="4956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>Podpis ..................................................................................</w:t>
      </w:r>
    </w:p>
    <w:p w14:paraId="0FF50F3A" w14:textId="77777777" w:rsidR="002200A7" w:rsidRPr="006E3B55" w:rsidRDefault="002200A7" w:rsidP="00D46513">
      <w:pPr>
        <w:spacing w:before="20" w:after="20"/>
        <w:rPr>
          <w:rFonts w:ascii="Tahoma" w:hAnsi="Tahoma" w:cs="Tahoma"/>
          <w:sz w:val="14"/>
          <w:szCs w:val="14"/>
        </w:rPr>
      </w:pP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  <w:t xml:space="preserve"> </w:t>
      </w:r>
      <w:r w:rsidRPr="006E3B55">
        <w:rPr>
          <w:rFonts w:ascii="Tahoma" w:hAnsi="Tahoma" w:cs="Tahoma"/>
          <w:sz w:val="14"/>
          <w:szCs w:val="14"/>
        </w:rPr>
        <w:tab/>
      </w:r>
      <w:r w:rsidRPr="006E3B55">
        <w:rPr>
          <w:rFonts w:ascii="Tahoma" w:hAnsi="Tahoma" w:cs="Tahoma"/>
          <w:sz w:val="14"/>
          <w:szCs w:val="14"/>
        </w:rPr>
        <w:tab/>
        <w:t>/ przedstawiciel udostępniającego określony aktem rejestrowym /</w:t>
      </w:r>
    </w:p>
    <w:p w14:paraId="27A9E691" w14:textId="51FE6AD3" w:rsidR="00FC674B" w:rsidRPr="00B70BBD" w:rsidRDefault="00FC674B" w:rsidP="00B70BBD">
      <w:pPr>
        <w:rPr>
          <w:rFonts w:ascii="Tahoma" w:hAnsi="Tahoma" w:cs="Tahoma"/>
          <w:b/>
          <w:color w:val="000000" w:themeColor="text1"/>
          <w:sz w:val="22"/>
          <w:szCs w:val="22"/>
          <w:u w:val="single"/>
        </w:rPr>
      </w:pPr>
    </w:p>
    <w:sectPr w:rsidR="00FC674B" w:rsidRPr="00B70BBD" w:rsidSect="006A173E">
      <w:pgSz w:w="11907" w:h="16840" w:code="9"/>
      <w:pgMar w:top="567" w:right="709" w:bottom="709" w:left="1134" w:header="284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E6F36" w14:textId="77777777" w:rsidR="009244E8" w:rsidRDefault="009244E8">
      <w:r>
        <w:separator/>
      </w:r>
    </w:p>
  </w:endnote>
  <w:endnote w:type="continuationSeparator" w:id="0">
    <w:p w14:paraId="1F55E6C0" w14:textId="77777777" w:rsidR="009244E8" w:rsidRDefault="00924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altName w:val="Arial"/>
    <w:charset w:val="01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LYPHICONS Halflings"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86389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9717D64" w14:textId="787E5CEC" w:rsidR="00B14689" w:rsidRDefault="00B14689" w:rsidP="00E76C4F">
            <w:pPr>
              <w:pStyle w:val="Stopka"/>
              <w:jc w:val="right"/>
            </w:pP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72700">
              <w:rPr>
                <w:rFonts w:ascii="Tahoma" w:hAnsi="Tahoma" w:cs="Tahoma"/>
                <w:noProof/>
                <w:sz w:val="16"/>
                <w:szCs w:val="16"/>
              </w:rPr>
              <w:t>56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633A1D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633A1D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572700">
              <w:rPr>
                <w:rFonts w:ascii="Tahoma" w:hAnsi="Tahoma" w:cs="Tahoma"/>
                <w:noProof/>
                <w:sz w:val="16"/>
                <w:szCs w:val="16"/>
              </w:rPr>
              <w:t>81</w:t>
            </w:r>
            <w:r w:rsidRPr="00633A1D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1E65" w14:textId="77777777" w:rsidR="00B14689" w:rsidRDefault="00B14689" w:rsidP="000F73BF">
    <w:pPr>
      <w:pStyle w:val="Stopka"/>
      <w:tabs>
        <w:tab w:val="clear" w:pos="4536"/>
        <w:tab w:val="clear" w:pos="9072"/>
        <w:tab w:val="right" w:pos="9861"/>
      </w:tabs>
      <w:jc w:val="center"/>
    </w:pPr>
    <w:r>
      <w:rPr>
        <w:rFonts w:ascii="Tahoma" w:hAnsi="Tahoma" w:cs="Tahoma"/>
        <w:sz w:val="16"/>
        <w:szCs w:val="16"/>
      </w:rPr>
      <w:tab/>
      <w:t xml:space="preserve">Strona: 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PAGE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40</w:t>
    </w:r>
    <w:r>
      <w:rPr>
        <w:rStyle w:val="Numerstrony"/>
        <w:rFonts w:ascii="Tahoma" w:hAnsi="Tahoma" w:cs="Tahoma"/>
        <w:sz w:val="16"/>
        <w:szCs w:val="16"/>
      </w:rPr>
      <w:fldChar w:fldCharType="end"/>
    </w:r>
    <w:r>
      <w:rPr>
        <w:rStyle w:val="Numerstrony"/>
        <w:rFonts w:ascii="Tahoma" w:hAnsi="Tahoma" w:cs="Tahoma"/>
        <w:sz w:val="16"/>
        <w:szCs w:val="16"/>
      </w:rPr>
      <w:t>/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NUMPAGES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>
      <w:rPr>
        <w:rStyle w:val="Numerstrony"/>
        <w:rFonts w:ascii="Tahoma" w:hAnsi="Tahoma" w:cs="Tahoma"/>
        <w:noProof/>
        <w:sz w:val="16"/>
        <w:szCs w:val="16"/>
      </w:rPr>
      <w:t>59</w:t>
    </w:r>
    <w:r>
      <w:rPr>
        <w:rStyle w:val="Numerstrony"/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018EC" w14:textId="2242E7AA" w:rsidR="00B14689" w:rsidRDefault="00B14689" w:rsidP="009201D4">
    <w:pPr>
      <w:pStyle w:val="Stopka"/>
      <w:tabs>
        <w:tab w:val="clear" w:pos="4536"/>
        <w:tab w:val="clear" w:pos="9072"/>
        <w:tab w:val="right" w:pos="9861"/>
      </w:tabs>
    </w:pPr>
    <w:r>
      <w:rPr>
        <w:rFonts w:ascii="Tahoma" w:hAnsi="Tahoma" w:cs="Tahoma"/>
        <w:sz w:val="16"/>
        <w:szCs w:val="16"/>
      </w:rPr>
      <w:tab/>
      <w:t xml:space="preserve">Strona: 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PAGE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 w:rsidR="00572700">
      <w:rPr>
        <w:rStyle w:val="Numerstrony"/>
        <w:rFonts w:ascii="Tahoma" w:hAnsi="Tahoma" w:cs="Tahoma"/>
        <w:noProof/>
        <w:sz w:val="16"/>
        <w:szCs w:val="16"/>
      </w:rPr>
      <w:t>80</w:t>
    </w:r>
    <w:r>
      <w:rPr>
        <w:rStyle w:val="Numerstrony"/>
        <w:rFonts w:ascii="Tahoma" w:hAnsi="Tahoma" w:cs="Tahoma"/>
        <w:sz w:val="16"/>
        <w:szCs w:val="16"/>
      </w:rPr>
      <w:fldChar w:fldCharType="end"/>
    </w:r>
    <w:r>
      <w:rPr>
        <w:rStyle w:val="Numerstrony"/>
        <w:rFonts w:ascii="Tahoma" w:hAnsi="Tahoma" w:cs="Tahoma"/>
        <w:sz w:val="16"/>
        <w:szCs w:val="16"/>
      </w:rPr>
      <w:t>/</w:t>
    </w:r>
    <w:r>
      <w:rPr>
        <w:rStyle w:val="Numerstrony"/>
        <w:rFonts w:ascii="Tahoma" w:hAnsi="Tahoma" w:cs="Tahoma"/>
        <w:sz w:val="16"/>
        <w:szCs w:val="16"/>
      </w:rPr>
      <w:fldChar w:fldCharType="begin"/>
    </w:r>
    <w:r>
      <w:rPr>
        <w:rStyle w:val="Numerstrony"/>
        <w:rFonts w:ascii="Tahoma" w:hAnsi="Tahoma" w:cs="Tahoma"/>
        <w:sz w:val="16"/>
        <w:szCs w:val="16"/>
      </w:rPr>
      <w:instrText xml:space="preserve"> NUMPAGES </w:instrText>
    </w:r>
    <w:r>
      <w:rPr>
        <w:rStyle w:val="Numerstrony"/>
        <w:rFonts w:ascii="Tahoma" w:hAnsi="Tahoma" w:cs="Tahoma"/>
        <w:sz w:val="16"/>
        <w:szCs w:val="16"/>
      </w:rPr>
      <w:fldChar w:fldCharType="separate"/>
    </w:r>
    <w:r w:rsidR="00572700">
      <w:rPr>
        <w:rStyle w:val="Numerstrony"/>
        <w:rFonts w:ascii="Tahoma" w:hAnsi="Tahoma" w:cs="Tahoma"/>
        <w:noProof/>
        <w:sz w:val="16"/>
        <w:szCs w:val="16"/>
      </w:rPr>
      <w:t>81</w:t>
    </w:r>
    <w:r>
      <w:rPr>
        <w:rStyle w:val="Numerstrony"/>
        <w:rFonts w:ascii="Tahoma" w:hAnsi="Tahoma" w:cs="Tahoma"/>
        <w:sz w:val="16"/>
        <w:szCs w:val="16"/>
      </w:rPr>
      <w:fldChar w:fldCharType="end"/>
    </w:r>
  </w:p>
  <w:p w14:paraId="47C8E04A" w14:textId="77777777" w:rsidR="00B14689" w:rsidRDefault="00B146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23C8" w14:textId="77777777" w:rsidR="009244E8" w:rsidRDefault="009244E8">
      <w:r>
        <w:separator/>
      </w:r>
    </w:p>
  </w:footnote>
  <w:footnote w:type="continuationSeparator" w:id="0">
    <w:p w14:paraId="03D2EB7D" w14:textId="77777777" w:rsidR="009244E8" w:rsidRDefault="009244E8">
      <w:r>
        <w:continuationSeparator/>
      </w:r>
    </w:p>
  </w:footnote>
  <w:footnote w:id="1">
    <w:p w14:paraId="618224EB" w14:textId="77777777" w:rsidR="00B14689" w:rsidRPr="00E27AA3" w:rsidRDefault="00B14689" w:rsidP="00397AA9">
      <w:pPr>
        <w:pStyle w:val="Tekstprzypisudolnego"/>
        <w:spacing w:line="276" w:lineRule="auto"/>
        <w:ind w:left="142" w:hanging="142"/>
        <w:rPr>
          <w:rFonts w:ascii="Tahoma" w:hAnsi="Tahoma" w:cs="Tahoma"/>
          <w:sz w:val="14"/>
          <w:szCs w:val="14"/>
        </w:rPr>
      </w:pPr>
      <w:r w:rsidRPr="00E27AA3">
        <w:rPr>
          <w:rStyle w:val="Odwoanieprzypisudolnego"/>
          <w:rFonts w:ascii="Tahoma" w:hAnsi="Tahoma" w:cs="Tahoma"/>
          <w:sz w:val="14"/>
          <w:szCs w:val="14"/>
        </w:rPr>
        <w:footnoteRef/>
      </w:r>
      <w:r w:rsidRPr="00E27AA3">
        <w:rPr>
          <w:rFonts w:ascii="Tahoma" w:hAnsi="Tahoma" w:cs="Tahoma"/>
          <w:sz w:val="14"/>
          <w:szCs w:val="14"/>
        </w:rPr>
        <w:t xml:space="preserve"> </w:t>
      </w:r>
      <w:r>
        <w:rPr>
          <w:rFonts w:ascii="Tahoma" w:hAnsi="Tahoma" w:cs="Tahoma"/>
          <w:sz w:val="14"/>
          <w:szCs w:val="14"/>
        </w:rPr>
        <w:tab/>
      </w:r>
      <w:r w:rsidRPr="00E27AA3">
        <w:rPr>
          <w:rFonts w:ascii="Tahoma" w:hAnsi="Tahom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ascii="Tahoma" w:hAnsi="Tahoma" w:cs="Tahoma"/>
          <w:sz w:val="14"/>
          <w:szCs w:val="14"/>
        </w:rPr>
        <w:br/>
      </w:r>
      <w:r w:rsidRPr="00E27AA3">
        <w:rPr>
          <w:rFonts w:ascii="Tahoma" w:hAnsi="Tahoma" w:cs="Tahoma"/>
          <w:sz w:val="14"/>
          <w:szCs w:val="14"/>
        </w:rPr>
        <w:t>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CD6DE" w14:textId="1EE06247" w:rsidR="00B14689" w:rsidRPr="001E3B8A" w:rsidRDefault="00B14689" w:rsidP="006C68B0">
    <w:pPr>
      <w:pStyle w:val="Nagwek"/>
      <w:rPr>
        <w:rFonts w:ascii="Tahoma" w:hAnsi="Tahoma" w:cs="Tahoma"/>
        <w:i/>
        <w:iCs/>
        <w:sz w:val="18"/>
      </w:rPr>
    </w:pPr>
    <w:bookmarkStart w:id="11" w:name="_Hlk161040114"/>
    <w:bookmarkStart w:id="12" w:name="_Hlk161040115"/>
    <w:bookmarkStart w:id="13" w:name="_Hlk161040378"/>
    <w:bookmarkStart w:id="14" w:name="_Hlk161040379"/>
    <w:bookmarkStart w:id="15" w:name="_Hlk161040504"/>
    <w:bookmarkStart w:id="16" w:name="_Hlk161040505"/>
  </w:p>
  <w:p w14:paraId="6FBAAE40" w14:textId="7C6C7E19" w:rsidR="00B14689" w:rsidRPr="003D3D05" w:rsidRDefault="00B14689" w:rsidP="00B27A5F">
    <w:pPr>
      <w:spacing w:before="40" w:after="40" w:line="276" w:lineRule="auto"/>
      <w:jc w:val="center"/>
      <w:rPr>
        <w:rFonts w:ascii="Tahoma" w:hAnsi="Tahoma" w:cs="Tahoma"/>
        <w:sz w:val="8"/>
        <w:szCs w:val="8"/>
      </w:rPr>
    </w:pPr>
  </w:p>
  <w:p w14:paraId="583C19AF" w14:textId="14EFF6B5" w:rsidR="00B14689" w:rsidRPr="000C08DC" w:rsidRDefault="00B14689" w:rsidP="000C08DC">
    <w:pPr>
      <w:spacing w:before="40" w:after="120" w:line="276" w:lineRule="auto"/>
      <w:jc w:val="center"/>
      <w:rPr>
        <w:rFonts w:ascii="Tahoma" w:hAnsi="Tahoma" w:cs="Tahoma"/>
        <w:i/>
        <w:iCs/>
        <w:color w:val="0000FF"/>
        <w:sz w:val="13"/>
        <w:szCs w:val="13"/>
        <w:shd w:val="clear" w:color="auto" w:fill="FFFFFF"/>
      </w:rPr>
    </w:pPr>
    <w:r w:rsidRPr="000C08DC">
      <w:rPr>
        <w:rFonts w:ascii="Tahoma" w:hAnsi="Tahoma" w:cs="Tahoma"/>
        <w:i/>
        <w:iCs/>
        <w:color w:val="0000FF"/>
        <w:sz w:val="13"/>
        <w:szCs w:val="13"/>
      </w:rPr>
      <w:t>Specyfikacja Warunków Zamówienia ZP.262</w:t>
    </w:r>
    <w:r w:rsidR="0089159E" w:rsidRPr="000C08DC">
      <w:rPr>
        <w:rFonts w:ascii="Tahoma" w:hAnsi="Tahoma" w:cs="Tahoma"/>
        <w:i/>
        <w:iCs/>
        <w:color w:val="0000FF"/>
        <w:sz w:val="13"/>
        <w:szCs w:val="13"/>
      </w:rPr>
      <w:t>.25</w:t>
    </w:r>
    <w:r w:rsidR="00132D6C" w:rsidRPr="000C08DC">
      <w:rPr>
        <w:rFonts w:ascii="Tahoma" w:hAnsi="Tahoma" w:cs="Tahoma"/>
        <w:i/>
        <w:iCs/>
        <w:color w:val="0000FF"/>
        <w:sz w:val="13"/>
        <w:szCs w:val="13"/>
      </w:rPr>
      <w:t>.</w:t>
    </w:r>
    <w:r w:rsidRPr="000C08DC">
      <w:rPr>
        <w:rFonts w:ascii="Tahoma" w:hAnsi="Tahoma" w:cs="Tahoma"/>
        <w:i/>
        <w:iCs/>
        <w:color w:val="0000FF"/>
        <w:sz w:val="13"/>
        <w:szCs w:val="13"/>
      </w:rPr>
      <w:t>202</w:t>
    </w:r>
    <w:r w:rsidR="00132D6C" w:rsidRPr="000C08DC">
      <w:rPr>
        <w:rFonts w:ascii="Tahoma" w:hAnsi="Tahoma" w:cs="Tahoma"/>
        <w:i/>
        <w:iCs/>
        <w:color w:val="0000FF"/>
        <w:sz w:val="13"/>
        <w:szCs w:val="13"/>
      </w:rPr>
      <w:t>6</w:t>
    </w:r>
    <w:r w:rsidR="0089159E" w:rsidRPr="000C08DC">
      <w:rPr>
        <w:rFonts w:ascii="Tahoma" w:hAnsi="Tahoma" w:cs="Tahoma"/>
        <w:i/>
        <w:iCs/>
        <w:color w:val="0000FF"/>
        <w:sz w:val="13"/>
        <w:szCs w:val="13"/>
      </w:rPr>
      <w:t xml:space="preserve">.AŚ </w:t>
    </w:r>
    <w:r w:rsidRPr="000C08DC">
      <w:rPr>
        <w:rFonts w:ascii="Tahoma" w:hAnsi="Tahoma" w:cs="Tahoma"/>
        <w:i/>
        <w:iCs/>
        <w:color w:val="0000FF"/>
        <w:sz w:val="13"/>
        <w:szCs w:val="13"/>
      </w:rPr>
      <w:t xml:space="preserve">– </w:t>
    </w:r>
    <w:bookmarkEnd w:id="11"/>
    <w:bookmarkEnd w:id="12"/>
    <w:bookmarkEnd w:id="13"/>
    <w:bookmarkEnd w:id="14"/>
    <w:bookmarkEnd w:id="15"/>
    <w:bookmarkEnd w:id="16"/>
    <w:r w:rsidR="000D0387" w:rsidRPr="000D0387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 xml:space="preserve">Świadczenie usług w zakresie </w:t>
    </w:r>
    <w:proofErr w:type="spellStart"/>
    <w:r w:rsidR="000D0387" w:rsidRPr="000D0387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>cyberbezpieczeństwa</w:t>
    </w:r>
    <w:proofErr w:type="spellEnd"/>
    <w:r w:rsidR="000D0387" w:rsidRPr="000D0387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 xml:space="preserve"> dla Powiatowego Centrum Usług Wspólnych (PCUW) w</w:t>
    </w:r>
    <w:r w:rsidR="000D0387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> </w:t>
    </w:r>
    <w:r w:rsidR="000D0387" w:rsidRPr="000D0387">
      <w:rPr>
        <w:rFonts w:ascii="Tahoma" w:eastAsia="Calibri" w:hAnsi="Tahoma" w:cs="Tahoma"/>
        <w:i/>
        <w:iCs/>
        <w:color w:val="0000FF"/>
        <w:sz w:val="13"/>
        <w:szCs w:val="13"/>
        <w:lang w:eastAsia="en-US"/>
      </w:rPr>
      <w:t>Kędzierzynie-Koźlu oraz 14 Jednostek organizacyjnych obsługiwanych przez PCUW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DA6C6D0"/>
    <w:name w:val="WW8Num2"/>
    <w:lvl w:ilvl="0">
      <w:start w:val="1"/>
      <w:numFmt w:val="decimal"/>
      <w:lvlText w:val="%1."/>
      <w:lvlJc w:val="left"/>
      <w:pPr>
        <w:tabs>
          <w:tab w:val="num" w:pos="7089"/>
        </w:tabs>
        <w:ind w:left="708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1">
      <w:start w:val="1"/>
      <w:numFmt w:val="decimal"/>
      <w:lvlText w:val="%2."/>
      <w:lvlJc w:val="left"/>
      <w:pPr>
        <w:tabs>
          <w:tab w:val="num" w:pos="7449"/>
        </w:tabs>
        <w:ind w:left="744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2">
      <w:start w:val="1"/>
      <w:numFmt w:val="decimal"/>
      <w:lvlText w:val="%3."/>
      <w:lvlJc w:val="left"/>
      <w:pPr>
        <w:tabs>
          <w:tab w:val="num" w:pos="7809"/>
        </w:tabs>
        <w:ind w:left="780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3">
      <w:start w:val="1"/>
      <w:numFmt w:val="decimal"/>
      <w:lvlText w:val="%4."/>
      <w:lvlJc w:val="left"/>
      <w:pPr>
        <w:tabs>
          <w:tab w:val="num" w:pos="8169"/>
        </w:tabs>
        <w:ind w:left="816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4">
      <w:start w:val="1"/>
      <w:numFmt w:val="decimal"/>
      <w:lvlText w:val="%5."/>
      <w:lvlJc w:val="left"/>
      <w:pPr>
        <w:tabs>
          <w:tab w:val="num" w:pos="8529"/>
        </w:tabs>
        <w:ind w:left="852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5">
      <w:start w:val="1"/>
      <w:numFmt w:val="decimal"/>
      <w:lvlText w:val="%6."/>
      <w:lvlJc w:val="left"/>
      <w:pPr>
        <w:tabs>
          <w:tab w:val="num" w:pos="8889"/>
        </w:tabs>
        <w:ind w:left="888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6">
      <w:start w:val="1"/>
      <w:numFmt w:val="decimal"/>
      <w:lvlText w:val="%7."/>
      <w:lvlJc w:val="left"/>
      <w:pPr>
        <w:tabs>
          <w:tab w:val="num" w:pos="9249"/>
        </w:tabs>
        <w:ind w:left="924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7">
      <w:start w:val="1"/>
      <w:numFmt w:val="decimal"/>
      <w:lvlText w:val="%8."/>
      <w:lvlJc w:val="left"/>
      <w:pPr>
        <w:tabs>
          <w:tab w:val="num" w:pos="9609"/>
        </w:tabs>
        <w:ind w:left="960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  <w:lvl w:ilvl="8">
      <w:start w:val="1"/>
      <w:numFmt w:val="decimal"/>
      <w:lvlText w:val="%9."/>
      <w:lvlJc w:val="left"/>
      <w:pPr>
        <w:tabs>
          <w:tab w:val="num" w:pos="9969"/>
        </w:tabs>
        <w:ind w:left="9969" w:hanging="360"/>
      </w:pPr>
      <w:rPr>
        <w:rFonts w:ascii="Liberation Sans" w:eastAsia="Times New Roman" w:hAnsi="Liberation Sans" w:cs="Liberation Sans"/>
        <w:b w:val="0"/>
        <w:bCs w:val="0"/>
        <w:kern w:val="2"/>
        <w:sz w:val="20"/>
        <w:szCs w:val="23"/>
        <w:lang w:val="pl-PL" w:eastAsia="zh-CN" w:bidi="ar-SA"/>
      </w:rPr>
    </w:lvl>
  </w:abstractNum>
  <w:abstractNum w:abstractNumId="1" w15:restartNumberingAfterBreak="0">
    <w:nsid w:val="00000007"/>
    <w:multiLevelType w:val="multilevel"/>
    <w:tmpl w:val="00000007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9"/>
    <w:multiLevelType w:val="multi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d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0E"/>
    <w:multiLevelType w:val="singleLevel"/>
    <w:tmpl w:val="065C60F0"/>
    <w:name w:val="WW8Num20"/>
    <w:lvl w:ilvl="0">
      <w:start w:val="5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</w:abstractNum>
  <w:abstractNum w:abstractNumId="4" w15:restartNumberingAfterBreak="0">
    <w:nsid w:val="0000000F"/>
    <w:multiLevelType w:val="singleLevel"/>
    <w:tmpl w:val="0000000F"/>
    <w:name w:val="WW8Num21"/>
    <w:lvl w:ilvl="0">
      <w:start w:val="1"/>
      <w:numFmt w:val="bullet"/>
      <w:lvlText w:val="-"/>
      <w:lvlJc w:val="left"/>
      <w:pPr>
        <w:tabs>
          <w:tab w:val="num" w:pos="0"/>
        </w:tabs>
        <w:ind w:left="1920" w:hanging="360"/>
      </w:pPr>
      <w:rPr>
        <w:rFonts w:ascii="Arial" w:hAnsi="Arial" w:cs="Arial" w:hint="default"/>
        <w:sz w:val="18"/>
        <w:szCs w:val="18"/>
      </w:rPr>
    </w:lvl>
  </w:abstractNum>
  <w:abstractNum w:abstractNumId="5" w15:restartNumberingAfterBreak="0">
    <w:nsid w:val="00000012"/>
    <w:multiLevelType w:val="singleLevel"/>
    <w:tmpl w:val="00000012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17"/>
    <w:multiLevelType w:val="singleLevel"/>
    <w:tmpl w:val="AB82503E"/>
    <w:name w:val="WW8Num30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8" w15:restartNumberingAfterBreak="0">
    <w:nsid w:val="00000018"/>
    <w:multiLevelType w:val="singleLevel"/>
    <w:tmpl w:val="ADE22F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18"/>
        <w:szCs w:val="18"/>
      </w:rPr>
    </w:lvl>
  </w:abstractNum>
  <w:abstractNum w:abstractNumId="9" w15:restartNumberingAfterBreak="0">
    <w:nsid w:val="00000019"/>
    <w:multiLevelType w:val="multilevel"/>
    <w:tmpl w:val="AA2CF5A2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b w:val="0"/>
        <w:bCs w:val="0"/>
        <w:spacing w:val="1"/>
        <w:sz w:val="18"/>
        <w:szCs w:val="16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78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63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88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73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198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623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8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833" w:hanging="1440"/>
      </w:pPr>
      <w:rPr>
        <w:rFonts w:cs="Arial" w:hint="default"/>
      </w:rPr>
    </w:lvl>
  </w:abstractNum>
  <w:abstractNum w:abstractNumId="10" w15:restartNumberingAfterBreak="0">
    <w:nsid w:val="0000001B"/>
    <w:multiLevelType w:val="single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  <w:rPr>
        <w:rFonts w:ascii="Arial" w:hAnsi="Arial" w:cs="Arial" w:hint="default"/>
        <w:b w:val="0"/>
        <w:bCs/>
        <w:sz w:val="18"/>
        <w:szCs w:val="18"/>
      </w:rPr>
    </w:lvl>
  </w:abstractNum>
  <w:abstractNum w:abstractNumId="11" w15:restartNumberingAfterBreak="0">
    <w:nsid w:val="0000001D"/>
    <w:multiLevelType w:val="singleLevel"/>
    <w:tmpl w:val="40AA2702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Tahoma" w:hAnsi="Tahoma" w:cs="Tahoma" w:hint="default"/>
        <w:sz w:val="18"/>
        <w:szCs w:val="19"/>
      </w:rPr>
    </w:lvl>
  </w:abstractNum>
  <w:abstractNum w:abstractNumId="12" w15:restartNumberingAfterBreak="0">
    <w:nsid w:val="00000021"/>
    <w:multiLevelType w:val="singleLevel"/>
    <w:tmpl w:val="00000021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  <w:rPr>
        <w:rFonts w:cs="Arial"/>
      </w:rPr>
    </w:lvl>
  </w:abstractNum>
  <w:abstractNum w:abstractNumId="13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0"/>
        </w:tabs>
        <w:ind w:left="1081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4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24"/>
    <w:multiLevelType w:val="singleLevel"/>
    <w:tmpl w:val="00000024"/>
    <w:name w:val="WW8Num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6" w15:restartNumberingAfterBreak="0">
    <w:nsid w:val="00000025"/>
    <w:multiLevelType w:val="multilevel"/>
    <w:tmpl w:val="8946B7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  <w:sz w:val="22"/>
        <w:szCs w:val="24"/>
      </w:rPr>
    </w:lvl>
    <w:lvl w:ilvl="1">
      <w:start w:val="6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27"/>
    <w:multiLevelType w:val="singleLevel"/>
    <w:tmpl w:val="7F8214E2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1353" w:hanging="360"/>
      </w:pPr>
      <w:rPr>
        <w:rFonts w:ascii="Tahoma" w:hAnsi="Tahoma" w:cs="Tahoma" w:hint="default"/>
        <w:spacing w:val="1"/>
        <w:sz w:val="18"/>
        <w:szCs w:val="16"/>
      </w:rPr>
    </w:lvl>
  </w:abstractNum>
  <w:abstractNum w:abstractNumId="18" w15:restartNumberingAfterBreak="0">
    <w:nsid w:val="00000028"/>
    <w:multiLevelType w:val="multilevel"/>
    <w:tmpl w:val="00000028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9" w15:restartNumberingAfterBreak="0">
    <w:nsid w:val="00000029"/>
    <w:multiLevelType w:val="singleLevel"/>
    <w:tmpl w:val="00000029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1101" w:hanging="675"/>
      </w:pPr>
      <w:rPr>
        <w:rFonts w:ascii="Arial" w:hAnsi="Arial" w:cs="Arial" w:hint="default"/>
        <w:bCs/>
        <w:sz w:val="18"/>
        <w:szCs w:val="18"/>
      </w:rPr>
    </w:lvl>
  </w:abstractNum>
  <w:abstractNum w:abstractNumId="20" w15:restartNumberingAfterBreak="0">
    <w:nsid w:val="0000002A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217"/>
        </w:tabs>
        <w:ind w:left="217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</w:lvl>
  </w:abstractNum>
  <w:abstractNum w:abstractNumId="21" w15:restartNumberingAfterBreak="0">
    <w:nsid w:val="0000002E"/>
    <w:multiLevelType w:val="singleLevel"/>
    <w:tmpl w:val="0000002E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2" w15:restartNumberingAfterBreak="0">
    <w:nsid w:val="00000034"/>
    <w:multiLevelType w:val="multilevel"/>
    <w:tmpl w:val="00000034"/>
    <w:name w:val="WW8Num65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23" w15:restartNumberingAfterBreak="0">
    <w:nsid w:val="00000036"/>
    <w:multiLevelType w:val="multilevel"/>
    <w:tmpl w:val="B386B6D0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  <w:i w:val="0"/>
        <w:iCs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1246685"/>
    <w:multiLevelType w:val="hybridMultilevel"/>
    <w:tmpl w:val="C64AA468"/>
    <w:lvl w:ilvl="0" w:tplc="2F4E41A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BEE282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85218BC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13D21F6"/>
    <w:multiLevelType w:val="hybridMultilevel"/>
    <w:tmpl w:val="4372CEF6"/>
    <w:lvl w:ilvl="0" w:tplc="04150017">
      <w:start w:val="1"/>
      <w:numFmt w:val="lowerLetter"/>
      <w:lvlText w:val="%1)"/>
      <w:lvlJc w:val="left"/>
      <w:pPr>
        <w:ind w:left="2400" w:hanging="360"/>
      </w:pPr>
    </w:lvl>
    <w:lvl w:ilvl="1" w:tplc="04150019" w:tentative="1">
      <w:start w:val="1"/>
      <w:numFmt w:val="lowerLetter"/>
      <w:lvlText w:val="%2."/>
      <w:lvlJc w:val="left"/>
      <w:pPr>
        <w:ind w:left="3120" w:hanging="360"/>
      </w:pPr>
    </w:lvl>
    <w:lvl w:ilvl="2" w:tplc="0415001B" w:tentative="1">
      <w:start w:val="1"/>
      <w:numFmt w:val="lowerRoman"/>
      <w:lvlText w:val="%3."/>
      <w:lvlJc w:val="right"/>
      <w:pPr>
        <w:ind w:left="3840" w:hanging="180"/>
      </w:pPr>
    </w:lvl>
    <w:lvl w:ilvl="3" w:tplc="0415000F" w:tentative="1">
      <w:start w:val="1"/>
      <w:numFmt w:val="decimal"/>
      <w:lvlText w:val="%4."/>
      <w:lvlJc w:val="left"/>
      <w:pPr>
        <w:ind w:left="4560" w:hanging="360"/>
      </w:pPr>
    </w:lvl>
    <w:lvl w:ilvl="4" w:tplc="04150019" w:tentative="1">
      <w:start w:val="1"/>
      <w:numFmt w:val="lowerLetter"/>
      <w:lvlText w:val="%5."/>
      <w:lvlJc w:val="left"/>
      <w:pPr>
        <w:ind w:left="5280" w:hanging="360"/>
      </w:pPr>
    </w:lvl>
    <w:lvl w:ilvl="5" w:tplc="0415001B" w:tentative="1">
      <w:start w:val="1"/>
      <w:numFmt w:val="lowerRoman"/>
      <w:lvlText w:val="%6."/>
      <w:lvlJc w:val="right"/>
      <w:pPr>
        <w:ind w:left="6000" w:hanging="180"/>
      </w:pPr>
    </w:lvl>
    <w:lvl w:ilvl="6" w:tplc="0415000F" w:tentative="1">
      <w:start w:val="1"/>
      <w:numFmt w:val="decimal"/>
      <w:lvlText w:val="%7."/>
      <w:lvlJc w:val="left"/>
      <w:pPr>
        <w:ind w:left="6720" w:hanging="360"/>
      </w:pPr>
    </w:lvl>
    <w:lvl w:ilvl="7" w:tplc="04150019" w:tentative="1">
      <w:start w:val="1"/>
      <w:numFmt w:val="lowerLetter"/>
      <w:lvlText w:val="%8."/>
      <w:lvlJc w:val="left"/>
      <w:pPr>
        <w:ind w:left="7440" w:hanging="360"/>
      </w:pPr>
    </w:lvl>
    <w:lvl w:ilvl="8" w:tplc="0415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6" w15:restartNumberingAfterBreak="0">
    <w:nsid w:val="01B36BAF"/>
    <w:multiLevelType w:val="multilevel"/>
    <w:tmpl w:val="50E855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7" w15:restartNumberingAfterBreak="0">
    <w:nsid w:val="0374310A"/>
    <w:multiLevelType w:val="hybridMultilevel"/>
    <w:tmpl w:val="D1E255E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44509D7"/>
    <w:multiLevelType w:val="hybridMultilevel"/>
    <w:tmpl w:val="FB5A6154"/>
    <w:lvl w:ilvl="0" w:tplc="3C9A54D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45B3FC7"/>
    <w:multiLevelType w:val="hybridMultilevel"/>
    <w:tmpl w:val="3B6E5626"/>
    <w:lvl w:ilvl="0" w:tplc="FFFFFFFF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46C5BE9"/>
    <w:multiLevelType w:val="hybridMultilevel"/>
    <w:tmpl w:val="733C5172"/>
    <w:lvl w:ilvl="0" w:tplc="04150017">
      <w:start w:val="1"/>
      <w:numFmt w:val="lowerLetter"/>
      <w:lvlText w:val="%1)"/>
      <w:lvlJc w:val="left"/>
      <w:pPr>
        <w:ind w:left="1421" w:hanging="360"/>
      </w:p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31" w15:restartNumberingAfterBreak="0">
    <w:nsid w:val="04B65E09"/>
    <w:multiLevelType w:val="hybridMultilevel"/>
    <w:tmpl w:val="2F2AE254"/>
    <w:lvl w:ilvl="0" w:tplc="5DCCB774">
      <w:start w:val="10"/>
      <w:numFmt w:val="lowerLetter"/>
      <w:lvlText w:val="%1)"/>
      <w:lvlJc w:val="left"/>
      <w:pPr>
        <w:ind w:left="106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53B5B6F"/>
    <w:multiLevelType w:val="multilevel"/>
    <w:tmpl w:val="6CEE71FA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33" w15:restartNumberingAfterBreak="0">
    <w:nsid w:val="057F165D"/>
    <w:multiLevelType w:val="hybridMultilevel"/>
    <w:tmpl w:val="89669DA4"/>
    <w:lvl w:ilvl="0" w:tplc="FFFFFFFF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 w15:restartNumberingAfterBreak="0">
    <w:nsid w:val="061C17F6"/>
    <w:multiLevelType w:val="multilevel"/>
    <w:tmpl w:val="C466212C"/>
    <w:lvl w:ilvl="0">
      <w:start w:val="1"/>
      <w:numFmt w:val="lowerLetter"/>
      <w:lvlText w:val="%1)"/>
      <w:lvlJc w:val="left"/>
      <w:pPr>
        <w:tabs>
          <w:tab w:val="num" w:pos="0"/>
        </w:tabs>
        <w:ind w:left="1211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35" w15:restartNumberingAfterBreak="0">
    <w:nsid w:val="063B2A0B"/>
    <w:multiLevelType w:val="multilevel"/>
    <w:tmpl w:val="566273F4"/>
    <w:lvl w:ilvl="0">
      <w:start w:val="1"/>
      <w:numFmt w:val="decimal"/>
      <w:lvlText w:val="%1."/>
      <w:lvlJc w:val="left"/>
      <w:pPr>
        <w:tabs>
          <w:tab w:val="num" w:pos="431"/>
        </w:tabs>
        <w:ind w:left="791" w:hanging="360"/>
      </w:pPr>
      <w:rPr>
        <w:rFonts w:ascii="Arial" w:hAnsi="Arial" w:cs="Arial"/>
        <w:b w:val="0"/>
        <w:i w:val="0"/>
        <w:color w:val="000000"/>
        <w:spacing w:val="-1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511"/>
        </w:tabs>
        <w:ind w:left="1511" w:hanging="360"/>
      </w:pPr>
    </w:lvl>
    <w:lvl w:ilvl="2">
      <w:start w:val="1"/>
      <w:numFmt w:val="decimal"/>
      <w:lvlText w:val="%3."/>
      <w:lvlJc w:val="left"/>
      <w:pPr>
        <w:tabs>
          <w:tab w:val="num" w:pos="1871"/>
        </w:tabs>
        <w:ind w:left="1871" w:hanging="360"/>
      </w:p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360"/>
      </w:pPr>
    </w:lvl>
    <w:lvl w:ilvl="4">
      <w:start w:val="1"/>
      <w:numFmt w:val="decimal"/>
      <w:lvlText w:val="%5."/>
      <w:lvlJc w:val="left"/>
      <w:pPr>
        <w:tabs>
          <w:tab w:val="num" w:pos="2591"/>
        </w:tabs>
        <w:ind w:left="2591" w:hanging="360"/>
      </w:pPr>
    </w:lvl>
    <w:lvl w:ilvl="5">
      <w:start w:val="1"/>
      <w:numFmt w:val="decimal"/>
      <w:lvlText w:val="%6."/>
      <w:lvlJc w:val="left"/>
      <w:pPr>
        <w:tabs>
          <w:tab w:val="num" w:pos="2951"/>
        </w:tabs>
        <w:ind w:left="2951" w:hanging="360"/>
      </w:pPr>
    </w:lvl>
    <w:lvl w:ilvl="6">
      <w:start w:val="1"/>
      <w:numFmt w:val="decimal"/>
      <w:lvlText w:val="%7."/>
      <w:lvlJc w:val="left"/>
      <w:pPr>
        <w:tabs>
          <w:tab w:val="num" w:pos="3311"/>
        </w:tabs>
        <w:ind w:left="3311" w:hanging="360"/>
      </w:pPr>
    </w:lvl>
    <w:lvl w:ilvl="7">
      <w:start w:val="1"/>
      <w:numFmt w:val="decimal"/>
      <w:lvlText w:val="%8."/>
      <w:lvlJc w:val="left"/>
      <w:pPr>
        <w:tabs>
          <w:tab w:val="num" w:pos="3671"/>
        </w:tabs>
        <w:ind w:left="3671" w:hanging="360"/>
      </w:pPr>
    </w:lvl>
    <w:lvl w:ilvl="8">
      <w:start w:val="1"/>
      <w:numFmt w:val="decimal"/>
      <w:lvlText w:val="%9."/>
      <w:lvlJc w:val="left"/>
      <w:pPr>
        <w:tabs>
          <w:tab w:val="num" w:pos="4031"/>
        </w:tabs>
        <w:ind w:left="4031" w:hanging="360"/>
      </w:pPr>
    </w:lvl>
  </w:abstractNum>
  <w:abstractNum w:abstractNumId="36" w15:restartNumberingAfterBreak="0">
    <w:nsid w:val="067734F2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920" w:hanging="360"/>
      </w:p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0415000F">
      <w:start w:val="1"/>
      <w:numFmt w:val="decimal"/>
      <w:lvlText w:val="%4."/>
      <w:lvlJc w:val="left"/>
      <w:pPr>
        <w:ind w:left="4080" w:hanging="360"/>
      </w:pPr>
    </w:lvl>
    <w:lvl w:ilvl="4" w:tplc="04150019">
      <w:start w:val="1"/>
      <w:numFmt w:val="lowerLetter"/>
      <w:lvlText w:val="%5."/>
      <w:lvlJc w:val="left"/>
      <w:pPr>
        <w:ind w:left="4800" w:hanging="360"/>
      </w:pPr>
    </w:lvl>
    <w:lvl w:ilvl="5" w:tplc="0415001B">
      <w:start w:val="1"/>
      <w:numFmt w:val="lowerRoman"/>
      <w:lvlText w:val="%6."/>
      <w:lvlJc w:val="right"/>
      <w:pPr>
        <w:ind w:left="5520" w:hanging="180"/>
      </w:pPr>
    </w:lvl>
    <w:lvl w:ilvl="6" w:tplc="0415000F">
      <w:start w:val="1"/>
      <w:numFmt w:val="decimal"/>
      <w:lvlText w:val="%7."/>
      <w:lvlJc w:val="left"/>
      <w:pPr>
        <w:ind w:left="6240" w:hanging="360"/>
      </w:pPr>
    </w:lvl>
    <w:lvl w:ilvl="7" w:tplc="04150019">
      <w:start w:val="1"/>
      <w:numFmt w:val="lowerLetter"/>
      <w:lvlText w:val="%8."/>
      <w:lvlJc w:val="left"/>
      <w:pPr>
        <w:ind w:left="6960" w:hanging="360"/>
      </w:pPr>
    </w:lvl>
    <w:lvl w:ilvl="8" w:tplc="0415001B">
      <w:start w:val="1"/>
      <w:numFmt w:val="lowerRoman"/>
      <w:lvlText w:val="%9."/>
      <w:lvlJc w:val="right"/>
      <w:pPr>
        <w:ind w:left="7680" w:hanging="180"/>
      </w:pPr>
    </w:lvl>
  </w:abstractNum>
  <w:abstractNum w:abstractNumId="37" w15:restartNumberingAfterBreak="0">
    <w:nsid w:val="06E6544D"/>
    <w:multiLevelType w:val="multilevel"/>
    <w:tmpl w:val="57FE3F0E"/>
    <w:lvl w:ilvl="0">
      <w:start w:val="1"/>
      <w:numFmt w:val="lowerLetter"/>
      <w:lvlText w:val="%1."/>
      <w:lvlJc w:val="left"/>
      <w:pPr>
        <w:tabs>
          <w:tab w:val="num" w:pos="3400"/>
        </w:tabs>
        <w:ind w:left="4622" w:hanging="360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  <w:rPr>
        <w:rFonts w:hint="default"/>
      </w:rPr>
    </w:lvl>
  </w:abstractNum>
  <w:abstractNum w:abstractNumId="38" w15:restartNumberingAfterBreak="0">
    <w:nsid w:val="07230974"/>
    <w:multiLevelType w:val="hybridMultilevel"/>
    <w:tmpl w:val="8E70D908"/>
    <w:lvl w:ilvl="0" w:tplc="93AA6C8A">
      <w:start w:val="2"/>
      <w:numFmt w:val="ordinal"/>
      <w:lvlText w:val="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/>
        <w:bCs/>
        <w:i w:val="0"/>
        <w:sz w:val="18"/>
        <w:szCs w:val="1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08042B40"/>
    <w:multiLevelType w:val="hybridMultilevel"/>
    <w:tmpl w:val="46BE5CA0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082644AB"/>
    <w:multiLevelType w:val="hybridMultilevel"/>
    <w:tmpl w:val="DDE2E36E"/>
    <w:lvl w:ilvl="0" w:tplc="FFFFFFFF">
      <w:start w:val="1"/>
      <w:numFmt w:val="decimal"/>
      <w:lvlText w:val="%1)"/>
      <w:lvlJc w:val="right"/>
      <w:pPr>
        <w:ind w:left="1353" w:hanging="360"/>
      </w:pPr>
      <w:rPr>
        <w:rFonts w:eastAsia="Calibri" w:hint="default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>
      <w:start w:val="1"/>
      <w:numFmt w:val="lowerLetter"/>
      <w:lvlText w:val="%3)"/>
      <w:lvlJc w:val="left"/>
      <w:pPr>
        <w:ind w:left="297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09C92261"/>
    <w:multiLevelType w:val="hybridMultilevel"/>
    <w:tmpl w:val="4FE44EF6"/>
    <w:lvl w:ilvl="0" w:tplc="797CF34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09CA2F3A"/>
    <w:multiLevelType w:val="hybridMultilevel"/>
    <w:tmpl w:val="27E02A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A186F92"/>
    <w:multiLevelType w:val="hybridMultilevel"/>
    <w:tmpl w:val="859073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A290A20"/>
    <w:multiLevelType w:val="hybridMultilevel"/>
    <w:tmpl w:val="2B2A2F44"/>
    <w:name w:val="WW8Num642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B6E2CA2"/>
    <w:multiLevelType w:val="hybridMultilevel"/>
    <w:tmpl w:val="DE9EF6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C070E30"/>
    <w:multiLevelType w:val="hybridMultilevel"/>
    <w:tmpl w:val="6C205F8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0C3B5B2D"/>
    <w:multiLevelType w:val="hybridMultilevel"/>
    <w:tmpl w:val="59184446"/>
    <w:lvl w:ilvl="0" w:tplc="A2BCAF32">
      <w:start w:val="1"/>
      <w:numFmt w:val="decimal"/>
      <w:pStyle w:val="Nagwek4"/>
      <w:lvlText w:val="%1)"/>
      <w:lvlJc w:val="left"/>
      <w:pPr>
        <w:ind w:left="1032" w:hanging="360"/>
      </w:pPr>
    </w:lvl>
    <w:lvl w:ilvl="1" w:tplc="04150019" w:tentative="1">
      <w:start w:val="1"/>
      <w:numFmt w:val="lowerLetter"/>
      <w:lvlText w:val="%2."/>
      <w:lvlJc w:val="left"/>
      <w:pPr>
        <w:ind w:left="1752" w:hanging="360"/>
      </w:pPr>
    </w:lvl>
    <w:lvl w:ilvl="2" w:tplc="0415001B" w:tentative="1">
      <w:start w:val="1"/>
      <w:numFmt w:val="lowerRoman"/>
      <w:lvlText w:val="%3."/>
      <w:lvlJc w:val="right"/>
      <w:pPr>
        <w:ind w:left="2472" w:hanging="180"/>
      </w:pPr>
    </w:lvl>
    <w:lvl w:ilvl="3" w:tplc="0415000F" w:tentative="1">
      <w:start w:val="1"/>
      <w:numFmt w:val="decimal"/>
      <w:lvlText w:val="%4."/>
      <w:lvlJc w:val="left"/>
      <w:pPr>
        <w:ind w:left="3192" w:hanging="360"/>
      </w:pPr>
    </w:lvl>
    <w:lvl w:ilvl="4" w:tplc="04150019" w:tentative="1">
      <w:start w:val="1"/>
      <w:numFmt w:val="lowerLetter"/>
      <w:lvlText w:val="%5."/>
      <w:lvlJc w:val="left"/>
      <w:pPr>
        <w:ind w:left="3912" w:hanging="360"/>
      </w:pPr>
    </w:lvl>
    <w:lvl w:ilvl="5" w:tplc="0415001B" w:tentative="1">
      <w:start w:val="1"/>
      <w:numFmt w:val="lowerRoman"/>
      <w:lvlText w:val="%6."/>
      <w:lvlJc w:val="right"/>
      <w:pPr>
        <w:ind w:left="4632" w:hanging="180"/>
      </w:pPr>
    </w:lvl>
    <w:lvl w:ilvl="6" w:tplc="0415000F" w:tentative="1">
      <w:start w:val="1"/>
      <w:numFmt w:val="decimal"/>
      <w:lvlText w:val="%7."/>
      <w:lvlJc w:val="left"/>
      <w:pPr>
        <w:ind w:left="5352" w:hanging="360"/>
      </w:pPr>
    </w:lvl>
    <w:lvl w:ilvl="7" w:tplc="04150019" w:tentative="1">
      <w:start w:val="1"/>
      <w:numFmt w:val="lowerLetter"/>
      <w:lvlText w:val="%8."/>
      <w:lvlJc w:val="left"/>
      <w:pPr>
        <w:ind w:left="6072" w:hanging="360"/>
      </w:pPr>
    </w:lvl>
    <w:lvl w:ilvl="8" w:tplc="0415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48" w15:restartNumberingAfterBreak="0">
    <w:nsid w:val="0C473B3A"/>
    <w:multiLevelType w:val="hybridMultilevel"/>
    <w:tmpl w:val="86C6E6EE"/>
    <w:name w:val="WW8Num6423"/>
    <w:lvl w:ilvl="0" w:tplc="AFB8DA5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AFB8DA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CBF3EBF"/>
    <w:multiLevelType w:val="hybridMultilevel"/>
    <w:tmpl w:val="02ACF6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DB91E6A"/>
    <w:multiLevelType w:val="hybridMultilevel"/>
    <w:tmpl w:val="F2AC4B34"/>
    <w:lvl w:ilvl="0" w:tplc="138C1F5E">
      <w:start w:val="5"/>
      <w:numFmt w:val="decimal"/>
      <w:lvlText w:val="%1)"/>
      <w:lvlJc w:val="right"/>
      <w:pPr>
        <w:ind w:left="720" w:hanging="360"/>
      </w:pPr>
      <w:rPr>
        <w:rFonts w:eastAsia="Calibri" w:hint="default"/>
        <w:i w:val="0"/>
        <w:iCs/>
        <w:strike w:val="0"/>
        <w:dstrike w:val="0"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EA57B42"/>
    <w:multiLevelType w:val="multilevel"/>
    <w:tmpl w:val="9956E7F8"/>
    <w:lvl w:ilvl="0">
      <w:start w:val="10"/>
      <w:numFmt w:val="decimal"/>
      <w:lvlText w:val="%1."/>
      <w:lvlJc w:val="left"/>
      <w:pPr>
        <w:tabs>
          <w:tab w:val="num" w:pos="217"/>
        </w:tabs>
        <w:ind w:left="217" w:hanging="435"/>
      </w:pPr>
      <w:rPr>
        <w:rFonts w:hint="default"/>
      </w:rPr>
    </w:lvl>
    <w:lvl w:ilvl="1">
      <w:start w:val="12"/>
      <w:numFmt w:val="decimal"/>
      <w:lvlText w:val="%2."/>
      <w:lvlJc w:val="left"/>
      <w:pPr>
        <w:tabs>
          <w:tab w:val="num" w:pos="719"/>
        </w:tabs>
        <w:ind w:left="719" w:hanging="43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70"/>
        </w:tabs>
        <w:ind w:left="1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4"/>
        </w:tabs>
        <w:ind w:left="1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98"/>
        </w:tabs>
        <w:ind w:left="199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2"/>
        </w:tabs>
        <w:ind w:left="228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6"/>
        </w:tabs>
        <w:ind w:left="29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54"/>
        </w:tabs>
        <w:ind w:left="3854" w:hanging="1800"/>
      </w:pPr>
      <w:rPr>
        <w:rFonts w:hint="default"/>
      </w:rPr>
    </w:lvl>
  </w:abstractNum>
  <w:abstractNum w:abstractNumId="52" w15:restartNumberingAfterBreak="0">
    <w:nsid w:val="0EEE7C30"/>
    <w:multiLevelType w:val="multilevel"/>
    <w:tmpl w:val="3AF09A14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719"/>
        </w:tabs>
        <w:ind w:left="719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53" w15:restartNumberingAfterBreak="0">
    <w:nsid w:val="0F9D3667"/>
    <w:multiLevelType w:val="hybridMultilevel"/>
    <w:tmpl w:val="1C7C0AB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0FDE720C"/>
    <w:multiLevelType w:val="multilevel"/>
    <w:tmpl w:val="3CD66592"/>
    <w:lvl w:ilvl="0">
      <w:start w:val="1"/>
      <w:numFmt w:val="decimal"/>
      <w:lvlText w:val="%1)"/>
      <w:lvlJc w:val="left"/>
      <w:pPr>
        <w:tabs>
          <w:tab w:val="num" w:pos="1855"/>
        </w:tabs>
        <w:ind w:left="1495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257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3295" w:hanging="180"/>
      </w:pPr>
    </w:lvl>
    <w:lvl w:ilvl="3">
      <w:start w:val="1"/>
      <w:numFmt w:val="decimal"/>
      <w:lvlText w:val="%4."/>
      <w:lvlJc w:val="left"/>
      <w:pPr>
        <w:tabs>
          <w:tab w:val="num" w:pos="1135"/>
        </w:tabs>
        <w:ind w:left="4015" w:hanging="360"/>
      </w:pPr>
    </w:lvl>
    <w:lvl w:ilvl="4">
      <w:start w:val="1"/>
      <w:numFmt w:val="lowerLetter"/>
      <w:lvlText w:val="%5."/>
      <w:lvlJc w:val="left"/>
      <w:pPr>
        <w:tabs>
          <w:tab w:val="num" w:pos="1135"/>
        </w:tabs>
        <w:ind w:left="4735" w:hanging="360"/>
      </w:pPr>
    </w:lvl>
    <w:lvl w:ilvl="5">
      <w:start w:val="1"/>
      <w:numFmt w:val="lowerRoman"/>
      <w:lvlText w:val="%6."/>
      <w:lvlJc w:val="right"/>
      <w:pPr>
        <w:tabs>
          <w:tab w:val="num" w:pos="1135"/>
        </w:tabs>
        <w:ind w:left="5455" w:hanging="180"/>
      </w:pPr>
    </w:lvl>
    <w:lvl w:ilvl="6">
      <w:start w:val="1"/>
      <w:numFmt w:val="decimal"/>
      <w:lvlText w:val="%7."/>
      <w:lvlJc w:val="left"/>
      <w:pPr>
        <w:tabs>
          <w:tab w:val="num" w:pos="1135"/>
        </w:tabs>
        <w:ind w:left="6175" w:hanging="360"/>
      </w:pPr>
    </w:lvl>
    <w:lvl w:ilvl="7">
      <w:start w:val="1"/>
      <w:numFmt w:val="lowerLetter"/>
      <w:lvlText w:val="%8."/>
      <w:lvlJc w:val="left"/>
      <w:pPr>
        <w:tabs>
          <w:tab w:val="num" w:pos="1135"/>
        </w:tabs>
        <w:ind w:left="6895" w:hanging="360"/>
      </w:pPr>
    </w:lvl>
    <w:lvl w:ilvl="8">
      <w:start w:val="1"/>
      <w:numFmt w:val="lowerRoman"/>
      <w:lvlText w:val="%9."/>
      <w:lvlJc w:val="right"/>
      <w:pPr>
        <w:tabs>
          <w:tab w:val="num" w:pos="1135"/>
        </w:tabs>
        <w:ind w:left="7615" w:hanging="180"/>
      </w:pPr>
    </w:lvl>
  </w:abstractNum>
  <w:abstractNum w:abstractNumId="55" w15:restartNumberingAfterBreak="0">
    <w:nsid w:val="1040154B"/>
    <w:multiLevelType w:val="hybridMultilevel"/>
    <w:tmpl w:val="11263C20"/>
    <w:styleLink w:val="Zaimportowanystyl2"/>
    <w:lvl w:ilvl="0" w:tplc="0FEC408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0C80B2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E8C08F8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90614C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45BF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6404078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C9C23D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1BA6DF4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304C02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106B0708"/>
    <w:multiLevelType w:val="multilevel"/>
    <w:tmpl w:val="AA32AAA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320" w:hanging="2520"/>
      </w:pPr>
      <w:rPr>
        <w:rFonts w:hint="default"/>
        <w:b/>
      </w:rPr>
    </w:lvl>
  </w:abstractNum>
  <w:abstractNum w:abstractNumId="57" w15:restartNumberingAfterBreak="0">
    <w:nsid w:val="10BB003A"/>
    <w:multiLevelType w:val="hybridMultilevel"/>
    <w:tmpl w:val="CB14779C"/>
    <w:lvl w:ilvl="0" w:tplc="20CEE22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/>
        <w:strike w:val="0"/>
        <w:dstrike w:val="0"/>
        <w:color w:val="EE000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11509BA"/>
    <w:multiLevelType w:val="hybridMultilevel"/>
    <w:tmpl w:val="6EA2D5CA"/>
    <w:lvl w:ilvl="0" w:tplc="FFFFFFFF">
      <w:start w:val="1"/>
      <w:numFmt w:val="lowerLetter"/>
      <w:lvlText w:val="%1."/>
      <w:lvlJc w:val="left"/>
      <w:pPr>
        <w:ind w:left="2708" w:hanging="360"/>
      </w:pPr>
    </w:lvl>
    <w:lvl w:ilvl="1" w:tplc="FFFFFFFF" w:tentative="1">
      <w:start w:val="1"/>
      <w:numFmt w:val="lowerLetter"/>
      <w:lvlText w:val="%2."/>
      <w:lvlJc w:val="left"/>
      <w:pPr>
        <w:ind w:left="3428" w:hanging="360"/>
      </w:pPr>
    </w:lvl>
    <w:lvl w:ilvl="2" w:tplc="FFFFFFFF" w:tentative="1">
      <w:start w:val="1"/>
      <w:numFmt w:val="lowerRoman"/>
      <w:lvlText w:val="%3."/>
      <w:lvlJc w:val="right"/>
      <w:pPr>
        <w:ind w:left="4148" w:hanging="180"/>
      </w:pPr>
    </w:lvl>
    <w:lvl w:ilvl="3" w:tplc="FFFFFFFF" w:tentative="1">
      <w:start w:val="1"/>
      <w:numFmt w:val="decimal"/>
      <w:lvlText w:val="%4."/>
      <w:lvlJc w:val="left"/>
      <w:pPr>
        <w:ind w:left="4868" w:hanging="360"/>
      </w:pPr>
    </w:lvl>
    <w:lvl w:ilvl="4" w:tplc="FFFFFFFF" w:tentative="1">
      <w:start w:val="1"/>
      <w:numFmt w:val="lowerLetter"/>
      <w:lvlText w:val="%5."/>
      <w:lvlJc w:val="left"/>
      <w:pPr>
        <w:ind w:left="5588" w:hanging="360"/>
      </w:pPr>
    </w:lvl>
    <w:lvl w:ilvl="5" w:tplc="FFFFFFFF" w:tentative="1">
      <w:start w:val="1"/>
      <w:numFmt w:val="lowerRoman"/>
      <w:lvlText w:val="%6."/>
      <w:lvlJc w:val="right"/>
      <w:pPr>
        <w:ind w:left="6308" w:hanging="180"/>
      </w:pPr>
    </w:lvl>
    <w:lvl w:ilvl="6" w:tplc="FFFFFFFF" w:tentative="1">
      <w:start w:val="1"/>
      <w:numFmt w:val="decimal"/>
      <w:lvlText w:val="%7."/>
      <w:lvlJc w:val="left"/>
      <w:pPr>
        <w:ind w:left="7028" w:hanging="360"/>
      </w:pPr>
    </w:lvl>
    <w:lvl w:ilvl="7" w:tplc="FFFFFFFF" w:tentative="1">
      <w:start w:val="1"/>
      <w:numFmt w:val="lowerLetter"/>
      <w:lvlText w:val="%8."/>
      <w:lvlJc w:val="left"/>
      <w:pPr>
        <w:ind w:left="7748" w:hanging="360"/>
      </w:pPr>
    </w:lvl>
    <w:lvl w:ilvl="8" w:tplc="FFFFFFFF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9" w15:restartNumberingAfterBreak="0">
    <w:nsid w:val="11714983"/>
    <w:multiLevelType w:val="multilevel"/>
    <w:tmpl w:val="BF361840"/>
    <w:lvl w:ilvl="0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ascii="Arial" w:hAnsi="Arial" w:cs="Arial"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Arial" w:hAnsi="Arial" w:cs="Arial" w:hint="default"/>
        <w:sz w:val="18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ascii="Arial" w:hAnsi="Arial" w:cs="Arial" w:hint="default"/>
        <w:sz w:val="18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ascii="Arial" w:hAnsi="Arial" w:cs="Arial" w:hint="default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ascii="Arial" w:hAnsi="Arial" w:cs="Arial" w:hint="default"/>
        <w:sz w:val="18"/>
      </w:rPr>
    </w:lvl>
  </w:abstractNum>
  <w:abstractNum w:abstractNumId="60" w15:restartNumberingAfterBreak="0">
    <w:nsid w:val="12D94482"/>
    <w:multiLevelType w:val="hybridMultilevel"/>
    <w:tmpl w:val="E99A70BC"/>
    <w:lvl w:ilvl="0" w:tplc="642C4A64">
      <w:start w:val="1"/>
      <w:numFmt w:val="decimal"/>
      <w:lvlText w:val="%1)"/>
      <w:lvlJc w:val="center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135564FD"/>
    <w:multiLevelType w:val="multilevel"/>
    <w:tmpl w:val="72DAB814"/>
    <w:lvl w:ilvl="0">
      <w:start w:val="1"/>
      <w:numFmt w:val="decimal"/>
      <w:lvlText w:val="%1."/>
      <w:lvlJc w:val="left"/>
      <w:pPr>
        <w:tabs>
          <w:tab w:val="num" w:pos="4260"/>
        </w:tabs>
        <w:ind w:left="4260" w:hanging="432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14326958"/>
    <w:multiLevelType w:val="hybridMultilevel"/>
    <w:tmpl w:val="438491A2"/>
    <w:lvl w:ilvl="0" w:tplc="FFFFFFFF">
      <w:start w:val="1"/>
      <w:numFmt w:val="ordinal"/>
      <w:lvlText w:val="1.%1"/>
      <w:lvlJc w:val="left"/>
      <w:pPr>
        <w:tabs>
          <w:tab w:val="num" w:pos="144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45B1E9B"/>
    <w:multiLevelType w:val="multilevel"/>
    <w:tmpl w:val="BD42F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64" w15:restartNumberingAfterBreak="0">
    <w:nsid w:val="152567AF"/>
    <w:multiLevelType w:val="hybridMultilevel"/>
    <w:tmpl w:val="BE542098"/>
    <w:lvl w:ilvl="0" w:tplc="0046D64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6416735"/>
    <w:multiLevelType w:val="hybridMultilevel"/>
    <w:tmpl w:val="406003CE"/>
    <w:lvl w:ilvl="0" w:tplc="0415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66" w15:restartNumberingAfterBreak="0">
    <w:nsid w:val="181515F7"/>
    <w:multiLevelType w:val="hybridMultilevel"/>
    <w:tmpl w:val="CF628482"/>
    <w:styleLink w:val="Zaimportowanystyl4"/>
    <w:lvl w:ilvl="0" w:tplc="00E4943A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3CED1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EA2076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6AAE22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12C546C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1E1A0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DECE50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54D4D4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F280706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18C0441C"/>
    <w:multiLevelType w:val="hybridMultilevel"/>
    <w:tmpl w:val="D66A2822"/>
    <w:lvl w:ilvl="0" w:tplc="9DEC0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1092FDB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trike w:val="0"/>
        <w:dstrike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18C15158"/>
    <w:multiLevelType w:val="hybridMultilevel"/>
    <w:tmpl w:val="53D8F92A"/>
    <w:lvl w:ilvl="0" w:tplc="AE662420">
      <w:start w:val="1"/>
      <w:numFmt w:val="lowerLetter"/>
      <w:lvlText w:val="%1)"/>
      <w:lvlJc w:val="left"/>
      <w:pPr>
        <w:tabs>
          <w:tab w:val="num" w:pos="764"/>
        </w:tabs>
        <w:ind w:left="76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69" w15:restartNumberingAfterBreak="0">
    <w:nsid w:val="18F3625C"/>
    <w:multiLevelType w:val="hybridMultilevel"/>
    <w:tmpl w:val="8590732E"/>
    <w:lvl w:ilvl="0" w:tplc="04150011">
      <w:start w:val="1"/>
      <w:numFmt w:val="decimal"/>
      <w:lvlText w:val="%1)"/>
      <w:lvlJc w:val="left"/>
      <w:pPr>
        <w:ind w:left="1284" w:hanging="360"/>
      </w:pPr>
      <w:rPr>
        <w:rFonts w:hint="default"/>
        <w:b w:val="0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2004" w:hanging="360"/>
      </w:pPr>
    </w:lvl>
    <w:lvl w:ilvl="2" w:tplc="FFFFFFFF" w:tentative="1">
      <w:start w:val="1"/>
      <w:numFmt w:val="lowerRoman"/>
      <w:lvlText w:val="%3."/>
      <w:lvlJc w:val="right"/>
      <w:pPr>
        <w:ind w:left="2724" w:hanging="180"/>
      </w:pPr>
    </w:lvl>
    <w:lvl w:ilvl="3" w:tplc="FFFFFFFF" w:tentative="1">
      <w:start w:val="1"/>
      <w:numFmt w:val="decimal"/>
      <w:lvlText w:val="%4."/>
      <w:lvlJc w:val="left"/>
      <w:pPr>
        <w:ind w:left="3444" w:hanging="360"/>
      </w:pPr>
    </w:lvl>
    <w:lvl w:ilvl="4" w:tplc="FFFFFFFF" w:tentative="1">
      <w:start w:val="1"/>
      <w:numFmt w:val="lowerLetter"/>
      <w:lvlText w:val="%5."/>
      <w:lvlJc w:val="left"/>
      <w:pPr>
        <w:ind w:left="4164" w:hanging="360"/>
      </w:pPr>
    </w:lvl>
    <w:lvl w:ilvl="5" w:tplc="FFFFFFFF" w:tentative="1">
      <w:start w:val="1"/>
      <w:numFmt w:val="lowerRoman"/>
      <w:lvlText w:val="%6."/>
      <w:lvlJc w:val="right"/>
      <w:pPr>
        <w:ind w:left="4884" w:hanging="180"/>
      </w:pPr>
    </w:lvl>
    <w:lvl w:ilvl="6" w:tplc="FFFFFFFF" w:tentative="1">
      <w:start w:val="1"/>
      <w:numFmt w:val="decimal"/>
      <w:lvlText w:val="%7."/>
      <w:lvlJc w:val="left"/>
      <w:pPr>
        <w:ind w:left="5604" w:hanging="360"/>
      </w:pPr>
    </w:lvl>
    <w:lvl w:ilvl="7" w:tplc="FFFFFFFF" w:tentative="1">
      <w:start w:val="1"/>
      <w:numFmt w:val="lowerLetter"/>
      <w:lvlText w:val="%8."/>
      <w:lvlJc w:val="left"/>
      <w:pPr>
        <w:ind w:left="6324" w:hanging="360"/>
      </w:pPr>
    </w:lvl>
    <w:lvl w:ilvl="8" w:tplc="FFFFFFFF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70" w15:restartNumberingAfterBreak="0">
    <w:nsid w:val="18FA7654"/>
    <w:multiLevelType w:val="hybridMultilevel"/>
    <w:tmpl w:val="55BA4D0C"/>
    <w:lvl w:ilvl="0" w:tplc="2BD020F4">
      <w:start w:val="1"/>
      <w:numFmt w:val="lowerLetter"/>
      <w:lvlText w:val="%1)"/>
      <w:lvlJc w:val="left"/>
      <w:pPr>
        <w:ind w:left="149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63" w:hanging="360"/>
      </w:pPr>
    </w:lvl>
    <w:lvl w:ilvl="2" w:tplc="0415001B">
      <w:start w:val="1"/>
      <w:numFmt w:val="lowerRoman"/>
      <w:lvlText w:val="%3."/>
      <w:lvlJc w:val="right"/>
      <w:pPr>
        <w:ind w:left="2583" w:hanging="180"/>
      </w:pPr>
    </w:lvl>
    <w:lvl w:ilvl="3" w:tplc="0415000F">
      <w:start w:val="1"/>
      <w:numFmt w:val="decimal"/>
      <w:lvlText w:val="%4."/>
      <w:lvlJc w:val="left"/>
      <w:pPr>
        <w:ind w:left="3303" w:hanging="360"/>
      </w:pPr>
    </w:lvl>
    <w:lvl w:ilvl="4" w:tplc="04150019">
      <w:start w:val="1"/>
      <w:numFmt w:val="lowerLetter"/>
      <w:lvlText w:val="%5."/>
      <w:lvlJc w:val="left"/>
      <w:pPr>
        <w:ind w:left="4023" w:hanging="360"/>
      </w:pPr>
    </w:lvl>
    <w:lvl w:ilvl="5" w:tplc="0415001B">
      <w:start w:val="1"/>
      <w:numFmt w:val="lowerRoman"/>
      <w:lvlText w:val="%6."/>
      <w:lvlJc w:val="right"/>
      <w:pPr>
        <w:ind w:left="4743" w:hanging="180"/>
      </w:pPr>
    </w:lvl>
    <w:lvl w:ilvl="6" w:tplc="0415000F">
      <w:start w:val="1"/>
      <w:numFmt w:val="decimal"/>
      <w:lvlText w:val="%7."/>
      <w:lvlJc w:val="left"/>
      <w:pPr>
        <w:ind w:left="5463" w:hanging="360"/>
      </w:pPr>
    </w:lvl>
    <w:lvl w:ilvl="7" w:tplc="04150019">
      <w:start w:val="1"/>
      <w:numFmt w:val="lowerLetter"/>
      <w:lvlText w:val="%8."/>
      <w:lvlJc w:val="left"/>
      <w:pPr>
        <w:ind w:left="6183" w:hanging="360"/>
      </w:pPr>
    </w:lvl>
    <w:lvl w:ilvl="8" w:tplc="0415001B">
      <w:start w:val="1"/>
      <w:numFmt w:val="lowerRoman"/>
      <w:lvlText w:val="%9."/>
      <w:lvlJc w:val="right"/>
      <w:pPr>
        <w:ind w:left="6903" w:hanging="180"/>
      </w:pPr>
    </w:lvl>
  </w:abstractNum>
  <w:abstractNum w:abstractNumId="71" w15:restartNumberingAfterBreak="0">
    <w:nsid w:val="197C4D4E"/>
    <w:multiLevelType w:val="hybridMultilevel"/>
    <w:tmpl w:val="02561A58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A445992"/>
    <w:multiLevelType w:val="hybridMultilevel"/>
    <w:tmpl w:val="DEDC4BB6"/>
    <w:lvl w:ilvl="0" w:tplc="236C29A2">
      <w:start w:val="1"/>
      <w:numFmt w:val="bullet"/>
      <w:lvlText w:val="-"/>
      <w:lvlJc w:val="right"/>
      <w:pPr>
        <w:ind w:left="11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3" w15:restartNumberingAfterBreak="0">
    <w:nsid w:val="1BCB02EF"/>
    <w:multiLevelType w:val="multilevel"/>
    <w:tmpl w:val="46DA65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4" w15:restartNumberingAfterBreak="0">
    <w:nsid w:val="1D255C4B"/>
    <w:multiLevelType w:val="hybridMultilevel"/>
    <w:tmpl w:val="4D644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5625BC"/>
    <w:multiLevelType w:val="hybridMultilevel"/>
    <w:tmpl w:val="C194C474"/>
    <w:lvl w:ilvl="0" w:tplc="13AC2A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B6FB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E16712B"/>
    <w:multiLevelType w:val="multilevel"/>
    <w:tmpl w:val="180E292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7" w15:restartNumberingAfterBreak="0">
    <w:nsid w:val="1E642A42"/>
    <w:multiLevelType w:val="multilevel"/>
    <w:tmpl w:val="00480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2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78" w15:restartNumberingAfterBreak="0">
    <w:nsid w:val="1EAB35E2"/>
    <w:multiLevelType w:val="hybridMultilevel"/>
    <w:tmpl w:val="27E02A02"/>
    <w:lvl w:ilvl="0" w:tplc="E63C37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4415B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EE3197E"/>
    <w:multiLevelType w:val="multilevel"/>
    <w:tmpl w:val="D540AC14"/>
    <w:lvl w:ilvl="0">
      <w:start w:val="1"/>
      <w:numFmt w:val="decimal"/>
      <w:lvlText w:val="%1."/>
      <w:lvlJc w:val="left"/>
      <w:pPr>
        <w:tabs>
          <w:tab w:val="num" w:pos="4260"/>
        </w:tabs>
        <w:ind w:left="4260" w:hanging="432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)"/>
      <w:lvlJc w:val="righ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0" w15:restartNumberingAfterBreak="0">
    <w:nsid w:val="1EE5764C"/>
    <w:multiLevelType w:val="hybridMultilevel"/>
    <w:tmpl w:val="5A6A0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76C8F7A">
      <w:start w:val="1"/>
      <w:numFmt w:val="decimal"/>
      <w:lvlText w:val="%2."/>
      <w:lvlJc w:val="left"/>
      <w:pPr>
        <w:ind w:left="720" w:hanging="360"/>
      </w:pPr>
      <w:rPr>
        <w:b w:val="0"/>
        <w:bCs w:val="0"/>
      </w:rPr>
    </w:lvl>
    <w:lvl w:ilvl="2" w:tplc="455C2782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02D1B00"/>
    <w:multiLevelType w:val="multilevel"/>
    <w:tmpl w:val="D42C5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82" w15:restartNumberingAfterBreak="0">
    <w:nsid w:val="20D012EE"/>
    <w:multiLevelType w:val="hybridMultilevel"/>
    <w:tmpl w:val="623858CC"/>
    <w:lvl w:ilvl="0" w:tplc="FFFFFFFF">
      <w:start w:val="1"/>
      <w:numFmt w:val="lowerLetter"/>
      <w:lvlText w:val="%1."/>
      <w:lvlJc w:val="left"/>
      <w:pPr>
        <w:ind w:left="2708" w:hanging="360"/>
      </w:pPr>
    </w:lvl>
    <w:lvl w:ilvl="1" w:tplc="FFFFFFFF" w:tentative="1">
      <w:start w:val="1"/>
      <w:numFmt w:val="lowerLetter"/>
      <w:lvlText w:val="%2."/>
      <w:lvlJc w:val="left"/>
      <w:pPr>
        <w:ind w:left="3428" w:hanging="360"/>
      </w:pPr>
    </w:lvl>
    <w:lvl w:ilvl="2" w:tplc="FFFFFFFF" w:tentative="1">
      <w:start w:val="1"/>
      <w:numFmt w:val="lowerRoman"/>
      <w:lvlText w:val="%3."/>
      <w:lvlJc w:val="right"/>
      <w:pPr>
        <w:ind w:left="4148" w:hanging="180"/>
      </w:pPr>
    </w:lvl>
    <w:lvl w:ilvl="3" w:tplc="FFFFFFFF" w:tentative="1">
      <w:start w:val="1"/>
      <w:numFmt w:val="decimal"/>
      <w:lvlText w:val="%4."/>
      <w:lvlJc w:val="left"/>
      <w:pPr>
        <w:ind w:left="4868" w:hanging="360"/>
      </w:pPr>
    </w:lvl>
    <w:lvl w:ilvl="4" w:tplc="FFFFFFFF" w:tentative="1">
      <w:start w:val="1"/>
      <w:numFmt w:val="lowerLetter"/>
      <w:lvlText w:val="%5."/>
      <w:lvlJc w:val="left"/>
      <w:pPr>
        <w:ind w:left="5588" w:hanging="360"/>
      </w:pPr>
    </w:lvl>
    <w:lvl w:ilvl="5" w:tplc="FFFFFFFF" w:tentative="1">
      <w:start w:val="1"/>
      <w:numFmt w:val="lowerRoman"/>
      <w:lvlText w:val="%6."/>
      <w:lvlJc w:val="right"/>
      <w:pPr>
        <w:ind w:left="6308" w:hanging="180"/>
      </w:pPr>
    </w:lvl>
    <w:lvl w:ilvl="6" w:tplc="FFFFFFFF" w:tentative="1">
      <w:start w:val="1"/>
      <w:numFmt w:val="decimal"/>
      <w:lvlText w:val="%7."/>
      <w:lvlJc w:val="left"/>
      <w:pPr>
        <w:ind w:left="7028" w:hanging="360"/>
      </w:pPr>
    </w:lvl>
    <w:lvl w:ilvl="7" w:tplc="FFFFFFFF" w:tentative="1">
      <w:start w:val="1"/>
      <w:numFmt w:val="lowerLetter"/>
      <w:lvlText w:val="%8."/>
      <w:lvlJc w:val="left"/>
      <w:pPr>
        <w:ind w:left="7748" w:hanging="360"/>
      </w:pPr>
    </w:lvl>
    <w:lvl w:ilvl="8" w:tplc="FFFFFFFF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83" w15:restartNumberingAfterBreak="0">
    <w:nsid w:val="21185B91"/>
    <w:multiLevelType w:val="hybridMultilevel"/>
    <w:tmpl w:val="D66A28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trike w:val="0"/>
        <w:dstrike w:val="0"/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23565193"/>
    <w:multiLevelType w:val="multilevel"/>
    <w:tmpl w:val="C3C87A2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lowerLetter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 w:val="0"/>
      </w:rPr>
    </w:lvl>
  </w:abstractNum>
  <w:abstractNum w:abstractNumId="85" w15:restartNumberingAfterBreak="0">
    <w:nsid w:val="23941E3D"/>
    <w:multiLevelType w:val="hybridMultilevel"/>
    <w:tmpl w:val="4ABA35B4"/>
    <w:lvl w:ilvl="0" w:tplc="8D24FF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3FE1122"/>
    <w:multiLevelType w:val="hybridMultilevel"/>
    <w:tmpl w:val="C64038B2"/>
    <w:lvl w:ilvl="0" w:tplc="55F2B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54D2838"/>
    <w:multiLevelType w:val="multilevel"/>
    <w:tmpl w:val="72DAB814"/>
    <w:lvl w:ilvl="0">
      <w:start w:val="1"/>
      <w:numFmt w:val="decimal"/>
      <w:lvlText w:val="%1."/>
      <w:lvlJc w:val="left"/>
      <w:pPr>
        <w:tabs>
          <w:tab w:val="num" w:pos="4260"/>
        </w:tabs>
        <w:ind w:left="4260" w:hanging="432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25E92529"/>
    <w:multiLevelType w:val="hybridMultilevel"/>
    <w:tmpl w:val="13B0B64C"/>
    <w:lvl w:ilvl="0" w:tplc="04150011">
      <w:start w:val="1"/>
      <w:numFmt w:val="decimal"/>
      <w:lvlText w:val="%1)"/>
      <w:lvlJc w:val="left"/>
      <w:pPr>
        <w:ind w:left="1061" w:hanging="360"/>
      </w:pPr>
    </w:lvl>
    <w:lvl w:ilvl="1" w:tplc="04150019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89" w15:restartNumberingAfterBreak="0">
    <w:nsid w:val="261817D1"/>
    <w:multiLevelType w:val="hybridMultilevel"/>
    <w:tmpl w:val="C144E29C"/>
    <w:styleLink w:val="Zaimportowanystyl1"/>
    <w:lvl w:ilvl="0" w:tplc="40705F9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B20492">
      <w:start w:val="1"/>
      <w:numFmt w:val="lowerLetter"/>
      <w:lvlText w:val="%2."/>
      <w:lvlJc w:val="left"/>
      <w:pPr>
        <w:ind w:left="11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0A88E9C">
      <w:start w:val="1"/>
      <w:numFmt w:val="lowerRoman"/>
      <w:lvlText w:val="%3."/>
      <w:lvlJc w:val="left"/>
      <w:pPr>
        <w:ind w:left="186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360B54A">
      <w:start w:val="1"/>
      <w:numFmt w:val="decimal"/>
      <w:lvlText w:val="%4."/>
      <w:lvlJc w:val="left"/>
      <w:pPr>
        <w:ind w:left="258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36D5D2">
      <w:start w:val="1"/>
      <w:numFmt w:val="lowerLetter"/>
      <w:lvlText w:val="%5."/>
      <w:lvlJc w:val="left"/>
      <w:pPr>
        <w:ind w:left="330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78481A">
      <w:start w:val="1"/>
      <w:numFmt w:val="lowerRoman"/>
      <w:lvlText w:val="%6."/>
      <w:lvlJc w:val="left"/>
      <w:pPr>
        <w:ind w:left="402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5D82548">
      <w:start w:val="1"/>
      <w:numFmt w:val="decimal"/>
      <w:lvlText w:val="%7."/>
      <w:lvlJc w:val="left"/>
      <w:pPr>
        <w:ind w:left="474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4BA28">
      <w:start w:val="1"/>
      <w:numFmt w:val="lowerLetter"/>
      <w:lvlText w:val="%8."/>
      <w:lvlJc w:val="left"/>
      <w:pPr>
        <w:ind w:left="546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6EF660">
      <w:start w:val="1"/>
      <w:numFmt w:val="lowerRoman"/>
      <w:lvlText w:val="%9."/>
      <w:lvlJc w:val="left"/>
      <w:pPr>
        <w:ind w:left="6186" w:hanging="3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0" w15:restartNumberingAfterBreak="0">
    <w:nsid w:val="262E7C4A"/>
    <w:multiLevelType w:val="hybridMultilevel"/>
    <w:tmpl w:val="C208421E"/>
    <w:lvl w:ilvl="0" w:tplc="012E9E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1" w15:restartNumberingAfterBreak="0">
    <w:nsid w:val="265E2763"/>
    <w:multiLevelType w:val="hybridMultilevel"/>
    <w:tmpl w:val="8E6C4F4C"/>
    <w:name w:val="WW8Num6422222"/>
    <w:lvl w:ilvl="0" w:tplc="0000000B">
      <w:start w:val="1"/>
      <w:numFmt w:val="lowerLetter"/>
      <w:lvlText w:val="%1)"/>
      <w:lvlJc w:val="left"/>
      <w:pPr>
        <w:ind w:left="149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2" w15:restartNumberingAfterBreak="0">
    <w:nsid w:val="26AA717D"/>
    <w:multiLevelType w:val="hybridMultilevel"/>
    <w:tmpl w:val="3CF04946"/>
    <w:styleLink w:val="Zaimportowanystyl7"/>
    <w:lvl w:ilvl="0" w:tplc="596877D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ECCEBA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CA58F0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10C716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5CAAE8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9212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384962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782523A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AA6CC7E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3" w15:restartNumberingAfterBreak="0">
    <w:nsid w:val="28285277"/>
    <w:multiLevelType w:val="hybridMultilevel"/>
    <w:tmpl w:val="F6C81E7A"/>
    <w:lvl w:ilvl="0" w:tplc="3274E6EE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94" w15:restartNumberingAfterBreak="0">
    <w:nsid w:val="290C68C8"/>
    <w:multiLevelType w:val="hybridMultilevel"/>
    <w:tmpl w:val="0C7C50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" w15:restartNumberingAfterBreak="0">
    <w:nsid w:val="298353D1"/>
    <w:multiLevelType w:val="hybridMultilevel"/>
    <w:tmpl w:val="748A6D70"/>
    <w:lvl w:ilvl="0" w:tplc="26AC1050">
      <w:start w:val="3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E23815E2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B6D34B3"/>
    <w:multiLevelType w:val="hybridMultilevel"/>
    <w:tmpl w:val="FE5E1678"/>
    <w:lvl w:ilvl="0" w:tplc="0415000F">
      <w:start w:val="1"/>
      <w:numFmt w:val="decimal"/>
      <w:lvlText w:val="%1."/>
      <w:lvlJc w:val="left"/>
      <w:pPr>
        <w:ind w:left="1293" w:hanging="360"/>
      </w:pPr>
    </w:lvl>
    <w:lvl w:ilvl="1" w:tplc="04150019" w:tentative="1">
      <w:start w:val="1"/>
      <w:numFmt w:val="lowerLetter"/>
      <w:lvlText w:val="%2."/>
      <w:lvlJc w:val="left"/>
      <w:pPr>
        <w:ind w:left="2013" w:hanging="360"/>
      </w:pPr>
    </w:lvl>
    <w:lvl w:ilvl="2" w:tplc="0415001B" w:tentative="1">
      <w:start w:val="1"/>
      <w:numFmt w:val="lowerRoman"/>
      <w:lvlText w:val="%3."/>
      <w:lvlJc w:val="right"/>
      <w:pPr>
        <w:ind w:left="2733" w:hanging="180"/>
      </w:pPr>
    </w:lvl>
    <w:lvl w:ilvl="3" w:tplc="0415000F" w:tentative="1">
      <w:start w:val="1"/>
      <w:numFmt w:val="decimal"/>
      <w:lvlText w:val="%4."/>
      <w:lvlJc w:val="left"/>
      <w:pPr>
        <w:ind w:left="3453" w:hanging="360"/>
      </w:pPr>
    </w:lvl>
    <w:lvl w:ilvl="4" w:tplc="04150019" w:tentative="1">
      <w:start w:val="1"/>
      <w:numFmt w:val="lowerLetter"/>
      <w:lvlText w:val="%5."/>
      <w:lvlJc w:val="left"/>
      <w:pPr>
        <w:ind w:left="4173" w:hanging="360"/>
      </w:pPr>
    </w:lvl>
    <w:lvl w:ilvl="5" w:tplc="0415001B" w:tentative="1">
      <w:start w:val="1"/>
      <w:numFmt w:val="lowerRoman"/>
      <w:lvlText w:val="%6."/>
      <w:lvlJc w:val="right"/>
      <w:pPr>
        <w:ind w:left="4893" w:hanging="180"/>
      </w:pPr>
    </w:lvl>
    <w:lvl w:ilvl="6" w:tplc="0415000F" w:tentative="1">
      <w:start w:val="1"/>
      <w:numFmt w:val="decimal"/>
      <w:lvlText w:val="%7."/>
      <w:lvlJc w:val="left"/>
      <w:pPr>
        <w:ind w:left="5613" w:hanging="360"/>
      </w:pPr>
    </w:lvl>
    <w:lvl w:ilvl="7" w:tplc="04150019" w:tentative="1">
      <w:start w:val="1"/>
      <w:numFmt w:val="lowerLetter"/>
      <w:lvlText w:val="%8."/>
      <w:lvlJc w:val="left"/>
      <w:pPr>
        <w:ind w:left="6333" w:hanging="360"/>
      </w:pPr>
    </w:lvl>
    <w:lvl w:ilvl="8" w:tplc="0415001B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97" w15:restartNumberingAfterBreak="0">
    <w:nsid w:val="2B7C650C"/>
    <w:multiLevelType w:val="hybridMultilevel"/>
    <w:tmpl w:val="859E7E58"/>
    <w:lvl w:ilvl="0" w:tplc="73BC701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BA63CFD"/>
    <w:multiLevelType w:val="hybridMultilevel"/>
    <w:tmpl w:val="F2AC4B34"/>
    <w:lvl w:ilvl="0" w:tplc="FFFFFFFF">
      <w:start w:val="5"/>
      <w:numFmt w:val="decimal"/>
      <w:lvlText w:val="%1)"/>
      <w:lvlJc w:val="right"/>
      <w:pPr>
        <w:ind w:left="720" w:hanging="360"/>
      </w:pPr>
      <w:rPr>
        <w:rFonts w:eastAsia="Calibri" w:hint="default"/>
        <w:i w:val="0"/>
        <w:iCs/>
        <w:strike w:val="0"/>
        <w:dstrike w:val="0"/>
        <w:color w:val="auto"/>
        <w:sz w:val="19"/>
        <w:szCs w:val="19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BAF1785"/>
    <w:multiLevelType w:val="hybridMultilevel"/>
    <w:tmpl w:val="C73A6F48"/>
    <w:lvl w:ilvl="0" w:tplc="642C4A64">
      <w:start w:val="1"/>
      <w:numFmt w:val="decimal"/>
      <w:lvlText w:val="%1)"/>
      <w:lvlJc w:val="center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AD901442">
      <w:start w:val="1"/>
      <w:numFmt w:val="decimal"/>
      <w:lvlText w:val="%3)"/>
      <w:lvlJc w:val="right"/>
      <w:pPr>
        <w:ind w:left="2624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2BCD1AB5"/>
    <w:multiLevelType w:val="hybridMultilevel"/>
    <w:tmpl w:val="56427C86"/>
    <w:name w:val="WW8Num64222"/>
    <w:lvl w:ilvl="0" w:tplc="B8D8BA54">
      <w:start w:val="1"/>
      <w:numFmt w:val="decimal"/>
      <w:lvlText w:val="%1)"/>
      <w:lvlJc w:val="left"/>
      <w:pPr>
        <w:ind w:left="1440" w:hanging="360"/>
      </w:pPr>
      <w:rPr>
        <w:rFonts w:ascii="Tahoma" w:hAnsi="Tahoma" w:cs="Tahoma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2BF50BB7"/>
    <w:multiLevelType w:val="hybridMultilevel"/>
    <w:tmpl w:val="3592939E"/>
    <w:lvl w:ilvl="0" w:tplc="7AA0B44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2C84747F"/>
    <w:multiLevelType w:val="singleLevel"/>
    <w:tmpl w:val="4C8878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  <w:color w:val="auto"/>
        <w:sz w:val="21"/>
        <w:szCs w:val="21"/>
      </w:rPr>
    </w:lvl>
  </w:abstractNum>
  <w:abstractNum w:abstractNumId="103" w15:restartNumberingAfterBreak="0">
    <w:nsid w:val="2D4151AC"/>
    <w:multiLevelType w:val="hybridMultilevel"/>
    <w:tmpl w:val="86A03610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19"/>
        <w:szCs w:val="19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2D4B4D8C"/>
    <w:multiLevelType w:val="hybridMultilevel"/>
    <w:tmpl w:val="2F50775E"/>
    <w:lvl w:ilvl="0" w:tplc="B6E4B65C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  <w:rPr>
        <w:b/>
        <w:bCs w:val="0"/>
      </w:rPr>
    </w:lvl>
    <w:lvl w:ilvl="1" w:tplc="0415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5" w15:restartNumberingAfterBreak="0">
    <w:nsid w:val="2D5256F0"/>
    <w:multiLevelType w:val="multilevel"/>
    <w:tmpl w:val="09C29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2" w:hanging="36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06" w15:restartNumberingAfterBreak="0">
    <w:nsid w:val="2D891DE1"/>
    <w:multiLevelType w:val="hybridMultilevel"/>
    <w:tmpl w:val="1AE8893E"/>
    <w:lvl w:ilvl="0" w:tplc="F2C64BC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07" w15:restartNumberingAfterBreak="0">
    <w:nsid w:val="2E2A3749"/>
    <w:multiLevelType w:val="multilevel"/>
    <w:tmpl w:val="B4F011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18"/>
        <w:szCs w:val="18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08" w15:restartNumberingAfterBreak="0">
    <w:nsid w:val="2FBC6AC6"/>
    <w:multiLevelType w:val="hybridMultilevel"/>
    <w:tmpl w:val="FD44AD78"/>
    <w:name w:val="WWNum222222"/>
    <w:lvl w:ilvl="0" w:tplc="B9265AF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9" w15:restartNumberingAfterBreak="0">
    <w:nsid w:val="3004378F"/>
    <w:multiLevelType w:val="hybridMultilevel"/>
    <w:tmpl w:val="480C609A"/>
    <w:name w:val="WW8Num642222"/>
    <w:lvl w:ilvl="0" w:tplc="797CF34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18C16EB"/>
    <w:multiLevelType w:val="hybridMultilevel"/>
    <w:tmpl w:val="903A9E88"/>
    <w:lvl w:ilvl="0" w:tplc="4F447834">
      <w:start w:val="1"/>
      <w:numFmt w:val="decimal"/>
      <w:lvlText w:val="%1)"/>
      <w:lvlJc w:val="left"/>
      <w:pPr>
        <w:ind w:left="1429" w:hanging="360"/>
      </w:pPr>
      <w:rPr>
        <w:rFonts w:ascii="Tahoma" w:hAnsi="Tahoma" w:cs="Tahoma" w:hint="default"/>
        <w:i w:val="0"/>
        <w:iCs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1" w15:restartNumberingAfterBreak="0">
    <w:nsid w:val="32F47FAB"/>
    <w:multiLevelType w:val="multilevel"/>
    <w:tmpl w:val="EEFE0A12"/>
    <w:lvl w:ilvl="0">
      <w:start w:val="1"/>
      <w:numFmt w:val="decimal"/>
      <w:lvlText w:val="%1)"/>
      <w:lvlJc w:val="left"/>
      <w:pPr>
        <w:tabs>
          <w:tab w:val="num" w:pos="1711"/>
        </w:tabs>
        <w:ind w:left="1711" w:hanging="435"/>
      </w:pPr>
    </w:lvl>
    <w:lvl w:ilvl="1">
      <w:start w:val="1"/>
      <w:numFmt w:val="decimal"/>
      <w:lvlText w:val="%2."/>
      <w:lvlJc w:val="left"/>
      <w:pPr>
        <w:tabs>
          <w:tab w:val="num" w:pos="2213"/>
        </w:tabs>
        <w:ind w:left="2213" w:hanging="435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564"/>
        </w:tabs>
        <w:ind w:left="2564" w:hanging="720"/>
      </w:pPr>
    </w:lvl>
    <w:lvl w:ilvl="3">
      <w:start w:val="1"/>
      <w:numFmt w:val="decimal"/>
      <w:lvlText w:val="%1.%2.%3.%4."/>
      <w:lvlJc w:val="left"/>
      <w:pPr>
        <w:tabs>
          <w:tab w:val="num" w:pos="2848"/>
        </w:tabs>
        <w:ind w:left="2848" w:hanging="720"/>
      </w:pPr>
    </w:lvl>
    <w:lvl w:ilvl="4">
      <w:start w:val="1"/>
      <w:numFmt w:val="decimal"/>
      <w:lvlText w:val="%1.%2.%3.%4.%5."/>
      <w:lvlJc w:val="left"/>
      <w:pPr>
        <w:tabs>
          <w:tab w:val="num" w:pos="3492"/>
        </w:tabs>
        <w:ind w:left="3492" w:hanging="1080"/>
      </w:pPr>
    </w:lvl>
    <w:lvl w:ilvl="5">
      <w:start w:val="1"/>
      <w:numFmt w:val="decimal"/>
      <w:lvlText w:val="%1.%2.%3.%4.%5.%6."/>
      <w:lvlJc w:val="left"/>
      <w:pPr>
        <w:tabs>
          <w:tab w:val="num" w:pos="3776"/>
        </w:tabs>
        <w:ind w:left="3776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420"/>
        </w:tabs>
        <w:ind w:left="44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704"/>
        </w:tabs>
        <w:ind w:left="470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348"/>
        </w:tabs>
        <w:ind w:left="5348" w:hanging="1800"/>
      </w:pPr>
    </w:lvl>
  </w:abstractNum>
  <w:abstractNum w:abstractNumId="112" w15:restartNumberingAfterBreak="0">
    <w:nsid w:val="333404EE"/>
    <w:multiLevelType w:val="multilevel"/>
    <w:tmpl w:val="D19027C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2240"/>
        </w:tabs>
        <w:ind w:left="2240" w:hanging="680"/>
      </w:pPr>
      <w:rPr>
        <w:rFonts w:ascii="Tahoma" w:hAnsi="Tahoma" w:cs="Tahoma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 w15:restartNumberingAfterBreak="0">
    <w:nsid w:val="33CE1382"/>
    <w:multiLevelType w:val="hybridMultilevel"/>
    <w:tmpl w:val="E048E1E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349906CF"/>
    <w:multiLevelType w:val="multilevel"/>
    <w:tmpl w:val="0415001F"/>
    <w:name w:val="WW8Num7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5" w15:restartNumberingAfterBreak="0">
    <w:nsid w:val="36686B7E"/>
    <w:multiLevelType w:val="hybridMultilevel"/>
    <w:tmpl w:val="30D24578"/>
    <w:lvl w:ilvl="0" w:tplc="B7BEA5B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67F722F"/>
    <w:multiLevelType w:val="hybridMultilevel"/>
    <w:tmpl w:val="A49EAF30"/>
    <w:styleLink w:val="Zaimportowanystyl9"/>
    <w:lvl w:ilvl="0" w:tplc="2FF89AC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B42F178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A22CB0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E0BC0A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464BB0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C2FA28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067586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7EA87E8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844B3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7" w15:restartNumberingAfterBreak="0">
    <w:nsid w:val="36D25212"/>
    <w:multiLevelType w:val="hybridMultilevel"/>
    <w:tmpl w:val="E116C070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38124E1A"/>
    <w:multiLevelType w:val="multilevel"/>
    <w:tmpl w:val="44C0E8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119" w15:restartNumberingAfterBreak="0">
    <w:nsid w:val="38CE73EA"/>
    <w:multiLevelType w:val="multilevel"/>
    <w:tmpl w:val="87B805E4"/>
    <w:name w:val="WW8Num6932"/>
    <w:lvl w:ilvl="0">
      <w:start w:val="6"/>
      <w:numFmt w:val="none"/>
      <w:lvlText w:val="4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4.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20" w15:restartNumberingAfterBreak="0">
    <w:nsid w:val="390E103C"/>
    <w:multiLevelType w:val="hybridMultilevel"/>
    <w:tmpl w:val="A69C2822"/>
    <w:lvl w:ilvl="0" w:tplc="E4D8F8F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3AB15F28"/>
    <w:multiLevelType w:val="hybridMultilevel"/>
    <w:tmpl w:val="D1D094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AB57D7A"/>
    <w:multiLevelType w:val="multilevel"/>
    <w:tmpl w:val="6A827630"/>
    <w:lvl w:ilvl="0">
      <w:start w:val="1"/>
      <w:numFmt w:val="decimal"/>
      <w:lvlText w:val="%1."/>
      <w:lvlJc w:val="left"/>
      <w:pPr>
        <w:tabs>
          <w:tab w:val="num" w:pos="5387"/>
        </w:tabs>
        <w:ind w:left="5747" w:hanging="360"/>
      </w:pPr>
      <w:rPr>
        <w:rFonts w:ascii="Arial" w:hAnsi="Arial" w:cs="Arial"/>
        <w:b/>
        <w:caps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b w:val="0"/>
        <w:bCs w:val="0"/>
        <w:sz w:val="19"/>
        <w:szCs w:val="19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3" w15:restartNumberingAfterBreak="0">
    <w:nsid w:val="3BF60AA7"/>
    <w:multiLevelType w:val="multilevel"/>
    <w:tmpl w:val="96387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4" w15:restartNumberingAfterBreak="0">
    <w:nsid w:val="3E185DF1"/>
    <w:multiLevelType w:val="hybridMultilevel"/>
    <w:tmpl w:val="5880830C"/>
    <w:lvl w:ilvl="0" w:tplc="2E8C1754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25" w15:restartNumberingAfterBreak="0">
    <w:nsid w:val="3FA00FAC"/>
    <w:multiLevelType w:val="hybridMultilevel"/>
    <w:tmpl w:val="C0C27A8A"/>
    <w:lvl w:ilvl="0" w:tplc="96D4C1F6">
      <w:start w:val="1"/>
      <w:numFmt w:val="lowerLetter"/>
      <w:lvlText w:val="%1)"/>
      <w:lvlJc w:val="right"/>
      <w:pPr>
        <w:ind w:left="10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6" w15:restartNumberingAfterBreak="0">
    <w:nsid w:val="40582643"/>
    <w:multiLevelType w:val="hybridMultilevel"/>
    <w:tmpl w:val="0B6EDE50"/>
    <w:lvl w:ilvl="0" w:tplc="AB8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2C4A64">
      <w:start w:val="1"/>
      <w:numFmt w:val="decimal"/>
      <w:lvlText w:val="%2)"/>
      <w:lvlJc w:val="center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E48E38">
      <w:start w:val="1"/>
      <w:numFmt w:val="decimal"/>
      <w:lvlText w:val="%4."/>
      <w:lvlJc w:val="left"/>
      <w:pPr>
        <w:ind w:left="2880" w:hanging="360"/>
      </w:pPr>
      <w:rPr>
        <w:b/>
        <w:bCs/>
        <w:color w:val="auto"/>
      </w:rPr>
    </w:lvl>
    <w:lvl w:ilvl="4" w:tplc="492EFFF0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1627EEE"/>
    <w:multiLevelType w:val="hybridMultilevel"/>
    <w:tmpl w:val="9D3483E4"/>
    <w:lvl w:ilvl="0" w:tplc="61FA1B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06" w:hanging="360"/>
      </w:pPr>
    </w:lvl>
    <w:lvl w:ilvl="2" w:tplc="0415001B" w:tentative="1">
      <w:start w:val="1"/>
      <w:numFmt w:val="lowerRoman"/>
      <w:lvlText w:val="%3."/>
      <w:lvlJc w:val="right"/>
      <w:pPr>
        <w:ind w:left="1426" w:hanging="180"/>
      </w:pPr>
    </w:lvl>
    <w:lvl w:ilvl="3" w:tplc="0415000F" w:tentative="1">
      <w:start w:val="1"/>
      <w:numFmt w:val="decimal"/>
      <w:lvlText w:val="%4."/>
      <w:lvlJc w:val="left"/>
      <w:pPr>
        <w:ind w:left="2146" w:hanging="360"/>
      </w:pPr>
    </w:lvl>
    <w:lvl w:ilvl="4" w:tplc="04150019" w:tentative="1">
      <w:start w:val="1"/>
      <w:numFmt w:val="lowerLetter"/>
      <w:lvlText w:val="%5."/>
      <w:lvlJc w:val="left"/>
      <w:pPr>
        <w:ind w:left="2866" w:hanging="360"/>
      </w:pPr>
    </w:lvl>
    <w:lvl w:ilvl="5" w:tplc="0415001B" w:tentative="1">
      <w:start w:val="1"/>
      <w:numFmt w:val="lowerRoman"/>
      <w:lvlText w:val="%6."/>
      <w:lvlJc w:val="right"/>
      <w:pPr>
        <w:ind w:left="3586" w:hanging="180"/>
      </w:pPr>
    </w:lvl>
    <w:lvl w:ilvl="6" w:tplc="0415000F" w:tentative="1">
      <w:start w:val="1"/>
      <w:numFmt w:val="decimal"/>
      <w:lvlText w:val="%7."/>
      <w:lvlJc w:val="left"/>
      <w:pPr>
        <w:ind w:left="4306" w:hanging="360"/>
      </w:pPr>
    </w:lvl>
    <w:lvl w:ilvl="7" w:tplc="04150019" w:tentative="1">
      <w:start w:val="1"/>
      <w:numFmt w:val="lowerLetter"/>
      <w:lvlText w:val="%8."/>
      <w:lvlJc w:val="left"/>
      <w:pPr>
        <w:ind w:left="5026" w:hanging="360"/>
      </w:pPr>
    </w:lvl>
    <w:lvl w:ilvl="8" w:tplc="0415001B" w:tentative="1">
      <w:start w:val="1"/>
      <w:numFmt w:val="lowerRoman"/>
      <w:lvlText w:val="%9."/>
      <w:lvlJc w:val="right"/>
      <w:pPr>
        <w:ind w:left="5746" w:hanging="180"/>
      </w:pPr>
    </w:lvl>
  </w:abstractNum>
  <w:abstractNum w:abstractNumId="128" w15:restartNumberingAfterBreak="0">
    <w:nsid w:val="43D75E3A"/>
    <w:multiLevelType w:val="hybridMultilevel"/>
    <w:tmpl w:val="31E48232"/>
    <w:styleLink w:val="Zaimportowanystyl3"/>
    <w:lvl w:ilvl="0" w:tplc="5B902B66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F60DB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E80254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FE9D0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432F4E6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C6925A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CA438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AD442CA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8346A24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9" w15:restartNumberingAfterBreak="0">
    <w:nsid w:val="45551920"/>
    <w:multiLevelType w:val="hybridMultilevel"/>
    <w:tmpl w:val="D4205626"/>
    <w:lvl w:ilvl="0" w:tplc="72B86BA4">
      <w:start w:val="1"/>
      <w:numFmt w:val="decimal"/>
      <w:lvlText w:val="%1)"/>
      <w:lvlJc w:val="left"/>
      <w:pPr>
        <w:tabs>
          <w:tab w:val="num" w:pos="1054"/>
        </w:tabs>
        <w:ind w:left="1054" w:hanging="360"/>
      </w:pPr>
      <w:rPr>
        <w:rFonts w:ascii="Tahoma" w:hAnsi="Tahoma" w:cs="Tahoma" w:hint="default"/>
        <w:b w:val="0"/>
        <w:bCs/>
        <w:i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0" w15:restartNumberingAfterBreak="0">
    <w:nsid w:val="456A2EDE"/>
    <w:multiLevelType w:val="hybridMultilevel"/>
    <w:tmpl w:val="7696E306"/>
    <w:lvl w:ilvl="0" w:tplc="FFFFFFFF">
      <w:start w:val="1"/>
      <w:numFmt w:val="decimal"/>
      <w:lvlText w:val="%1)"/>
      <w:lvlJc w:val="left"/>
      <w:pPr>
        <w:ind w:left="1789" w:hanging="360"/>
      </w:pPr>
    </w:lvl>
    <w:lvl w:ilvl="1" w:tplc="04150011">
      <w:start w:val="1"/>
      <w:numFmt w:val="decimal"/>
      <w:lvlText w:val="%2)"/>
      <w:lvlJc w:val="left"/>
      <w:pPr>
        <w:ind w:left="2509" w:hanging="360"/>
      </w:pPr>
    </w:lvl>
    <w:lvl w:ilvl="2" w:tplc="DEA64940">
      <w:start w:val="1"/>
      <w:numFmt w:val="lowerLetter"/>
      <w:lvlText w:val="%3."/>
      <w:lvlJc w:val="left"/>
      <w:pPr>
        <w:ind w:left="3409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1" w15:restartNumberingAfterBreak="0">
    <w:nsid w:val="46450153"/>
    <w:multiLevelType w:val="multilevel"/>
    <w:tmpl w:val="079AE6A8"/>
    <w:lvl w:ilvl="0">
      <w:start w:val="1"/>
      <w:numFmt w:val="decimal"/>
      <w:lvlText w:val="%1."/>
      <w:lvlJc w:val="left"/>
      <w:pPr>
        <w:ind w:left="1094" w:hanging="360"/>
      </w:pPr>
      <w:rPr>
        <w:rFonts w:hint="default"/>
        <w:b w:val="0"/>
        <w:i w:val="0"/>
        <w:iCs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304" w:hanging="57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."/>
      <w:lvlJc w:val="left"/>
      <w:pPr>
        <w:ind w:left="1454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."/>
      <w:lvlJc w:val="left"/>
      <w:pPr>
        <w:ind w:left="1814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."/>
      <w:lvlJc w:val="left"/>
      <w:pPr>
        <w:ind w:left="2174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."/>
      <w:lvlJc w:val="left"/>
      <w:pPr>
        <w:ind w:left="2534" w:hanging="1800"/>
      </w:pPr>
      <w:rPr>
        <w:rFonts w:ascii="Arial" w:hAnsi="Arial" w:cs="Arial" w:hint="default"/>
        <w:color w:val="000000"/>
        <w:sz w:val="18"/>
      </w:rPr>
    </w:lvl>
  </w:abstractNum>
  <w:abstractNum w:abstractNumId="132" w15:restartNumberingAfterBreak="0">
    <w:nsid w:val="46B55B32"/>
    <w:multiLevelType w:val="hybridMultilevel"/>
    <w:tmpl w:val="8EDAD77A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7F40C48"/>
    <w:multiLevelType w:val="hybridMultilevel"/>
    <w:tmpl w:val="324293AA"/>
    <w:lvl w:ilvl="0" w:tplc="73609516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4" w15:restartNumberingAfterBreak="0">
    <w:nsid w:val="480F2B5B"/>
    <w:multiLevelType w:val="hybridMultilevel"/>
    <w:tmpl w:val="EEA282B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5" w15:restartNumberingAfterBreak="0">
    <w:nsid w:val="48EF4C62"/>
    <w:multiLevelType w:val="hybridMultilevel"/>
    <w:tmpl w:val="24869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49076088"/>
    <w:multiLevelType w:val="hybridMultilevel"/>
    <w:tmpl w:val="056EB772"/>
    <w:name w:val="WW8Num6422"/>
    <w:lvl w:ilvl="0" w:tplc="0000000B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7" w15:restartNumberingAfterBreak="0">
    <w:nsid w:val="4ACF3E2D"/>
    <w:multiLevelType w:val="multilevel"/>
    <w:tmpl w:val="0F7A08B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8" w15:restartNumberingAfterBreak="0">
    <w:nsid w:val="4B327838"/>
    <w:multiLevelType w:val="hybridMultilevel"/>
    <w:tmpl w:val="97C6F236"/>
    <w:lvl w:ilvl="0" w:tplc="236C29A2">
      <w:start w:val="1"/>
      <w:numFmt w:val="bullet"/>
      <w:lvlText w:val="-"/>
      <w:lvlJc w:val="right"/>
      <w:pPr>
        <w:ind w:left="77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39" w15:restartNumberingAfterBreak="0">
    <w:nsid w:val="4D601B8C"/>
    <w:multiLevelType w:val="hybridMultilevel"/>
    <w:tmpl w:val="13E45A6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0" w15:restartNumberingAfterBreak="0">
    <w:nsid w:val="4E5D7C70"/>
    <w:multiLevelType w:val="hybridMultilevel"/>
    <w:tmpl w:val="EB4C77B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0F1045A"/>
    <w:multiLevelType w:val="hybridMultilevel"/>
    <w:tmpl w:val="65B2EC4E"/>
    <w:name w:val="WW8Num642"/>
    <w:lvl w:ilvl="0" w:tplc="371C82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0FF01FC"/>
    <w:multiLevelType w:val="hybridMultilevel"/>
    <w:tmpl w:val="F66E753C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3" w15:restartNumberingAfterBreak="0">
    <w:nsid w:val="5263736E"/>
    <w:multiLevelType w:val="hybridMultilevel"/>
    <w:tmpl w:val="0C60FB42"/>
    <w:lvl w:ilvl="0" w:tplc="FFFFFFFF">
      <w:start w:val="2"/>
      <w:numFmt w:val="decimal"/>
      <w:lvlText w:val="%1)"/>
      <w:lvlJc w:val="left"/>
      <w:pPr>
        <w:ind w:left="2708" w:hanging="360"/>
      </w:pPr>
      <w:rPr>
        <w:rFonts w:ascii="Tahoma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2B51ECF"/>
    <w:multiLevelType w:val="hybridMultilevel"/>
    <w:tmpl w:val="9048C4EC"/>
    <w:lvl w:ilvl="0" w:tplc="26AAD01A">
      <w:start w:val="1"/>
      <w:numFmt w:val="decimal"/>
      <w:lvlText w:val="%1)"/>
      <w:lvlJc w:val="right"/>
      <w:pPr>
        <w:ind w:left="1040" w:hanging="360"/>
      </w:pPr>
      <w:rPr>
        <w:rFonts w:eastAsia="Calibri" w:hint="default"/>
      </w:rPr>
    </w:lvl>
    <w:lvl w:ilvl="1" w:tplc="FFFFFFFF">
      <w:start w:val="1"/>
      <w:numFmt w:val="lowerLetter"/>
      <w:lvlText w:val="%2."/>
      <w:lvlJc w:val="left"/>
      <w:pPr>
        <w:ind w:left="1760" w:hanging="360"/>
      </w:pPr>
    </w:lvl>
    <w:lvl w:ilvl="2" w:tplc="FFFFFFFF">
      <w:start w:val="1"/>
      <w:numFmt w:val="lowerRoman"/>
      <w:lvlText w:val="%3."/>
      <w:lvlJc w:val="right"/>
      <w:pPr>
        <w:ind w:left="2480" w:hanging="180"/>
      </w:pPr>
    </w:lvl>
    <w:lvl w:ilvl="3" w:tplc="FFFFFFFF">
      <w:start w:val="1"/>
      <w:numFmt w:val="decimal"/>
      <w:lvlText w:val="%4."/>
      <w:lvlJc w:val="left"/>
      <w:pPr>
        <w:ind w:left="3200" w:hanging="360"/>
      </w:pPr>
    </w:lvl>
    <w:lvl w:ilvl="4" w:tplc="FFFFFFFF">
      <w:start w:val="1"/>
      <w:numFmt w:val="lowerLetter"/>
      <w:lvlText w:val="%5."/>
      <w:lvlJc w:val="left"/>
      <w:pPr>
        <w:ind w:left="3920" w:hanging="360"/>
      </w:pPr>
    </w:lvl>
    <w:lvl w:ilvl="5" w:tplc="FFFFFFFF">
      <w:start w:val="1"/>
      <w:numFmt w:val="lowerRoman"/>
      <w:lvlText w:val="%6."/>
      <w:lvlJc w:val="right"/>
      <w:pPr>
        <w:ind w:left="4640" w:hanging="180"/>
      </w:pPr>
    </w:lvl>
    <w:lvl w:ilvl="6" w:tplc="FFFFFFFF">
      <w:start w:val="1"/>
      <w:numFmt w:val="decimal"/>
      <w:lvlText w:val="%7."/>
      <w:lvlJc w:val="left"/>
      <w:pPr>
        <w:ind w:left="5360" w:hanging="360"/>
      </w:pPr>
    </w:lvl>
    <w:lvl w:ilvl="7" w:tplc="FFFFFFFF">
      <w:start w:val="1"/>
      <w:numFmt w:val="lowerLetter"/>
      <w:lvlText w:val="%8."/>
      <w:lvlJc w:val="left"/>
      <w:pPr>
        <w:ind w:left="6080" w:hanging="360"/>
      </w:pPr>
    </w:lvl>
    <w:lvl w:ilvl="8" w:tplc="FFFFFFFF">
      <w:start w:val="1"/>
      <w:numFmt w:val="lowerRoman"/>
      <w:lvlText w:val="%9."/>
      <w:lvlJc w:val="right"/>
      <w:pPr>
        <w:ind w:left="6800" w:hanging="180"/>
      </w:pPr>
    </w:lvl>
  </w:abstractNum>
  <w:abstractNum w:abstractNumId="145" w15:restartNumberingAfterBreak="0">
    <w:nsid w:val="52B955B8"/>
    <w:multiLevelType w:val="hybridMultilevel"/>
    <w:tmpl w:val="0CD0FC60"/>
    <w:lvl w:ilvl="0" w:tplc="AC720AB8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321679D"/>
    <w:multiLevelType w:val="hybridMultilevel"/>
    <w:tmpl w:val="87BCDD2A"/>
    <w:name w:val="WW8Num6422223"/>
    <w:lvl w:ilvl="0" w:tplc="BA6C6A92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40A4326"/>
    <w:multiLevelType w:val="hybridMultilevel"/>
    <w:tmpl w:val="8716DB68"/>
    <w:lvl w:ilvl="0" w:tplc="0E1CB1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8" w15:restartNumberingAfterBreak="0">
    <w:nsid w:val="54690AAB"/>
    <w:multiLevelType w:val="hybridMultilevel"/>
    <w:tmpl w:val="D4CE6562"/>
    <w:lvl w:ilvl="0" w:tplc="9B161C5A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  <w:strike w:val="0"/>
        <w:dstrike w:val="0"/>
        <w:color w:val="auto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1F4647"/>
    <w:multiLevelType w:val="hybridMultilevel"/>
    <w:tmpl w:val="AB3C9A9A"/>
    <w:styleLink w:val="Zaimportowanystyl5"/>
    <w:lvl w:ilvl="0" w:tplc="83D4D07C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5C48D6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8F87A32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C6E0B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DEA4512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70D8F2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4EA482E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F4B9A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5ACCFC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0" w15:restartNumberingAfterBreak="0">
    <w:nsid w:val="554168BB"/>
    <w:multiLevelType w:val="multilevel"/>
    <w:tmpl w:val="7E449140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Tahoma" w:hAnsi="Tahoma" w:cs="Tahoma"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</w:lvl>
  </w:abstractNum>
  <w:abstractNum w:abstractNumId="151" w15:restartNumberingAfterBreak="0">
    <w:nsid w:val="5595789F"/>
    <w:multiLevelType w:val="hybridMultilevel"/>
    <w:tmpl w:val="721E5D5E"/>
    <w:lvl w:ilvl="0" w:tplc="60F2B356">
      <w:start w:val="1"/>
      <w:numFmt w:val="decimal"/>
      <w:lvlText w:val="%1)"/>
      <w:lvlJc w:val="left"/>
      <w:pPr>
        <w:ind w:left="360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52" w15:restartNumberingAfterBreak="0">
    <w:nsid w:val="56D917E4"/>
    <w:multiLevelType w:val="hybridMultilevel"/>
    <w:tmpl w:val="9A38E03E"/>
    <w:lvl w:ilvl="0" w:tplc="0000000B">
      <w:start w:val="1"/>
      <w:numFmt w:val="lowerLetter"/>
      <w:lvlText w:val="%1)"/>
      <w:lvlJc w:val="left"/>
      <w:pPr>
        <w:ind w:left="2291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53" w15:restartNumberingAfterBreak="0">
    <w:nsid w:val="56EF481D"/>
    <w:multiLevelType w:val="multilevel"/>
    <w:tmpl w:val="0C243796"/>
    <w:name w:val="WW8Num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trike w:val="0"/>
        <w:dstrike w:val="0"/>
        <w:color w:val="00000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37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6" w:hanging="1440"/>
      </w:pPr>
      <w:rPr>
        <w:rFonts w:hint="default"/>
      </w:rPr>
    </w:lvl>
  </w:abstractNum>
  <w:abstractNum w:abstractNumId="154" w15:restartNumberingAfterBreak="0">
    <w:nsid w:val="570D551C"/>
    <w:multiLevelType w:val="hybridMultilevel"/>
    <w:tmpl w:val="A4864E42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5" w15:restartNumberingAfterBreak="0">
    <w:nsid w:val="580161F9"/>
    <w:multiLevelType w:val="hybridMultilevel"/>
    <w:tmpl w:val="A4864E4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58422373"/>
    <w:multiLevelType w:val="hybridMultilevel"/>
    <w:tmpl w:val="3326AE94"/>
    <w:lvl w:ilvl="0" w:tplc="FFFFFFFF">
      <w:start w:val="1"/>
      <w:numFmt w:val="lowerLetter"/>
      <w:lvlText w:val="%1."/>
      <w:lvlJc w:val="left"/>
      <w:pPr>
        <w:ind w:left="1004" w:hanging="360"/>
      </w:pPr>
      <w:rPr>
        <w:b/>
        <w:bCs/>
        <w:color w:val="0000FF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7" w15:restartNumberingAfterBreak="0">
    <w:nsid w:val="592D5A2C"/>
    <w:multiLevelType w:val="hybridMultilevel"/>
    <w:tmpl w:val="46F45EF0"/>
    <w:name w:val="WW8Num6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59537F05"/>
    <w:multiLevelType w:val="hybridMultilevel"/>
    <w:tmpl w:val="B3288A3A"/>
    <w:lvl w:ilvl="0" w:tplc="AB8E05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640E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62E44D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ADF6135"/>
    <w:multiLevelType w:val="hybridMultilevel"/>
    <w:tmpl w:val="9C781C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0" w15:restartNumberingAfterBreak="0">
    <w:nsid w:val="5B04613B"/>
    <w:multiLevelType w:val="hybridMultilevel"/>
    <w:tmpl w:val="AF6C602E"/>
    <w:styleLink w:val="Zaimportowanystyl8"/>
    <w:lvl w:ilvl="0" w:tplc="1F685A7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E6BB34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FEE8096">
      <w:start w:val="1"/>
      <w:numFmt w:val="lowerRoman"/>
      <w:lvlText w:val="%3."/>
      <w:lvlJc w:val="left"/>
      <w:pPr>
        <w:tabs>
          <w:tab w:val="num" w:pos="2124"/>
        </w:tabs>
        <w:ind w:left="2136" w:hanging="2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12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8C8D9C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0CC0AA">
      <w:start w:val="1"/>
      <w:numFmt w:val="lowerRoman"/>
      <w:lvlText w:val="%6."/>
      <w:lvlJc w:val="left"/>
      <w:pPr>
        <w:tabs>
          <w:tab w:val="num" w:pos="4248"/>
        </w:tabs>
        <w:ind w:left="426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85E7B04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8C2A22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CC1068">
      <w:start w:val="1"/>
      <w:numFmt w:val="lowerRoman"/>
      <w:lvlText w:val="%9."/>
      <w:lvlJc w:val="left"/>
      <w:pPr>
        <w:tabs>
          <w:tab w:val="num" w:pos="6372"/>
        </w:tabs>
        <w:ind w:left="6384" w:hanging="1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1" w15:restartNumberingAfterBreak="0">
    <w:nsid w:val="5B3139BB"/>
    <w:multiLevelType w:val="multilevel"/>
    <w:tmpl w:val="E29AB2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62" w15:restartNumberingAfterBreak="0">
    <w:nsid w:val="5BC301EC"/>
    <w:multiLevelType w:val="hybridMultilevel"/>
    <w:tmpl w:val="0CD0FC60"/>
    <w:lvl w:ilvl="0" w:tplc="FFFFFFFF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C8A76B6"/>
    <w:multiLevelType w:val="hybridMultilevel"/>
    <w:tmpl w:val="0AFA757A"/>
    <w:lvl w:ilvl="0" w:tplc="CDCA337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DFB2F4B"/>
    <w:multiLevelType w:val="hybridMultilevel"/>
    <w:tmpl w:val="B254E6C0"/>
    <w:lvl w:ilvl="0" w:tplc="96D4C1F6">
      <w:start w:val="1"/>
      <w:numFmt w:val="lowerLetter"/>
      <w:lvlText w:val="%1)"/>
      <w:lvlJc w:val="right"/>
      <w:pPr>
        <w:ind w:left="10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5" w15:restartNumberingAfterBreak="0">
    <w:nsid w:val="5EC57555"/>
    <w:multiLevelType w:val="hybridMultilevel"/>
    <w:tmpl w:val="13E45A60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6" w15:restartNumberingAfterBreak="0">
    <w:nsid w:val="5FB034ED"/>
    <w:multiLevelType w:val="hybridMultilevel"/>
    <w:tmpl w:val="3CD4E9DA"/>
    <w:lvl w:ilvl="0" w:tplc="04150019">
      <w:start w:val="1"/>
      <w:numFmt w:val="lowerLetter"/>
      <w:lvlText w:val="%1."/>
      <w:lvlJc w:val="left"/>
      <w:pPr>
        <w:ind w:left="2907" w:hanging="360"/>
      </w:pPr>
    </w:lvl>
    <w:lvl w:ilvl="1" w:tplc="04150019" w:tentative="1">
      <w:start w:val="1"/>
      <w:numFmt w:val="lowerLetter"/>
      <w:lvlText w:val="%2."/>
      <w:lvlJc w:val="left"/>
      <w:pPr>
        <w:ind w:left="3627" w:hanging="360"/>
      </w:pPr>
    </w:lvl>
    <w:lvl w:ilvl="2" w:tplc="0415001B" w:tentative="1">
      <w:start w:val="1"/>
      <w:numFmt w:val="lowerRoman"/>
      <w:lvlText w:val="%3."/>
      <w:lvlJc w:val="right"/>
      <w:pPr>
        <w:ind w:left="4347" w:hanging="180"/>
      </w:pPr>
    </w:lvl>
    <w:lvl w:ilvl="3" w:tplc="0415000F" w:tentative="1">
      <w:start w:val="1"/>
      <w:numFmt w:val="decimal"/>
      <w:lvlText w:val="%4."/>
      <w:lvlJc w:val="left"/>
      <w:pPr>
        <w:ind w:left="5067" w:hanging="360"/>
      </w:pPr>
    </w:lvl>
    <w:lvl w:ilvl="4" w:tplc="04150019" w:tentative="1">
      <w:start w:val="1"/>
      <w:numFmt w:val="lowerLetter"/>
      <w:lvlText w:val="%5."/>
      <w:lvlJc w:val="left"/>
      <w:pPr>
        <w:ind w:left="5787" w:hanging="360"/>
      </w:pPr>
    </w:lvl>
    <w:lvl w:ilvl="5" w:tplc="0415001B" w:tentative="1">
      <w:start w:val="1"/>
      <w:numFmt w:val="lowerRoman"/>
      <w:lvlText w:val="%6."/>
      <w:lvlJc w:val="right"/>
      <w:pPr>
        <w:ind w:left="6507" w:hanging="180"/>
      </w:pPr>
    </w:lvl>
    <w:lvl w:ilvl="6" w:tplc="0415000F" w:tentative="1">
      <w:start w:val="1"/>
      <w:numFmt w:val="decimal"/>
      <w:lvlText w:val="%7."/>
      <w:lvlJc w:val="left"/>
      <w:pPr>
        <w:ind w:left="7227" w:hanging="360"/>
      </w:pPr>
    </w:lvl>
    <w:lvl w:ilvl="7" w:tplc="04150019" w:tentative="1">
      <w:start w:val="1"/>
      <w:numFmt w:val="lowerLetter"/>
      <w:lvlText w:val="%8."/>
      <w:lvlJc w:val="left"/>
      <w:pPr>
        <w:ind w:left="7947" w:hanging="360"/>
      </w:pPr>
    </w:lvl>
    <w:lvl w:ilvl="8" w:tplc="0415001B" w:tentative="1">
      <w:start w:val="1"/>
      <w:numFmt w:val="lowerRoman"/>
      <w:lvlText w:val="%9."/>
      <w:lvlJc w:val="right"/>
      <w:pPr>
        <w:ind w:left="8667" w:hanging="180"/>
      </w:pPr>
    </w:lvl>
  </w:abstractNum>
  <w:abstractNum w:abstractNumId="167" w15:restartNumberingAfterBreak="0">
    <w:nsid w:val="5FF44F69"/>
    <w:multiLevelType w:val="hybridMultilevel"/>
    <w:tmpl w:val="DE60B0E4"/>
    <w:lvl w:ilvl="0" w:tplc="FFFFFFFF">
      <w:start w:val="1"/>
      <w:numFmt w:val="upperLetter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8" w15:restartNumberingAfterBreak="0">
    <w:nsid w:val="612925F8"/>
    <w:multiLevelType w:val="hybridMultilevel"/>
    <w:tmpl w:val="027A4C08"/>
    <w:lvl w:ilvl="0" w:tplc="FFFFFFFF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20B0AB4"/>
    <w:multiLevelType w:val="hybridMultilevel"/>
    <w:tmpl w:val="6D6AE7F4"/>
    <w:lvl w:ilvl="0" w:tplc="92F0A400">
      <w:start w:val="1"/>
      <w:numFmt w:val="lowerLetter"/>
      <w:lvlText w:val="%1)"/>
      <w:lvlJc w:val="left"/>
      <w:pPr>
        <w:ind w:left="1323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3" w:hanging="360"/>
      </w:pPr>
    </w:lvl>
    <w:lvl w:ilvl="2" w:tplc="0415001B" w:tentative="1">
      <w:start w:val="1"/>
      <w:numFmt w:val="lowerRoman"/>
      <w:lvlText w:val="%3."/>
      <w:lvlJc w:val="right"/>
      <w:pPr>
        <w:ind w:left="2763" w:hanging="180"/>
      </w:pPr>
    </w:lvl>
    <w:lvl w:ilvl="3" w:tplc="0415000F" w:tentative="1">
      <w:start w:val="1"/>
      <w:numFmt w:val="decimal"/>
      <w:lvlText w:val="%4."/>
      <w:lvlJc w:val="left"/>
      <w:pPr>
        <w:ind w:left="3483" w:hanging="360"/>
      </w:pPr>
    </w:lvl>
    <w:lvl w:ilvl="4" w:tplc="04150019" w:tentative="1">
      <w:start w:val="1"/>
      <w:numFmt w:val="lowerLetter"/>
      <w:lvlText w:val="%5."/>
      <w:lvlJc w:val="left"/>
      <w:pPr>
        <w:ind w:left="4203" w:hanging="360"/>
      </w:pPr>
    </w:lvl>
    <w:lvl w:ilvl="5" w:tplc="0415001B" w:tentative="1">
      <w:start w:val="1"/>
      <w:numFmt w:val="lowerRoman"/>
      <w:lvlText w:val="%6."/>
      <w:lvlJc w:val="right"/>
      <w:pPr>
        <w:ind w:left="4923" w:hanging="180"/>
      </w:pPr>
    </w:lvl>
    <w:lvl w:ilvl="6" w:tplc="0415000F" w:tentative="1">
      <w:start w:val="1"/>
      <w:numFmt w:val="decimal"/>
      <w:lvlText w:val="%7."/>
      <w:lvlJc w:val="left"/>
      <w:pPr>
        <w:ind w:left="5643" w:hanging="360"/>
      </w:pPr>
    </w:lvl>
    <w:lvl w:ilvl="7" w:tplc="04150019" w:tentative="1">
      <w:start w:val="1"/>
      <w:numFmt w:val="lowerLetter"/>
      <w:lvlText w:val="%8."/>
      <w:lvlJc w:val="left"/>
      <w:pPr>
        <w:ind w:left="6363" w:hanging="360"/>
      </w:pPr>
    </w:lvl>
    <w:lvl w:ilvl="8" w:tplc="0415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70" w15:restartNumberingAfterBreak="0">
    <w:nsid w:val="62150E51"/>
    <w:multiLevelType w:val="multilevel"/>
    <w:tmpl w:val="9B1E5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1" w15:restartNumberingAfterBreak="0">
    <w:nsid w:val="62B04DFF"/>
    <w:multiLevelType w:val="hybridMultilevel"/>
    <w:tmpl w:val="0FE05CFC"/>
    <w:lvl w:ilvl="0" w:tplc="0415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41EECA2E">
      <w:start w:val="2"/>
      <w:numFmt w:val="decimal"/>
      <w:lvlText w:val="%2."/>
      <w:lvlJc w:val="left"/>
      <w:pPr>
        <w:ind w:left="1440" w:hanging="360"/>
      </w:pPr>
      <w:rPr>
        <w:rFonts w:hint="default"/>
        <w:sz w:val="18"/>
        <w:szCs w:val="18"/>
      </w:rPr>
    </w:lvl>
    <w:lvl w:ilvl="2" w:tplc="AACE503C">
      <w:start w:val="1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A604A9E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C09EF262">
      <w:start w:val="1"/>
      <w:numFmt w:val="upperRoman"/>
      <w:lvlText w:val="%5."/>
      <w:lvlJc w:val="left"/>
      <w:pPr>
        <w:ind w:left="3960" w:hanging="720"/>
      </w:pPr>
      <w:rPr>
        <w:rFonts w:hint="default"/>
        <w:color w:val="auto"/>
      </w:rPr>
    </w:lvl>
    <w:lvl w:ilvl="5" w:tplc="9796C13C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2BB5D93"/>
    <w:multiLevelType w:val="hybridMultilevel"/>
    <w:tmpl w:val="09D4882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7">
      <w:start w:val="1"/>
      <w:numFmt w:val="lowerLetter"/>
      <w:lvlText w:val="%2)"/>
      <w:lvlJc w:val="left"/>
      <w:pPr>
        <w:ind w:left="2716" w:hanging="360"/>
      </w:pPr>
    </w:lvl>
    <w:lvl w:ilvl="2" w:tplc="1E02769C">
      <w:start w:val="4"/>
      <w:numFmt w:val="upperRoman"/>
      <w:lvlText w:val="%3."/>
      <w:lvlJc w:val="left"/>
      <w:pPr>
        <w:ind w:left="3976" w:hanging="720"/>
      </w:pPr>
      <w:rPr>
        <w:rFonts w:hint="default"/>
      </w:rPr>
    </w:lvl>
    <w:lvl w:ilvl="3" w:tplc="AE824C56">
      <w:start w:val="1"/>
      <w:numFmt w:val="decimal"/>
      <w:lvlText w:val="%4"/>
      <w:lvlJc w:val="left"/>
      <w:pPr>
        <w:ind w:left="415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3" w15:restartNumberingAfterBreak="0">
    <w:nsid w:val="638959FB"/>
    <w:multiLevelType w:val="hybridMultilevel"/>
    <w:tmpl w:val="C016BFDC"/>
    <w:lvl w:ilvl="0" w:tplc="EECCBF24">
      <w:start w:val="1"/>
      <w:numFmt w:val="decimal"/>
      <w:pStyle w:val="Nagwek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3C553A1"/>
    <w:multiLevelType w:val="hybridMultilevel"/>
    <w:tmpl w:val="C5501EC0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1146" w:hanging="36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5" w15:restartNumberingAfterBreak="0">
    <w:nsid w:val="63EB04FC"/>
    <w:multiLevelType w:val="multilevel"/>
    <w:tmpl w:val="2F7057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660"/>
        </w:tabs>
        <w:ind w:left="660" w:hanging="360"/>
      </w:pPr>
      <w:rPr>
        <w:b w:val="0"/>
        <w:i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</w:lvl>
  </w:abstractNum>
  <w:abstractNum w:abstractNumId="176" w15:restartNumberingAfterBreak="0">
    <w:nsid w:val="643811BD"/>
    <w:multiLevelType w:val="hybridMultilevel"/>
    <w:tmpl w:val="D624CEB6"/>
    <w:lvl w:ilvl="0" w:tplc="83CEFD1E">
      <w:start w:val="4"/>
      <w:numFmt w:val="ordinal"/>
      <w:lvlText w:val="1.%1"/>
      <w:lvlJc w:val="left"/>
      <w:pPr>
        <w:tabs>
          <w:tab w:val="num" w:pos="720"/>
        </w:tabs>
        <w:ind w:left="720" w:hanging="360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4CC30A5"/>
    <w:multiLevelType w:val="multilevel"/>
    <w:tmpl w:val="64A6D18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sz w:val="19"/>
        <w:szCs w:val="19"/>
      </w:rPr>
    </w:lvl>
    <w:lvl w:ilvl="1">
      <w:start w:val="1"/>
      <w:numFmt w:val="ordinal"/>
      <w:lvlText w:val="9.%2"/>
      <w:lvlJc w:val="left"/>
      <w:pPr>
        <w:tabs>
          <w:tab w:val="num" w:pos="1710"/>
        </w:tabs>
        <w:ind w:left="1050" w:hanging="420"/>
      </w:pPr>
      <w:rPr>
        <w:rFonts w:hint="default"/>
        <w:b w:val="0"/>
        <w:i w:val="0"/>
        <w:sz w:val="24"/>
        <w:szCs w:val="24"/>
      </w:rPr>
    </w:lvl>
    <w:lvl w:ilvl="2">
      <w:start w:val="2"/>
      <w:numFmt w:val="decimal"/>
      <w:lvlText w:val="%110.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78" w15:restartNumberingAfterBreak="0">
    <w:nsid w:val="65CF069B"/>
    <w:multiLevelType w:val="hybridMultilevel"/>
    <w:tmpl w:val="324AC4AA"/>
    <w:lvl w:ilvl="0" w:tplc="97C85900">
      <w:start w:val="4"/>
      <w:numFmt w:val="decimal"/>
      <w:lvlText w:val="%1)"/>
      <w:lvlJc w:val="left"/>
      <w:pPr>
        <w:ind w:left="1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647068E"/>
    <w:multiLevelType w:val="hybridMultilevel"/>
    <w:tmpl w:val="1A18555A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0" w15:restartNumberingAfterBreak="0">
    <w:nsid w:val="668428DC"/>
    <w:multiLevelType w:val="hybridMultilevel"/>
    <w:tmpl w:val="66B0ECEC"/>
    <w:lvl w:ilvl="0" w:tplc="B440A6B2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81" w15:restartNumberingAfterBreak="0">
    <w:nsid w:val="668600D4"/>
    <w:multiLevelType w:val="hybridMultilevel"/>
    <w:tmpl w:val="D9AAD404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82" w15:restartNumberingAfterBreak="0">
    <w:nsid w:val="66A750A3"/>
    <w:multiLevelType w:val="hybridMultilevel"/>
    <w:tmpl w:val="A692A7E0"/>
    <w:styleLink w:val="Zaimportowanystyl6"/>
    <w:lvl w:ilvl="0" w:tplc="C2E67294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030FC6E">
      <w:start w:val="1"/>
      <w:numFmt w:val="lowerLetter"/>
      <w:lvlText w:val="%2.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40F78E">
      <w:start w:val="1"/>
      <w:numFmt w:val="lowerRoman"/>
      <w:lvlText w:val="%3."/>
      <w:lvlJc w:val="left"/>
      <w:pPr>
        <w:tabs>
          <w:tab w:val="num" w:pos="2124"/>
        </w:tabs>
        <w:ind w:left="2148" w:hanging="2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364D16C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C61F2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B4C6CA2">
      <w:start w:val="1"/>
      <w:numFmt w:val="lowerRoman"/>
      <w:lvlText w:val="%6."/>
      <w:lvlJc w:val="left"/>
      <w:pPr>
        <w:tabs>
          <w:tab w:val="num" w:pos="4248"/>
        </w:tabs>
        <w:ind w:left="4272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0CC937A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BA0E300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CCADE68">
      <w:start w:val="1"/>
      <w:numFmt w:val="lowerRoman"/>
      <w:lvlText w:val="%9."/>
      <w:lvlJc w:val="left"/>
      <w:pPr>
        <w:tabs>
          <w:tab w:val="num" w:pos="6372"/>
        </w:tabs>
        <w:ind w:left="6396" w:hanging="2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3" w15:restartNumberingAfterBreak="0">
    <w:nsid w:val="672D7C40"/>
    <w:multiLevelType w:val="hybridMultilevel"/>
    <w:tmpl w:val="80F48C2E"/>
    <w:lvl w:ilvl="0" w:tplc="D4A67562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  <w:b/>
        <w:i w:val="0"/>
        <w:color w:val="auto"/>
        <w:sz w:val="28"/>
      </w:rPr>
    </w:lvl>
    <w:lvl w:ilvl="1" w:tplc="A75AB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D47B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  <w:color w:val="auto"/>
      </w:rPr>
    </w:lvl>
    <w:lvl w:ilvl="5" w:tplc="500662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87D4B45"/>
    <w:multiLevelType w:val="multilevel"/>
    <w:tmpl w:val="37E6EA38"/>
    <w:lvl w:ilvl="0">
      <w:start w:val="1"/>
      <w:numFmt w:val="lowerLetter"/>
      <w:lvlText w:val="%1)"/>
      <w:lvlJc w:val="left"/>
      <w:pPr>
        <w:tabs>
          <w:tab w:val="num" w:pos="3400"/>
        </w:tabs>
        <w:ind w:left="4622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4480"/>
        </w:tabs>
        <w:ind w:left="4480" w:hanging="360"/>
      </w:pPr>
    </w:lvl>
    <w:lvl w:ilvl="2">
      <w:start w:val="1"/>
      <w:numFmt w:val="decimal"/>
      <w:lvlText w:val="%3."/>
      <w:lvlJc w:val="left"/>
      <w:pPr>
        <w:tabs>
          <w:tab w:val="num" w:pos="4840"/>
        </w:tabs>
        <w:ind w:left="4840" w:hanging="360"/>
      </w:pPr>
    </w:lvl>
    <w:lvl w:ilvl="3">
      <w:start w:val="1"/>
      <w:numFmt w:val="decimal"/>
      <w:lvlText w:val="%4."/>
      <w:lvlJc w:val="left"/>
      <w:pPr>
        <w:tabs>
          <w:tab w:val="num" w:pos="5200"/>
        </w:tabs>
        <w:ind w:left="5200" w:hanging="360"/>
      </w:pPr>
    </w:lvl>
    <w:lvl w:ilvl="4">
      <w:start w:val="1"/>
      <w:numFmt w:val="decimal"/>
      <w:lvlText w:val="%5."/>
      <w:lvlJc w:val="left"/>
      <w:pPr>
        <w:tabs>
          <w:tab w:val="num" w:pos="5560"/>
        </w:tabs>
        <w:ind w:left="5560" w:hanging="360"/>
      </w:pPr>
    </w:lvl>
    <w:lvl w:ilvl="5">
      <w:start w:val="1"/>
      <w:numFmt w:val="decimal"/>
      <w:lvlText w:val="%6."/>
      <w:lvlJc w:val="left"/>
      <w:pPr>
        <w:tabs>
          <w:tab w:val="num" w:pos="5920"/>
        </w:tabs>
        <w:ind w:left="5920" w:hanging="360"/>
      </w:pPr>
    </w:lvl>
    <w:lvl w:ilvl="6">
      <w:start w:val="1"/>
      <w:numFmt w:val="decimal"/>
      <w:lvlText w:val="%7."/>
      <w:lvlJc w:val="left"/>
      <w:pPr>
        <w:tabs>
          <w:tab w:val="num" w:pos="6280"/>
        </w:tabs>
        <w:ind w:left="6280" w:hanging="360"/>
      </w:pPr>
    </w:lvl>
    <w:lvl w:ilvl="7">
      <w:start w:val="1"/>
      <w:numFmt w:val="decimal"/>
      <w:lvlText w:val="%8."/>
      <w:lvlJc w:val="left"/>
      <w:pPr>
        <w:tabs>
          <w:tab w:val="num" w:pos="6640"/>
        </w:tabs>
        <w:ind w:left="6640" w:hanging="360"/>
      </w:pPr>
    </w:lvl>
    <w:lvl w:ilvl="8">
      <w:start w:val="1"/>
      <w:numFmt w:val="decimal"/>
      <w:lvlText w:val="%9."/>
      <w:lvlJc w:val="left"/>
      <w:pPr>
        <w:tabs>
          <w:tab w:val="num" w:pos="7000"/>
        </w:tabs>
        <w:ind w:left="7000" w:hanging="360"/>
      </w:pPr>
    </w:lvl>
  </w:abstractNum>
  <w:abstractNum w:abstractNumId="185" w15:restartNumberingAfterBreak="0">
    <w:nsid w:val="688D2D70"/>
    <w:multiLevelType w:val="hybridMultilevel"/>
    <w:tmpl w:val="971ED59A"/>
    <w:lvl w:ilvl="0" w:tplc="0C325ECE">
      <w:start w:val="3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97F6F7C"/>
    <w:multiLevelType w:val="hybridMultilevel"/>
    <w:tmpl w:val="DDE2E36E"/>
    <w:lvl w:ilvl="0" w:tplc="FFFFFFFF">
      <w:start w:val="1"/>
      <w:numFmt w:val="decimal"/>
      <w:lvlText w:val="%1)"/>
      <w:lvlJc w:val="right"/>
      <w:pPr>
        <w:ind w:left="1353" w:hanging="360"/>
      </w:pPr>
      <w:rPr>
        <w:rFonts w:eastAsia="Calibri" w:hint="default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737AAE06">
      <w:start w:val="1"/>
      <w:numFmt w:val="lowerLetter"/>
      <w:lvlText w:val="%3)"/>
      <w:lvlJc w:val="left"/>
      <w:pPr>
        <w:ind w:left="297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7" w15:restartNumberingAfterBreak="0">
    <w:nsid w:val="6AAC20A4"/>
    <w:multiLevelType w:val="multilevel"/>
    <w:tmpl w:val="3CD66592"/>
    <w:lvl w:ilvl="0">
      <w:start w:val="1"/>
      <w:numFmt w:val="decimal"/>
      <w:lvlText w:val="%1)"/>
      <w:lvlJc w:val="left"/>
      <w:pPr>
        <w:tabs>
          <w:tab w:val="num" w:pos="1855"/>
        </w:tabs>
        <w:ind w:left="1495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2575" w:hanging="360"/>
      </w:pPr>
    </w:lvl>
    <w:lvl w:ilvl="2">
      <w:start w:val="1"/>
      <w:numFmt w:val="lowerRoman"/>
      <w:lvlText w:val="%3."/>
      <w:lvlJc w:val="right"/>
      <w:pPr>
        <w:tabs>
          <w:tab w:val="num" w:pos="1135"/>
        </w:tabs>
        <w:ind w:left="3295" w:hanging="180"/>
      </w:pPr>
    </w:lvl>
    <w:lvl w:ilvl="3">
      <w:start w:val="1"/>
      <w:numFmt w:val="decimal"/>
      <w:lvlText w:val="%4."/>
      <w:lvlJc w:val="left"/>
      <w:pPr>
        <w:tabs>
          <w:tab w:val="num" w:pos="1135"/>
        </w:tabs>
        <w:ind w:left="4015" w:hanging="360"/>
      </w:pPr>
    </w:lvl>
    <w:lvl w:ilvl="4">
      <w:start w:val="1"/>
      <w:numFmt w:val="lowerLetter"/>
      <w:lvlText w:val="%5."/>
      <w:lvlJc w:val="left"/>
      <w:pPr>
        <w:tabs>
          <w:tab w:val="num" w:pos="1135"/>
        </w:tabs>
        <w:ind w:left="4735" w:hanging="360"/>
      </w:pPr>
    </w:lvl>
    <w:lvl w:ilvl="5">
      <w:start w:val="1"/>
      <w:numFmt w:val="lowerRoman"/>
      <w:lvlText w:val="%6."/>
      <w:lvlJc w:val="right"/>
      <w:pPr>
        <w:tabs>
          <w:tab w:val="num" w:pos="1135"/>
        </w:tabs>
        <w:ind w:left="5455" w:hanging="180"/>
      </w:pPr>
    </w:lvl>
    <w:lvl w:ilvl="6">
      <w:start w:val="1"/>
      <w:numFmt w:val="decimal"/>
      <w:lvlText w:val="%7."/>
      <w:lvlJc w:val="left"/>
      <w:pPr>
        <w:tabs>
          <w:tab w:val="num" w:pos="1135"/>
        </w:tabs>
        <w:ind w:left="6175" w:hanging="360"/>
      </w:pPr>
    </w:lvl>
    <w:lvl w:ilvl="7">
      <w:start w:val="1"/>
      <w:numFmt w:val="lowerLetter"/>
      <w:lvlText w:val="%8."/>
      <w:lvlJc w:val="left"/>
      <w:pPr>
        <w:tabs>
          <w:tab w:val="num" w:pos="1135"/>
        </w:tabs>
        <w:ind w:left="6895" w:hanging="360"/>
      </w:pPr>
    </w:lvl>
    <w:lvl w:ilvl="8">
      <w:start w:val="1"/>
      <w:numFmt w:val="lowerRoman"/>
      <w:lvlText w:val="%9."/>
      <w:lvlJc w:val="right"/>
      <w:pPr>
        <w:tabs>
          <w:tab w:val="num" w:pos="1135"/>
        </w:tabs>
        <w:ind w:left="7615" w:hanging="180"/>
      </w:pPr>
    </w:lvl>
  </w:abstractNum>
  <w:abstractNum w:abstractNumId="188" w15:restartNumberingAfterBreak="0">
    <w:nsid w:val="6B57305F"/>
    <w:multiLevelType w:val="hybridMultilevel"/>
    <w:tmpl w:val="F66E753C"/>
    <w:lvl w:ilvl="0" w:tplc="FFFFFFFF">
      <w:start w:val="1"/>
      <w:numFmt w:val="lowerLetter"/>
      <w:lvlText w:val="%1)"/>
      <w:lvlJc w:val="left"/>
      <w:pPr>
        <w:ind w:left="1494" w:hanging="360"/>
      </w:pPr>
      <w:rPr>
        <w:rFonts w:hint="default"/>
        <w:b w:val="0"/>
        <w:i w:val="0"/>
        <w:iCs/>
        <w:strike w:val="0"/>
        <w:dstrike w:val="0"/>
        <w:color w:val="auto"/>
        <w:sz w:val="19"/>
        <w:szCs w:val="19"/>
      </w:rPr>
    </w:lvl>
    <w:lvl w:ilvl="1" w:tplc="FFFFFFFF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9" w15:restartNumberingAfterBreak="0">
    <w:nsid w:val="6C0143EF"/>
    <w:multiLevelType w:val="hybridMultilevel"/>
    <w:tmpl w:val="10DADDD0"/>
    <w:lvl w:ilvl="0" w:tplc="FFFFFFFF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0" w15:restartNumberingAfterBreak="0">
    <w:nsid w:val="6D6638DB"/>
    <w:multiLevelType w:val="hybridMultilevel"/>
    <w:tmpl w:val="C1D20FAE"/>
    <w:lvl w:ilvl="0" w:tplc="A6B4F172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D6C0808"/>
    <w:multiLevelType w:val="multilevel"/>
    <w:tmpl w:val="DFBCD40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2" w15:restartNumberingAfterBreak="0">
    <w:nsid w:val="6E091E10"/>
    <w:multiLevelType w:val="hybridMultilevel"/>
    <w:tmpl w:val="527EFC2C"/>
    <w:lvl w:ilvl="0" w:tplc="DE9ED0F0">
      <w:start w:val="1"/>
      <w:numFmt w:val="decimal"/>
      <w:lvlText w:val="%1)"/>
      <w:lvlJc w:val="right"/>
      <w:pPr>
        <w:ind w:left="100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3" w15:restartNumberingAfterBreak="0">
    <w:nsid w:val="70280326"/>
    <w:multiLevelType w:val="hybridMultilevel"/>
    <w:tmpl w:val="F01E2FA2"/>
    <w:lvl w:ilvl="0" w:tplc="32D68BA2">
      <w:start w:val="1"/>
      <w:numFmt w:val="lowerLetter"/>
      <w:lvlText w:val="%1."/>
      <w:lvlJc w:val="left"/>
      <w:pPr>
        <w:tabs>
          <w:tab w:val="num" w:pos="1482"/>
        </w:tabs>
        <w:ind w:left="148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068213C"/>
    <w:multiLevelType w:val="hybridMultilevel"/>
    <w:tmpl w:val="833880C6"/>
    <w:lvl w:ilvl="0" w:tplc="90B8742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17E3F46"/>
    <w:multiLevelType w:val="hybridMultilevel"/>
    <w:tmpl w:val="F39E8180"/>
    <w:lvl w:ilvl="0" w:tplc="8B527390">
      <w:start w:val="1"/>
      <w:numFmt w:val="decimal"/>
      <w:lvlText w:val="%1)"/>
      <w:lvlJc w:val="left"/>
      <w:pPr>
        <w:ind w:left="1440" w:hanging="360"/>
      </w:pPr>
      <w:rPr>
        <w:strike w:val="0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6" w15:restartNumberingAfterBreak="0">
    <w:nsid w:val="7292240B"/>
    <w:multiLevelType w:val="hybridMultilevel"/>
    <w:tmpl w:val="9C781C1C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 w15:restartNumberingAfterBreak="0">
    <w:nsid w:val="73892D1A"/>
    <w:multiLevelType w:val="multilevel"/>
    <w:tmpl w:val="A87C36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8" w15:restartNumberingAfterBreak="0">
    <w:nsid w:val="73E2010C"/>
    <w:multiLevelType w:val="multilevel"/>
    <w:tmpl w:val="A2D08A8A"/>
    <w:lvl w:ilvl="0">
      <w:start w:val="1"/>
      <w:numFmt w:val="decimal"/>
      <w:lvlText w:val="%1."/>
      <w:lvlJc w:val="left"/>
      <w:pPr>
        <w:ind w:left="1094" w:hanging="360"/>
      </w:pPr>
      <w:rPr>
        <w:rFonts w:hint="default"/>
        <w:b/>
        <w:i w:val="0"/>
      </w:rPr>
    </w:lvl>
    <w:lvl w:ilvl="1">
      <w:start w:val="20"/>
      <w:numFmt w:val="decimal"/>
      <w:isLgl/>
      <w:lvlText w:val="%1.%2"/>
      <w:lvlJc w:val="left"/>
      <w:pPr>
        <w:ind w:left="1154" w:hanging="420"/>
      </w:pPr>
      <w:rPr>
        <w:rFonts w:hint="default"/>
        <w:b w:val="0"/>
        <w:bCs/>
        <w:color w:val="auto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814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814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2174" w:hanging="144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7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34" w:hanging="180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34" w:hanging="1800"/>
      </w:pPr>
      <w:rPr>
        <w:rFonts w:hint="default"/>
        <w:b/>
        <w:color w:val="auto"/>
      </w:rPr>
    </w:lvl>
  </w:abstractNum>
  <w:abstractNum w:abstractNumId="199" w15:restartNumberingAfterBreak="0">
    <w:nsid w:val="7558781A"/>
    <w:multiLevelType w:val="hybridMultilevel"/>
    <w:tmpl w:val="564873E8"/>
    <w:lvl w:ilvl="0" w:tplc="FFFFFFFF">
      <w:start w:val="1"/>
      <w:numFmt w:val="lowerLetter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0" w15:restartNumberingAfterBreak="0">
    <w:nsid w:val="755C200C"/>
    <w:multiLevelType w:val="hybridMultilevel"/>
    <w:tmpl w:val="3D72AF28"/>
    <w:lvl w:ilvl="0" w:tplc="0E1CB18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1" w15:restartNumberingAfterBreak="0">
    <w:nsid w:val="75840F47"/>
    <w:multiLevelType w:val="multilevel"/>
    <w:tmpl w:val="9C2A9FAA"/>
    <w:name w:val="WW8Num643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  <w:i w:val="0"/>
        <w:iCs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2" w15:restartNumberingAfterBreak="0">
    <w:nsid w:val="76D7799F"/>
    <w:multiLevelType w:val="multilevel"/>
    <w:tmpl w:val="5E9E2CF8"/>
    <w:name w:val="WW8Num652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931" w:hanging="360"/>
      </w:pPr>
      <w:rPr>
        <w:rFonts w:ascii="Arial" w:hAnsi="Arial" w:cs="Aria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>
        <w:rFonts w:hint="default"/>
      </w:rPr>
    </w:lvl>
  </w:abstractNum>
  <w:abstractNum w:abstractNumId="203" w15:restartNumberingAfterBreak="0">
    <w:nsid w:val="77FF3CC1"/>
    <w:multiLevelType w:val="multilevel"/>
    <w:tmpl w:val="30CA192A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ascii="Tahoma" w:hAnsi="Tahoma" w:cs="Tahoma" w:hint="default"/>
        <w:strike w:val="0"/>
        <w:dstrike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204" w15:restartNumberingAfterBreak="0">
    <w:nsid w:val="7AF727B0"/>
    <w:multiLevelType w:val="hybridMultilevel"/>
    <w:tmpl w:val="B3DC90B6"/>
    <w:lvl w:ilvl="0" w:tplc="FB4C50B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B5405D5"/>
    <w:multiLevelType w:val="hybridMultilevel"/>
    <w:tmpl w:val="B1B018D0"/>
    <w:lvl w:ilvl="0" w:tplc="2804AEF2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strike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6" w15:restartNumberingAfterBreak="0">
    <w:nsid w:val="7D4F2087"/>
    <w:multiLevelType w:val="hybridMultilevel"/>
    <w:tmpl w:val="2EC8210E"/>
    <w:lvl w:ilvl="0" w:tplc="04150011">
      <w:start w:val="1"/>
      <w:numFmt w:val="decimal"/>
      <w:lvlText w:val="%1)"/>
      <w:lvlJc w:val="left"/>
      <w:pPr>
        <w:ind w:left="1931" w:hanging="360"/>
      </w:p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207" w15:restartNumberingAfterBreak="0">
    <w:nsid w:val="7EC50DF7"/>
    <w:multiLevelType w:val="hybridMultilevel"/>
    <w:tmpl w:val="0C902D16"/>
    <w:lvl w:ilvl="0" w:tplc="121055F4">
      <w:start w:val="1"/>
      <w:numFmt w:val="lowerLetter"/>
      <w:lvlText w:val="%1)"/>
      <w:lvlJc w:val="left"/>
      <w:pPr>
        <w:ind w:left="104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num w:numId="1" w16cid:durableId="365373284">
    <w:abstractNumId w:val="79"/>
  </w:num>
  <w:num w:numId="2" w16cid:durableId="352655906">
    <w:abstractNumId w:val="104"/>
  </w:num>
  <w:num w:numId="3" w16cid:durableId="1731998961">
    <w:abstractNumId w:val="20"/>
  </w:num>
  <w:num w:numId="4" w16cid:durableId="1976981188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721417">
    <w:abstractNumId w:val="176"/>
  </w:num>
  <w:num w:numId="6" w16cid:durableId="943880250">
    <w:abstractNumId w:val="183"/>
  </w:num>
  <w:num w:numId="7" w16cid:durableId="188475059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7976821">
    <w:abstractNumId w:val="102"/>
  </w:num>
  <w:num w:numId="9" w16cid:durableId="968977821">
    <w:abstractNumId w:val="6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327956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3629318">
    <w:abstractNumId w:val="28"/>
  </w:num>
  <w:num w:numId="12" w16cid:durableId="1564366898">
    <w:abstractNumId w:val="65"/>
  </w:num>
  <w:num w:numId="13" w16cid:durableId="1467815051">
    <w:abstractNumId w:val="94"/>
  </w:num>
  <w:num w:numId="14" w16cid:durableId="900824688">
    <w:abstractNumId w:val="133"/>
  </w:num>
  <w:num w:numId="15" w16cid:durableId="1817448681">
    <w:abstractNumId w:val="122"/>
  </w:num>
  <w:num w:numId="16" w16cid:durableId="623734672">
    <w:abstractNumId w:val="205"/>
  </w:num>
  <w:num w:numId="17" w16cid:durableId="774440765">
    <w:abstractNumId w:val="31"/>
  </w:num>
  <w:num w:numId="18" w16cid:durableId="1205479679">
    <w:abstractNumId w:val="195"/>
  </w:num>
  <w:num w:numId="19" w16cid:durableId="1433626884">
    <w:abstractNumId w:val="150"/>
  </w:num>
  <w:num w:numId="20" w16cid:durableId="1240409073">
    <w:abstractNumId w:val="184"/>
  </w:num>
  <w:num w:numId="21" w16cid:durableId="219487491">
    <w:abstractNumId w:val="129"/>
  </w:num>
  <w:num w:numId="22" w16cid:durableId="1290821556">
    <w:abstractNumId w:val="169"/>
  </w:num>
  <w:num w:numId="23" w16cid:durableId="729620343">
    <w:abstractNumId w:val="190"/>
  </w:num>
  <w:num w:numId="24" w16cid:durableId="511652055">
    <w:abstractNumId w:val="56"/>
  </w:num>
  <w:num w:numId="25" w16cid:durableId="1538272854">
    <w:abstractNumId w:val="2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5194266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91659864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9278952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60555588">
    <w:abstractNumId w:val="112"/>
  </w:num>
  <w:num w:numId="30" w16cid:durableId="585455254">
    <w:abstractNumId w:val="79"/>
    <w:lvlOverride w:ilvl="0">
      <w:startOverride w:val="1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38664593">
    <w:abstractNumId w:val="171"/>
  </w:num>
  <w:num w:numId="32" w16cid:durableId="1789660517">
    <w:abstractNumId w:val="8"/>
  </w:num>
  <w:num w:numId="33" w16cid:durableId="1910336155">
    <w:abstractNumId w:val="11"/>
  </w:num>
  <w:num w:numId="34" w16cid:durableId="1468626757">
    <w:abstractNumId w:val="136"/>
  </w:num>
  <w:num w:numId="35" w16cid:durableId="850070810">
    <w:abstractNumId w:val="100"/>
  </w:num>
  <w:num w:numId="36" w16cid:durableId="53629680">
    <w:abstractNumId w:val="59"/>
  </w:num>
  <w:num w:numId="37" w16cid:durableId="2045399548">
    <w:abstractNumId w:val="53"/>
  </w:num>
  <w:num w:numId="38" w16cid:durableId="245264660">
    <w:abstractNumId w:val="109"/>
  </w:num>
  <w:num w:numId="39" w16cid:durableId="1170177908">
    <w:abstractNumId w:val="181"/>
  </w:num>
  <w:num w:numId="40" w16cid:durableId="143278982">
    <w:abstractNumId w:val="88"/>
  </w:num>
  <w:num w:numId="41" w16cid:durableId="922641904">
    <w:abstractNumId w:val="91"/>
  </w:num>
  <w:num w:numId="42" w16cid:durableId="1155873171">
    <w:abstractNumId w:val="3"/>
  </w:num>
  <w:num w:numId="43" w16cid:durableId="1868521970">
    <w:abstractNumId w:val="30"/>
  </w:num>
  <w:num w:numId="44" w16cid:durableId="484325161">
    <w:abstractNumId w:val="152"/>
  </w:num>
  <w:num w:numId="45" w16cid:durableId="1356007027">
    <w:abstractNumId w:val="51"/>
  </w:num>
  <w:num w:numId="46" w16cid:durableId="3624529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5080914">
    <w:abstractNumId w:val="41"/>
  </w:num>
  <w:num w:numId="48" w16cid:durableId="646083147">
    <w:abstractNumId w:val="135"/>
  </w:num>
  <w:num w:numId="49" w16cid:durableId="1774668950">
    <w:abstractNumId w:val="48"/>
  </w:num>
  <w:num w:numId="50" w16cid:durableId="303506895">
    <w:abstractNumId w:val="36"/>
  </w:num>
  <w:num w:numId="51" w16cid:durableId="813302976">
    <w:abstractNumId w:val="96"/>
  </w:num>
  <w:num w:numId="52" w16cid:durableId="108935523">
    <w:abstractNumId w:val="52"/>
  </w:num>
  <w:num w:numId="53" w16cid:durableId="1361590150">
    <w:abstractNumId w:val="16"/>
  </w:num>
  <w:num w:numId="54" w16cid:durableId="2028942384">
    <w:abstractNumId w:val="111"/>
  </w:num>
  <w:num w:numId="55" w16cid:durableId="1580677892">
    <w:abstractNumId w:val="35"/>
  </w:num>
  <w:num w:numId="56" w16cid:durableId="56246372">
    <w:abstractNumId w:val="76"/>
  </w:num>
  <w:num w:numId="57" w16cid:durableId="583800053">
    <w:abstractNumId w:val="63"/>
  </w:num>
  <w:num w:numId="58" w16cid:durableId="1301884026">
    <w:abstractNumId w:val="7"/>
  </w:num>
  <w:num w:numId="59" w16cid:durableId="644895173">
    <w:abstractNumId w:val="22"/>
  </w:num>
  <w:num w:numId="60" w16cid:durableId="1830511746">
    <w:abstractNumId w:val="194"/>
  </w:num>
  <w:num w:numId="61" w16cid:durableId="1193300937">
    <w:abstractNumId w:val="137"/>
  </w:num>
  <w:num w:numId="62" w16cid:durableId="1080366751">
    <w:abstractNumId w:val="191"/>
  </w:num>
  <w:num w:numId="63" w16cid:durableId="271784427">
    <w:abstractNumId w:val="202"/>
  </w:num>
  <w:num w:numId="64" w16cid:durableId="889418384">
    <w:abstractNumId w:val="157"/>
  </w:num>
  <w:num w:numId="65" w16cid:durableId="1966345234">
    <w:abstractNumId w:val="60"/>
  </w:num>
  <w:num w:numId="66" w16cid:durableId="844785640">
    <w:abstractNumId w:val="158"/>
  </w:num>
  <w:num w:numId="67" w16cid:durableId="1784567130">
    <w:abstractNumId w:val="95"/>
  </w:num>
  <w:num w:numId="68" w16cid:durableId="1353609271">
    <w:abstractNumId w:val="178"/>
  </w:num>
  <w:num w:numId="69" w16cid:durableId="787696226">
    <w:abstractNumId w:val="172"/>
  </w:num>
  <w:num w:numId="70" w16cid:durableId="281767547">
    <w:abstractNumId w:val="89"/>
  </w:num>
  <w:num w:numId="71" w16cid:durableId="1484422464">
    <w:abstractNumId w:val="55"/>
  </w:num>
  <w:num w:numId="72" w16cid:durableId="214895159">
    <w:abstractNumId w:val="128"/>
  </w:num>
  <w:num w:numId="73" w16cid:durableId="1162887968">
    <w:abstractNumId w:val="66"/>
  </w:num>
  <w:num w:numId="74" w16cid:durableId="1638030238">
    <w:abstractNumId w:val="149"/>
  </w:num>
  <w:num w:numId="75" w16cid:durableId="512493369">
    <w:abstractNumId w:val="182"/>
  </w:num>
  <w:num w:numId="76" w16cid:durableId="1919511029">
    <w:abstractNumId w:val="92"/>
  </w:num>
  <w:num w:numId="77" w16cid:durableId="507982577">
    <w:abstractNumId w:val="160"/>
  </w:num>
  <w:num w:numId="78" w16cid:durableId="814562684">
    <w:abstractNumId w:val="116"/>
  </w:num>
  <w:num w:numId="79" w16cid:durableId="768429572">
    <w:abstractNumId w:val="147"/>
  </w:num>
  <w:num w:numId="80" w16cid:durableId="533735820">
    <w:abstractNumId w:val="200"/>
  </w:num>
  <w:num w:numId="81" w16cid:durableId="549851982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70043432">
    <w:abstractNumId w:val="151"/>
  </w:num>
  <w:num w:numId="83" w16cid:durableId="1704356875">
    <w:abstractNumId w:val="49"/>
  </w:num>
  <w:num w:numId="84" w16cid:durableId="293020445">
    <w:abstractNumId w:val="146"/>
  </w:num>
  <w:num w:numId="85" w16cid:durableId="559102017">
    <w:abstractNumId w:val="1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36274813">
    <w:abstractNumId w:val="110"/>
  </w:num>
  <w:num w:numId="87" w16cid:durableId="1816218743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24896648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00956801">
    <w:abstractNumId w:val="8"/>
    <w:lvlOverride w:ilvl="0">
      <w:startOverride w:val="1"/>
    </w:lvlOverride>
  </w:num>
  <w:num w:numId="90" w16cid:durableId="262341958">
    <w:abstractNumId w:val="203"/>
  </w:num>
  <w:num w:numId="91" w16cid:durableId="590507654">
    <w:abstractNumId w:val="138"/>
  </w:num>
  <w:num w:numId="92" w16cid:durableId="1479489709">
    <w:abstractNumId w:val="47"/>
  </w:num>
  <w:num w:numId="93" w16cid:durableId="1218666147">
    <w:abstractNumId w:val="84"/>
  </w:num>
  <w:num w:numId="94" w16cid:durableId="2042435373">
    <w:abstractNumId w:val="29"/>
  </w:num>
  <w:num w:numId="95" w16cid:durableId="55320043">
    <w:abstractNumId w:val="81"/>
  </w:num>
  <w:num w:numId="96" w16cid:durableId="1830517923">
    <w:abstractNumId w:val="161"/>
  </w:num>
  <w:num w:numId="97" w16cid:durableId="1330907790">
    <w:abstractNumId w:val="117"/>
  </w:num>
  <w:num w:numId="98" w16cid:durableId="137186221">
    <w:abstractNumId w:val="46"/>
  </w:num>
  <w:num w:numId="99" w16cid:durableId="532570656">
    <w:abstractNumId w:val="156"/>
  </w:num>
  <w:num w:numId="100" w16cid:durableId="651368577">
    <w:abstractNumId w:val="107"/>
  </w:num>
  <w:num w:numId="101" w16cid:durableId="2079861730">
    <w:abstractNumId w:val="187"/>
  </w:num>
  <w:num w:numId="102" w16cid:durableId="1490637363">
    <w:abstractNumId w:val="177"/>
  </w:num>
  <w:num w:numId="103" w16cid:durableId="1770470032">
    <w:abstractNumId w:val="197"/>
  </w:num>
  <w:num w:numId="104" w16cid:durableId="2115442354">
    <w:abstractNumId w:val="27"/>
  </w:num>
  <w:num w:numId="105" w16cid:durableId="135268314">
    <w:abstractNumId w:val="113"/>
  </w:num>
  <w:num w:numId="106" w16cid:durableId="1604458185">
    <w:abstractNumId w:val="189"/>
  </w:num>
  <w:num w:numId="107" w16cid:durableId="1346404196">
    <w:abstractNumId w:val="77"/>
  </w:num>
  <w:num w:numId="108" w16cid:durableId="1804695399">
    <w:abstractNumId w:val="105"/>
  </w:num>
  <w:num w:numId="109" w16cid:durableId="1772126052">
    <w:abstractNumId w:val="123"/>
  </w:num>
  <w:num w:numId="110" w16cid:durableId="1541086062">
    <w:abstractNumId w:val="121"/>
  </w:num>
  <w:num w:numId="111" w16cid:durableId="1412309277">
    <w:abstractNumId w:val="26"/>
  </w:num>
  <w:num w:numId="112" w16cid:durableId="2084906101">
    <w:abstractNumId w:val="103"/>
  </w:num>
  <w:num w:numId="113" w16cid:durableId="744574489">
    <w:abstractNumId w:val="73"/>
  </w:num>
  <w:num w:numId="114" w16cid:durableId="2118983861">
    <w:abstractNumId w:val="118"/>
  </w:num>
  <w:num w:numId="115" w16cid:durableId="1986622627">
    <w:abstractNumId w:val="170"/>
  </w:num>
  <w:num w:numId="116" w16cid:durableId="1248464618">
    <w:abstractNumId w:val="132"/>
  </w:num>
  <w:num w:numId="117" w16cid:durableId="1693339929">
    <w:abstractNumId w:val="37"/>
  </w:num>
  <w:num w:numId="118" w16cid:durableId="89203124">
    <w:abstractNumId w:val="86"/>
  </w:num>
  <w:num w:numId="119" w16cid:durableId="582879323">
    <w:abstractNumId w:val="140"/>
  </w:num>
  <w:num w:numId="120" w16cid:durableId="510686758">
    <w:abstractNumId w:val="33"/>
  </w:num>
  <w:num w:numId="121" w16cid:durableId="2031253593">
    <w:abstractNumId w:val="45"/>
  </w:num>
  <w:num w:numId="122" w16cid:durableId="1752854175">
    <w:abstractNumId w:val="58"/>
  </w:num>
  <w:num w:numId="123" w16cid:durableId="326329482">
    <w:abstractNumId w:val="143"/>
  </w:num>
  <w:num w:numId="124" w16cid:durableId="2119062467">
    <w:abstractNumId w:val="54"/>
  </w:num>
  <w:num w:numId="125" w16cid:durableId="2085293020">
    <w:abstractNumId w:val="71"/>
  </w:num>
  <w:num w:numId="126" w16cid:durableId="1909345046">
    <w:abstractNumId w:val="82"/>
  </w:num>
  <w:num w:numId="127" w16cid:durableId="507908708">
    <w:abstractNumId w:val="83"/>
  </w:num>
  <w:num w:numId="128" w16cid:durableId="1990745275">
    <w:abstractNumId w:val="39"/>
  </w:num>
  <w:num w:numId="129" w16cid:durableId="1536191112">
    <w:abstractNumId w:val="168"/>
  </w:num>
  <w:num w:numId="130" w16cid:durableId="789517876">
    <w:abstractNumId w:val="62"/>
  </w:num>
  <w:num w:numId="131" w16cid:durableId="1355959017">
    <w:abstractNumId w:val="38"/>
  </w:num>
  <w:num w:numId="132" w16cid:durableId="1427649140">
    <w:abstractNumId w:val="175"/>
  </w:num>
  <w:num w:numId="133" w16cid:durableId="498277962">
    <w:abstractNumId w:val="69"/>
  </w:num>
  <w:num w:numId="134" w16cid:durableId="732192775">
    <w:abstractNumId w:val="144"/>
  </w:num>
  <w:num w:numId="135" w16cid:durableId="1422525902">
    <w:abstractNumId w:val="164"/>
  </w:num>
  <w:num w:numId="136" w16cid:durableId="384574377">
    <w:abstractNumId w:val="126"/>
  </w:num>
  <w:num w:numId="137" w16cid:durableId="1141725137">
    <w:abstractNumId w:val="74"/>
  </w:num>
  <w:num w:numId="138" w16cid:durableId="1719934044">
    <w:abstractNumId w:val="72"/>
  </w:num>
  <w:num w:numId="139" w16cid:durableId="1083601272">
    <w:abstractNumId w:val="198"/>
  </w:num>
  <w:num w:numId="140" w16cid:durableId="118690500">
    <w:abstractNumId w:val="131"/>
  </w:num>
  <w:num w:numId="141" w16cid:durableId="2019960993">
    <w:abstractNumId w:val="64"/>
  </w:num>
  <w:num w:numId="142" w16cid:durableId="215550353">
    <w:abstractNumId w:val="97"/>
  </w:num>
  <w:num w:numId="143" w16cid:durableId="947158630">
    <w:abstractNumId w:val="186"/>
  </w:num>
  <w:num w:numId="144" w16cid:durableId="1166745021">
    <w:abstractNumId w:val="142"/>
  </w:num>
  <w:num w:numId="145" w16cid:durableId="1822035359">
    <w:abstractNumId w:val="134"/>
  </w:num>
  <w:num w:numId="146" w16cid:durableId="1697462050">
    <w:abstractNumId w:val="34"/>
  </w:num>
  <w:num w:numId="147" w16cid:durableId="2035374879">
    <w:abstractNumId w:val="24"/>
  </w:num>
  <w:num w:numId="148" w16cid:durableId="305428882">
    <w:abstractNumId w:val="75"/>
  </w:num>
  <w:num w:numId="149" w16cid:durableId="1600333273">
    <w:abstractNumId w:val="125"/>
  </w:num>
  <w:num w:numId="150" w16cid:durableId="1776091513">
    <w:abstractNumId w:val="80"/>
  </w:num>
  <w:num w:numId="151" w16cid:durableId="1695569986">
    <w:abstractNumId w:val="99"/>
  </w:num>
  <w:num w:numId="152" w16cid:durableId="1723746793">
    <w:abstractNumId w:val="85"/>
  </w:num>
  <w:num w:numId="153" w16cid:durableId="1291126603">
    <w:abstractNumId w:val="192"/>
  </w:num>
  <w:num w:numId="154" w16cid:durableId="308287929">
    <w:abstractNumId w:val="204"/>
  </w:num>
  <w:num w:numId="155" w16cid:durableId="519976779">
    <w:abstractNumId w:val="78"/>
  </w:num>
  <w:num w:numId="156" w16cid:durableId="1882938566">
    <w:abstractNumId w:val="90"/>
  </w:num>
  <w:num w:numId="157" w16cid:durableId="1346513410">
    <w:abstractNumId w:val="145"/>
  </w:num>
  <w:num w:numId="158" w16cid:durableId="1025402998">
    <w:abstractNumId w:val="139"/>
  </w:num>
  <w:num w:numId="159" w16cid:durableId="904686176">
    <w:abstractNumId w:val="79"/>
  </w:num>
  <w:num w:numId="160" w16cid:durableId="758715818">
    <w:abstractNumId w:val="130"/>
  </w:num>
  <w:num w:numId="161" w16cid:durableId="1210915290">
    <w:abstractNumId w:val="167"/>
  </w:num>
  <w:num w:numId="162" w16cid:durableId="1449397552">
    <w:abstractNumId w:val="50"/>
  </w:num>
  <w:num w:numId="163" w16cid:durableId="491220571">
    <w:abstractNumId w:val="174"/>
  </w:num>
  <w:num w:numId="164" w16cid:durableId="352537330">
    <w:abstractNumId w:val="173"/>
  </w:num>
  <w:num w:numId="165" w16cid:durableId="1733893797">
    <w:abstractNumId w:val="159"/>
  </w:num>
  <w:num w:numId="166" w16cid:durableId="1648195710">
    <w:abstractNumId w:val="154"/>
  </w:num>
  <w:num w:numId="167" w16cid:durableId="82997292">
    <w:abstractNumId w:val="61"/>
  </w:num>
  <w:num w:numId="168" w16cid:durableId="1843158956">
    <w:abstractNumId w:val="162"/>
  </w:num>
  <w:num w:numId="169" w16cid:durableId="341050478">
    <w:abstractNumId w:val="165"/>
  </w:num>
  <w:num w:numId="170" w16cid:durableId="2107997277">
    <w:abstractNumId w:val="196"/>
  </w:num>
  <w:num w:numId="171" w16cid:durableId="559950635">
    <w:abstractNumId w:val="87"/>
  </w:num>
  <w:num w:numId="172" w16cid:durableId="1629430025">
    <w:abstractNumId w:val="155"/>
  </w:num>
  <w:num w:numId="173" w16cid:durableId="139271653">
    <w:abstractNumId w:val="42"/>
  </w:num>
  <w:num w:numId="174" w16cid:durableId="1767378991">
    <w:abstractNumId w:val="206"/>
  </w:num>
  <w:num w:numId="175" w16cid:durableId="1265959354">
    <w:abstractNumId w:val="166"/>
  </w:num>
  <w:num w:numId="176" w16cid:durableId="1797525370">
    <w:abstractNumId w:val="98"/>
  </w:num>
  <w:num w:numId="177" w16cid:durableId="510418099">
    <w:abstractNumId w:val="40"/>
  </w:num>
  <w:num w:numId="178" w16cid:durableId="2029258398">
    <w:abstractNumId w:val="25"/>
  </w:num>
  <w:num w:numId="179" w16cid:durableId="2041008354">
    <w:abstractNumId w:val="188"/>
  </w:num>
  <w:num w:numId="180" w16cid:durableId="2080131649">
    <w:abstractNumId w:val="163"/>
  </w:num>
  <w:num w:numId="181" w16cid:durableId="186869784">
    <w:abstractNumId w:val="43"/>
  </w:num>
  <w:num w:numId="182" w16cid:durableId="1181435213">
    <w:abstractNumId w:val="185"/>
  </w:num>
  <w:num w:numId="183" w16cid:durableId="751195950">
    <w:abstractNumId w:val="115"/>
  </w:num>
  <w:num w:numId="184" w16cid:durableId="287980739">
    <w:abstractNumId w:val="148"/>
  </w:num>
  <w:num w:numId="185" w16cid:durableId="1391074938">
    <w:abstractNumId w:val="201"/>
  </w:num>
  <w:num w:numId="186" w16cid:durableId="1245607643">
    <w:abstractNumId w:val="199"/>
  </w:num>
  <w:num w:numId="187" w16cid:durableId="824055984">
    <w:abstractNumId w:val="179"/>
  </w:num>
  <w:num w:numId="188" w16cid:durableId="90591503">
    <w:abstractNumId w:val="57"/>
  </w:num>
  <w:numIdMacAtCleanup w:val="1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E4F"/>
    <w:rsid w:val="000001FA"/>
    <w:rsid w:val="000004FE"/>
    <w:rsid w:val="00000660"/>
    <w:rsid w:val="000007AA"/>
    <w:rsid w:val="000008FB"/>
    <w:rsid w:val="00000B1F"/>
    <w:rsid w:val="000014A5"/>
    <w:rsid w:val="00001F90"/>
    <w:rsid w:val="000022E9"/>
    <w:rsid w:val="00002B15"/>
    <w:rsid w:val="00002EE4"/>
    <w:rsid w:val="00002FBC"/>
    <w:rsid w:val="0000312C"/>
    <w:rsid w:val="000031EF"/>
    <w:rsid w:val="0000365E"/>
    <w:rsid w:val="000036A5"/>
    <w:rsid w:val="000036B3"/>
    <w:rsid w:val="000037DF"/>
    <w:rsid w:val="00003A55"/>
    <w:rsid w:val="0000448B"/>
    <w:rsid w:val="000046A0"/>
    <w:rsid w:val="00004B83"/>
    <w:rsid w:val="00004D06"/>
    <w:rsid w:val="00004EB4"/>
    <w:rsid w:val="00005971"/>
    <w:rsid w:val="000059AD"/>
    <w:rsid w:val="00005AA8"/>
    <w:rsid w:val="00006433"/>
    <w:rsid w:val="000067E0"/>
    <w:rsid w:val="00006976"/>
    <w:rsid w:val="00006DD2"/>
    <w:rsid w:val="000070F0"/>
    <w:rsid w:val="00007179"/>
    <w:rsid w:val="0000786B"/>
    <w:rsid w:val="00007B1B"/>
    <w:rsid w:val="000104DC"/>
    <w:rsid w:val="00010E09"/>
    <w:rsid w:val="00010EA3"/>
    <w:rsid w:val="000110E8"/>
    <w:rsid w:val="00011217"/>
    <w:rsid w:val="00011344"/>
    <w:rsid w:val="00011634"/>
    <w:rsid w:val="000116BA"/>
    <w:rsid w:val="00012235"/>
    <w:rsid w:val="0001252C"/>
    <w:rsid w:val="00012620"/>
    <w:rsid w:val="00012D1D"/>
    <w:rsid w:val="00013091"/>
    <w:rsid w:val="000131BF"/>
    <w:rsid w:val="00013259"/>
    <w:rsid w:val="00013646"/>
    <w:rsid w:val="00013861"/>
    <w:rsid w:val="00013D59"/>
    <w:rsid w:val="00014185"/>
    <w:rsid w:val="00014AE7"/>
    <w:rsid w:val="000159CD"/>
    <w:rsid w:val="00015FE4"/>
    <w:rsid w:val="0001618A"/>
    <w:rsid w:val="00016AE0"/>
    <w:rsid w:val="00016C3A"/>
    <w:rsid w:val="00016F5D"/>
    <w:rsid w:val="000171CF"/>
    <w:rsid w:val="00017946"/>
    <w:rsid w:val="000179F7"/>
    <w:rsid w:val="00017D30"/>
    <w:rsid w:val="00017EE1"/>
    <w:rsid w:val="000207FB"/>
    <w:rsid w:val="000212BC"/>
    <w:rsid w:val="00021B39"/>
    <w:rsid w:val="00021B60"/>
    <w:rsid w:val="0002216A"/>
    <w:rsid w:val="0002223D"/>
    <w:rsid w:val="0002248D"/>
    <w:rsid w:val="00022708"/>
    <w:rsid w:val="000227AE"/>
    <w:rsid w:val="00022850"/>
    <w:rsid w:val="00022942"/>
    <w:rsid w:val="00022BCA"/>
    <w:rsid w:val="00022BEC"/>
    <w:rsid w:val="00022F28"/>
    <w:rsid w:val="00023550"/>
    <w:rsid w:val="00024162"/>
    <w:rsid w:val="0002548A"/>
    <w:rsid w:val="0002575E"/>
    <w:rsid w:val="00025846"/>
    <w:rsid w:val="00025AAD"/>
    <w:rsid w:val="000260B1"/>
    <w:rsid w:val="000266DE"/>
    <w:rsid w:val="00026703"/>
    <w:rsid w:val="00026F0A"/>
    <w:rsid w:val="00027533"/>
    <w:rsid w:val="00027989"/>
    <w:rsid w:val="00027BA3"/>
    <w:rsid w:val="00027D77"/>
    <w:rsid w:val="00027E31"/>
    <w:rsid w:val="000302A3"/>
    <w:rsid w:val="000303C5"/>
    <w:rsid w:val="00030AD9"/>
    <w:rsid w:val="00030B99"/>
    <w:rsid w:val="00030C16"/>
    <w:rsid w:val="0003190B"/>
    <w:rsid w:val="000325A2"/>
    <w:rsid w:val="00032BCE"/>
    <w:rsid w:val="00032F48"/>
    <w:rsid w:val="0003325D"/>
    <w:rsid w:val="000338FC"/>
    <w:rsid w:val="00033AB4"/>
    <w:rsid w:val="000352CE"/>
    <w:rsid w:val="00035581"/>
    <w:rsid w:val="00035A61"/>
    <w:rsid w:val="00035E43"/>
    <w:rsid w:val="0003610F"/>
    <w:rsid w:val="0003634A"/>
    <w:rsid w:val="0003653E"/>
    <w:rsid w:val="0003692F"/>
    <w:rsid w:val="00036ADD"/>
    <w:rsid w:val="00036BFF"/>
    <w:rsid w:val="00037037"/>
    <w:rsid w:val="0003712C"/>
    <w:rsid w:val="00037570"/>
    <w:rsid w:val="00037639"/>
    <w:rsid w:val="000379A6"/>
    <w:rsid w:val="00040703"/>
    <w:rsid w:val="00040850"/>
    <w:rsid w:val="00040A47"/>
    <w:rsid w:val="00040DF5"/>
    <w:rsid w:val="00040E8D"/>
    <w:rsid w:val="0004164B"/>
    <w:rsid w:val="00041656"/>
    <w:rsid w:val="00041824"/>
    <w:rsid w:val="000418A4"/>
    <w:rsid w:val="00042616"/>
    <w:rsid w:val="00042D28"/>
    <w:rsid w:val="000434EB"/>
    <w:rsid w:val="00044195"/>
    <w:rsid w:val="0004435F"/>
    <w:rsid w:val="000449BE"/>
    <w:rsid w:val="00044AD3"/>
    <w:rsid w:val="00044F18"/>
    <w:rsid w:val="00044F79"/>
    <w:rsid w:val="00045BAB"/>
    <w:rsid w:val="00045F4B"/>
    <w:rsid w:val="00046649"/>
    <w:rsid w:val="00046D72"/>
    <w:rsid w:val="00046FF8"/>
    <w:rsid w:val="00047037"/>
    <w:rsid w:val="00047337"/>
    <w:rsid w:val="00047629"/>
    <w:rsid w:val="00047736"/>
    <w:rsid w:val="00050012"/>
    <w:rsid w:val="00050641"/>
    <w:rsid w:val="0005066E"/>
    <w:rsid w:val="00050888"/>
    <w:rsid w:val="00050B40"/>
    <w:rsid w:val="0005117F"/>
    <w:rsid w:val="0005145E"/>
    <w:rsid w:val="00052758"/>
    <w:rsid w:val="00052819"/>
    <w:rsid w:val="00052E3D"/>
    <w:rsid w:val="00052ED3"/>
    <w:rsid w:val="000532AD"/>
    <w:rsid w:val="00053DA6"/>
    <w:rsid w:val="00053E85"/>
    <w:rsid w:val="000540A6"/>
    <w:rsid w:val="000547B0"/>
    <w:rsid w:val="00054932"/>
    <w:rsid w:val="00054C71"/>
    <w:rsid w:val="00054D04"/>
    <w:rsid w:val="00054DBB"/>
    <w:rsid w:val="00055A31"/>
    <w:rsid w:val="00055A39"/>
    <w:rsid w:val="0005657B"/>
    <w:rsid w:val="000567AF"/>
    <w:rsid w:val="000568EC"/>
    <w:rsid w:val="00056DEF"/>
    <w:rsid w:val="000572D4"/>
    <w:rsid w:val="0005733B"/>
    <w:rsid w:val="000573B1"/>
    <w:rsid w:val="000573F2"/>
    <w:rsid w:val="0005745D"/>
    <w:rsid w:val="00057674"/>
    <w:rsid w:val="00057777"/>
    <w:rsid w:val="00057B14"/>
    <w:rsid w:val="00057CA3"/>
    <w:rsid w:val="00057CDA"/>
    <w:rsid w:val="00057DCC"/>
    <w:rsid w:val="00057DF8"/>
    <w:rsid w:val="000602B4"/>
    <w:rsid w:val="0006076A"/>
    <w:rsid w:val="00060EDD"/>
    <w:rsid w:val="0006132A"/>
    <w:rsid w:val="00062706"/>
    <w:rsid w:val="00062829"/>
    <w:rsid w:val="00062AF2"/>
    <w:rsid w:val="00062F6C"/>
    <w:rsid w:val="00062FB9"/>
    <w:rsid w:val="000645F8"/>
    <w:rsid w:val="000649E5"/>
    <w:rsid w:val="00064C89"/>
    <w:rsid w:val="00064EAC"/>
    <w:rsid w:val="00064EF4"/>
    <w:rsid w:val="00064F24"/>
    <w:rsid w:val="00064F62"/>
    <w:rsid w:val="00065331"/>
    <w:rsid w:val="000655DA"/>
    <w:rsid w:val="00065726"/>
    <w:rsid w:val="00065843"/>
    <w:rsid w:val="00065899"/>
    <w:rsid w:val="00065B93"/>
    <w:rsid w:val="00065E06"/>
    <w:rsid w:val="000668A2"/>
    <w:rsid w:val="00066A90"/>
    <w:rsid w:val="00066D15"/>
    <w:rsid w:val="00066EC3"/>
    <w:rsid w:val="00067A3F"/>
    <w:rsid w:val="00067B6A"/>
    <w:rsid w:val="00070046"/>
    <w:rsid w:val="000701B1"/>
    <w:rsid w:val="00070AD7"/>
    <w:rsid w:val="00071819"/>
    <w:rsid w:val="00071839"/>
    <w:rsid w:val="000719DE"/>
    <w:rsid w:val="00071B67"/>
    <w:rsid w:val="00071F84"/>
    <w:rsid w:val="00072570"/>
    <w:rsid w:val="00072906"/>
    <w:rsid w:val="00072AF4"/>
    <w:rsid w:val="00072CC4"/>
    <w:rsid w:val="00073587"/>
    <w:rsid w:val="00073CBA"/>
    <w:rsid w:val="0007467C"/>
    <w:rsid w:val="0007494E"/>
    <w:rsid w:val="00074C96"/>
    <w:rsid w:val="00074E05"/>
    <w:rsid w:val="00075282"/>
    <w:rsid w:val="000752F2"/>
    <w:rsid w:val="0007532D"/>
    <w:rsid w:val="00075561"/>
    <w:rsid w:val="000755CB"/>
    <w:rsid w:val="00075D5B"/>
    <w:rsid w:val="0007617B"/>
    <w:rsid w:val="0007668B"/>
    <w:rsid w:val="00076811"/>
    <w:rsid w:val="0007691F"/>
    <w:rsid w:val="00077054"/>
    <w:rsid w:val="0007733E"/>
    <w:rsid w:val="00077F2B"/>
    <w:rsid w:val="000804AF"/>
    <w:rsid w:val="00080899"/>
    <w:rsid w:val="0008115F"/>
    <w:rsid w:val="000815EC"/>
    <w:rsid w:val="00081B5E"/>
    <w:rsid w:val="0008232D"/>
    <w:rsid w:val="00082968"/>
    <w:rsid w:val="00082A56"/>
    <w:rsid w:val="00082ACD"/>
    <w:rsid w:val="000833A5"/>
    <w:rsid w:val="0008345C"/>
    <w:rsid w:val="00083491"/>
    <w:rsid w:val="0008371C"/>
    <w:rsid w:val="000839C1"/>
    <w:rsid w:val="00083A14"/>
    <w:rsid w:val="000840DC"/>
    <w:rsid w:val="00084133"/>
    <w:rsid w:val="000845E3"/>
    <w:rsid w:val="00084BFC"/>
    <w:rsid w:val="00085392"/>
    <w:rsid w:val="000854D3"/>
    <w:rsid w:val="0008565B"/>
    <w:rsid w:val="0008567A"/>
    <w:rsid w:val="00085A6F"/>
    <w:rsid w:val="00085B09"/>
    <w:rsid w:val="00085C0F"/>
    <w:rsid w:val="00086062"/>
    <w:rsid w:val="000866AA"/>
    <w:rsid w:val="000866EF"/>
    <w:rsid w:val="000867F0"/>
    <w:rsid w:val="00086AE9"/>
    <w:rsid w:val="00086ECC"/>
    <w:rsid w:val="000873CB"/>
    <w:rsid w:val="00087868"/>
    <w:rsid w:val="0008797D"/>
    <w:rsid w:val="00087DE6"/>
    <w:rsid w:val="0009041E"/>
    <w:rsid w:val="000907E4"/>
    <w:rsid w:val="00090BF6"/>
    <w:rsid w:val="00090D65"/>
    <w:rsid w:val="00090DF7"/>
    <w:rsid w:val="000912FD"/>
    <w:rsid w:val="00091446"/>
    <w:rsid w:val="00091C45"/>
    <w:rsid w:val="00091CD3"/>
    <w:rsid w:val="00091FD1"/>
    <w:rsid w:val="0009244F"/>
    <w:rsid w:val="000925B9"/>
    <w:rsid w:val="00092B82"/>
    <w:rsid w:val="00092C71"/>
    <w:rsid w:val="00093119"/>
    <w:rsid w:val="0009392C"/>
    <w:rsid w:val="00093C68"/>
    <w:rsid w:val="0009465F"/>
    <w:rsid w:val="000952D4"/>
    <w:rsid w:val="00095433"/>
    <w:rsid w:val="00095453"/>
    <w:rsid w:val="00095D25"/>
    <w:rsid w:val="00095D8C"/>
    <w:rsid w:val="0009605D"/>
    <w:rsid w:val="000962ED"/>
    <w:rsid w:val="000967A6"/>
    <w:rsid w:val="00096841"/>
    <w:rsid w:val="0009695D"/>
    <w:rsid w:val="00096D0D"/>
    <w:rsid w:val="00096D37"/>
    <w:rsid w:val="0009778A"/>
    <w:rsid w:val="00097A67"/>
    <w:rsid w:val="000A0094"/>
    <w:rsid w:val="000A0110"/>
    <w:rsid w:val="000A016D"/>
    <w:rsid w:val="000A026A"/>
    <w:rsid w:val="000A085D"/>
    <w:rsid w:val="000A0AB5"/>
    <w:rsid w:val="000A104E"/>
    <w:rsid w:val="000A134F"/>
    <w:rsid w:val="000A14A2"/>
    <w:rsid w:val="000A1532"/>
    <w:rsid w:val="000A1686"/>
    <w:rsid w:val="000A19B8"/>
    <w:rsid w:val="000A2DE6"/>
    <w:rsid w:val="000A33EC"/>
    <w:rsid w:val="000A3450"/>
    <w:rsid w:val="000A3757"/>
    <w:rsid w:val="000A433F"/>
    <w:rsid w:val="000A44F6"/>
    <w:rsid w:val="000A460E"/>
    <w:rsid w:val="000A472F"/>
    <w:rsid w:val="000A498A"/>
    <w:rsid w:val="000A5358"/>
    <w:rsid w:val="000A54BF"/>
    <w:rsid w:val="000A5609"/>
    <w:rsid w:val="000A5E52"/>
    <w:rsid w:val="000A5E54"/>
    <w:rsid w:val="000A5F1D"/>
    <w:rsid w:val="000A60E5"/>
    <w:rsid w:val="000A61C3"/>
    <w:rsid w:val="000A6CAA"/>
    <w:rsid w:val="000A6D0B"/>
    <w:rsid w:val="000A6EDA"/>
    <w:rsid w:val="000A6F17"/>
    <w:rsid w:val="000A7492"/>
    <w:rsid w:val="000A7E62"/>
    <w:rsid w:val="000B02B0"/>
    <w:rsid w:val="000B0410"/>
    <w:rsid w:val="000B04EF"/>
    <w:rsid w:val="000B0EAA"/>
    <w:rsid w:val="000B182C"/>
    <w:rsid w:val="000B20FD"/>
    <w:rsid w:val="000B21FD"/>
    <w:rsid w:val="000B235D"/>
    <w:rsid w:val="000B2791"/>
    <w:rsid w:val="000B28BC"/>
    <w:rsid w:val="000B2A77"/>
    <w:rsid w:val="000B2BF1"/>
    <w:rsid w:val="000B2E5D"/>
    <w:rsid w:val="000B3408"/>
    <w:rsid w:val="000B3568"/>
    <w:rsid w:val="000B3638"/>
    <w:rsid w:val="000B365D"/>
    <w:rsid w:val="000B3ED5"/>
    <w:rsid w:val="000B40E0"/>
    <w:rsid w:val="000B4367"/>
    <w:rsid w:val="000B4617"/>
    <w:rsid w:val="000B4950"/>
    <w:rsid w:val="000B4BEE"/>
    <w:rsid w:val="000B4C16"/>
    <w:rsid w:val="000B4C5E"/>
    <w:rsid w:val="000B5344"/>
    <w:rsid w:val="000B53B3"/>
    <w:rsid w:val="000B5713"/>
    <w:rsid w:val="000B5901"/>
    <w:rsid w:val="000B5DE2"/>
    <w:rsid w:val="000B6268"/>
    <w:rsid w:val="000B7078"/>
    <w:rsid w:val="000B748E"/>
    <w:rsid w:val="000B79D2"/>
    <w:rsid w:val="000B7DCE"/>
    <w:rsid w:val="000C08DC"/>
    <w:rsid w:val="000C0D35"/>
    <w:rsid w:val="000C1423"/>
    <w:rsid w:val="000C153F"/>
    <w:rsid w:val="000C18AF"/>
    <w:rsid w:val="000C2AFA"/>
    <w:rsid w:val="000C2E9C"/>
    <w:rsid w:val="000C3368"/>
    <w:rsid w:val="000C3893"/>
    <w:rsid w:val="000C3A86"/>
    <w:rsid w:val="000C3B7A"/>
    <w:rsid w:val="000C44F4"/>
    <w:rsid w:val="000C4587"/>
    <w:rsid w:val="000C4A83"/>
    <w:rsid w:val="000C4AC9"/>
    <w:rsid w:val="000C51B1"/>
    <w:rsid w:val="000C53D2"/>
    <w:rsid w:val="000C59EB"/>
    <w:rsid w:val="000C5ECA"/>
    <w:rsid w:val="000C613B"/>
    <w:rsid w:val="000C6405"/>
    <w:rsid w:val="000C65C6"/>
    <w:rsid w:val="000C67E1"/>
    <w:rsid w:val="000C6ABD"/>
    <w:rsid w:val="000C6D5B"/>
    <w:rsid w:val="000C7403"/>
    <w:rsid w:val="000C76FC"/>
    <w:rsid w:val="000C7804"/>
    <w:rsid w:val="000C7A59"/>
    <w:rsid w:val="000C7BC2"/>
    <w:rsid w:val="000D01F2"/>
    <w:rsid w:val="000D0387"/>
    <w:rsid w:val="000D07CA"/>
    <w:rsid w:val="000D0AF4"/>
    <w:rsid w:val="000D0EFE"/>
    <w:rsid w:val="000D10DF"/>
    <w:rsid w:val="000D13D3"/>
    <w:rsid w:val="000D1DAB"/>
    <w:rsid w:val="000D20C3"/>
    <w:rsid w:val="000D225D"/>
    <w:rsid w:val="000D2565"/>
    <w:rsid w:val="000D27A3"/>
    <w:rsid w:val="000D2AB9"/>
    <w:rsid w:val="000D2AF6"/>
    <w:rsid w:val="000D2BC0"/>
    <w:rsid w:val="000D2E26"/>
    <w:rsid w:val="000D3116"/>
    <w:rsid w:val="000D324E"/>
    <w:rsid w:val="000D3372"/>
    <w:rsid w:val="000D3D3A"/>
    <w:rsid w:val="000D3D77"/>
    <w:rsid w:val="000D3F07"/>
    <w:rsid w:val="000D3F60"/>
    <w:rsid w:val="000D4272"/>
    <w:rsid w:val="000D46FF"/>
    <w:rsid w:val="000D51BA"/>
    <w:rsid w:val="000D52DC"/>
    <w:rsid w:val="000D5484"/>
    <w:rsid w:val="000D55DB"/>
    <w:rsid w:val="000D5BF9"/>
    <w:rsid w:val="000D620D"/>
    <w:rsid w:val="000D6418"/>
    <w:rsid w:val="000D6478"/>
    <w:rsid w:val="000D69D6"/>
    <w:rsid w:val="000D6BCA"/>
    <w:rsid w:val="000D6E3C"/>
    <w:rsid w:val="000D6E72"/>
    <w:rsid w:val="000D743A"/>
    <w:rsid w:val="000D7DB6"/>
    <w:rsid w:val="000E0107"/>
    <w:rsid w:val="000E03A6"/>
    <w:rsid w:val="000E094B"/>
    <w:rsid w:val="000E0AA3"/>
    <w:rsid w:val="000E0FA1"/>
    <w:rsid w:val="000E11B9"/>
    <w:rsid w:val="000E1A51"/>
    <w:rsid w:val="000E1ADB"/>
    <w:rsid w:val="000E23D8"/>
    <w:rsid w:val="000E2A68"/>
    <w:rsid w:val="000E2F8D"/>
    <w:rsid w:val="000E398F"/>
    <w:rsid w:val="000E400D"/>
    <w:rsid w:val="000E40B2"/>
    <w:rsid w:val="000E4950"/>
    <w:rsid w:val="000E4E75"/>
    <w:rsid w:val="000E5078"/>
    <w:rsid w:val="000E546F"/>
    <w:rsid w:val="000E61E2"/>
    <w:rsid w:val="000E63B0"/>
    <w:rsid w:val="000E6523"/>
    <w:rsid w:val="000E6571"/>
    <w:rsid w:val="000E67F8"/>
    <w:rsid w:val="000E6ADE"/>
    <w:rsid w:val="000E719A"/>
    <w:rsid w:val="000E7366"/>
    <w:rsid w:val="000E7721"/>
    <w:rsid w:val="000F0063"/>
    <w:rsid w:val="000F0544"/>
    <w:rsid w:val="000F0581"/>
    <w:rsid w:val="000F0A59"/>
    <w:rsid w:val="000F24F2"/>
    <w:rsid w:val="000F2E9A"/>
    <w:rsid w:val="000F3721"/>
    <w:rsid w:val="000F3725"/>
    <w:rsid w:val="000F38C0"/>
    <w:rsid w:val="000F3B3C"/>
    <w:rsid w:val="000F40C1"/>
    <w:rsid w:val="000F415E"/>
    <w:rsid w:val="000F433D"/>
    <w:rsid w:val="000F4553"/>
    <w:rsid w:val="000F461A"/>
    <w:rsid w:val="000F48B4"/>
    <w:rsid w:val="000F48B7"/>
    <w:rsid w:val="000F5156"/>
    <w:rsid w:val="000F5C8B"/>
    <w:rsid w:val="000F5DB1"/>
    <w:rsid w:val="000F6969"/>
    <w:rsid w:val="000F6A7E"/>
    <w:rsid w:val="000F6C24"/>
    <w:rsid w:val="000F6FF8"/>
    <w:rsid w:val="000F7215"/>
    <w:rsid w:val="000F73BF"/>
    <w:rsid w:val="0010037E"/>
    <w:rsid w:val="00100F5F"/>
    <w:rsid w:val="0010118D"/>
    <w:rsid w:val="00101B18"/>
    <w:rsid w:val="00101D0E"/>
    <w:rsid w:val="00101F6A"/>
    <w:rsid w:val="00102840"/>
    <w:rsid w:val="00102C3D"/>
    <w:rsid w:val="00103BD3"/>
    <w:rsid w:val="00103D13"/>
    <w:rsid w:val="0010436D"/>
    <w:rsid w:val="00104591"/>
    <w:rsid w:val="00104A08"/>
    <w:rsid w:val="00104C8C"/>
    <w:rsid w:val="001055A5"/>
    <w:rsid w:val="001059BC"/>
    <w:rsid w:val="00105E43"/>
    <w:rsid w:val="00105EFA"/>
    <w:rsid w:val="0010605C"/>
    <w:rsid w:val="00106208"/>
    <w:rsid w:val="00106576"/>
    <w:rsid w:val="001067DC"/>
    <w:rsid w:val="001068E6"/>
    <w:rsid w:val="00106B74"/>
    <w:rsid w:val="00107005"/>
    <w:rsid w:val="00107A00"/>
    <w:rsid w:val="00107C7D"/>
    <w:rsid w:val="00107E98"/>
    <w:rsid w:val="00107EC4"/>
    <w:rsid w:val="00110032"/>
    <w:rsid w:val="00110EF9"/>
    <w:rsid w:val="0011136F"/>
    <w:rsid w:val="00111A7C"/>
    <w:rsid w:val="00111C6D"/>
    <w:rsid w:val="00111E8A"/>
    <w:rsid w:val="00111F6B"/>
    <w:rsid w:val="0011213B"/>
    <w:rsid w:val="00112226"/>
    <w:rsid w:val="001125E8"/>
    <w:rsid w:val="001127DF"/>
    <w:rsid w:val="00112F62"/>
    <w:rsid w:val="00113382"/>
    <w:rsid w:val="00113539"/>
    <w:rsid w:val="00113549"/>
    <w:rsid w:val="001136D8"/>
    <w:rsid w:val="00113727"/>
    <w:rsid w:val="00113BD7"/>
    <w:rsid w:val="00113CDD"/>
    <w:rsid w:val="00114A25"/>
    <w:rsid w:val="00115134"/>
    <w:rsid w:val="00116176"/>
    <w:rsid w:val="0011621F"/>
    <w:rsid w:val="001165AE"/>
    <w:rsid w:val="00116B54"/>
    <w:rsid w:val="001172C2"/>
    <w:rsid w:val="00117955"/>
    <w:rsid w:val="00117F47"/>
    <w:rsid w:val="001204D6"/>
    <w:rsid w:val="00120663"/>
    <w:rsid w:val="00121764"/>
    <w:rsid w:val="0012184F"/>
    <w:rsid w:val="00121951"/>
    <w:rsid w:val="001222E9"/>
    <w:rsid w:val="00122E08"/>
    <w:rsid w:val="001230B7"/>
    <w:rsid w:val="00123FA3"/>
    <w:rsid w:val="0012425F"/>
    <w:rsid w:val="0012471E"/>
    <w:rsid w:val="00125184"/>
    <w:rsid w:val="001251F8"/>
    <w:rsid w:val="001258C6"/>
    <w:rsid w:val="00125B85"/>
    <w:rsid w:val="00125B94"/>
    <w:rsid w:val="00125DB9"/>
    <w:rsid w:val="00126113"/>
    <w:rsid w:val="00126882"/>
    <w:rsid w:val="00126F9F"/>
    <w:rsid w:val="001278E3"/>
    <w:rsid w:val="0013040B"/>
    <w:rsid w:val="00131212"/>
    <w:rsid w:val="001315F5"/>
    <w:rsid w:val="00131ACD"/>
    <w:rsid w:val="00131CA6"/>
    <w:rsid w:val="00131E04"/>
    <w:rsid w:val="00132594"/>
    <w:rsid w:val="00132704"/>
    <w:rsid w:val="00132D6C"/>
    <w:rsid w:val="00132E50"/>
    <w:rsid w:val="001331B9"/>
    <w:rsid w:val="0013330C"/>
    <w:rsid w:val="00133380"/>
    <w:rsid w:val="001333BF"/>
    <w:rsid w:val="001334E1"/>
    <w:rsid w:val="00133B58"/>
    <w:rsid w:val="00133F30"/>
    <w:rsid w:val="001342C2"/>
    <w:rsid w:val="00134568"/>
    <w:rsid w:val="00134615"/>
    <w:rsid w:val="001346C4"/>
    <w:rsid w:val="00134803"/>
    <w:rsid w:val="0013494E"/>
    <w:rsid w:val="0013498A"/>
    <w:rsid w:val="00134D2F"/>
    <w:rsid w:val="00134F48"/>
    <w:rsid w:val="001353CB"/>
    <w:rsid w:val="00135A48"/>
    <w:rsid w:val="00135B7F"/>
    <w:rsid w:val="00135ECC"/>
    <w:rsid w:val="00136172"/>
    <w:rsid w:val="00136368"/>
    <w:rsid w:val="0013636E"/>
    <w:rsid w:val="001363D8"/>
    <w:rsid w:val="00136724"/>
    <w:rsid w:val="00136842"/>
    <w:rsid w:val="00136A00"/>
    <w:rsid w:val="00136E44"/>
    <w:rsid w:val="00137399"/>
    <w:rsid w:val="001374E1"/>
    <w:rsid w:val="00137598"/>
    <w:rsid w:val="0014008D"/>
    <w:rsid w:val="00140716"/>
    <w:rsid w:val="001407C5"/>
    <w:rsid w:val="00140951"/>
    <w:rsid w:val="00140BB5"/>
    <w:rsid w:val="00140F27"/>
    <w:rsid w:val="001413BD"/>
    <w:rsid w:val="001417A5"/>
    <w:rsid w:val="00141B7F"/>
    <w:rsid w:val="00141B9E"/>
    <w:rsid w:val="00141F45"/>
    <w:rsid w:val="00142121"/>
    <w:rsid w:val="00142236"/>
    <w:rsid w:val="00142CB4"/>
    <w:rsid w:val="00142CCB"/>
    <w:rsid w:val="0014339B"/>
    <w:rsid w:val="001434E4"/>
    <w:rsid w:val="00143C6D"/>
    <w:rsid w:val="0014402F"/>
    <w:rsid w:val="0014404E"/>
    <w:rsid w:val="00144317"/>
    <w:rsid w:val="00145393"/>
    <w:rsid w:val="001453E9"/>
    <w:rsid w:val="00145712"/>
    <w:rsid w:val="0014575E"/>
    <w:rsid w:val="00145898"/>
    <w:rsid w:val="00145A46"/>
    <w:rsid w:val="00145EC2"/>
    <w:rsid w:val="00145EF4"/>
    <w:rsid w:val="00145FB2"/>
    <w:rsid w:val="00146428"/>
    <w:rsid w:val="00146942"/>
    <w:rsid w:val="00146A58"/>
    <w:rsid w:val="00146FA5"/>
    <w:rsid w:val="001471F0"/>
    <w:rsid w:val="0015003E"/>
    <w:rsid w:val="00150B40"/>
    <w:rsid w:val="00150F1C"/>
    <w:rsid w:val="001512C5"/>
    <w:rsid w:val="00151817"/>
    <w:rsid w:val="00151F98"/>
    <w:rsid w:val="00151FEB"/>
    <w:rsid w:val="001523EA"/>
    <w:rsid w:val="00152ABF"/>
    <w:rsid w:val="00152AE2"/>
    <w:rsid w:val="00152CD7"/>
    <w:rsid w:val="00152D7A"/>
    <w:rsid w:val="001535A0"/>
    <w:rsid w:val="00153E9C"/>
    <w:rsid w:val="001541D2"/>
    <w:rsid w:val="00154242"/>
    <w:rsid w:val="0015444A"/>
    <w:rsid w:val="00154B22"/>
    <w:rsid w:val="0015504F"/>
    <w:rsid w:val="001550C1"/>
    <w:rsid w:val="00155452"/>
    <w:rsid w:val="00155677"/>
    <w:rsid w:val="00155939"/>
    <w:rsid w:val="00156336"/>
    <w:rsid w:val="001563F3"/>
    <w:rsid w:val="00156676"/>
    <w:rsid w:val="00156AAF"/>
    <w:rsid w:val="00156D7E"/>
    <w:rsid w:val="00156EF3"/>
    <w:rsid w:val="00156FA4"/>
    <w:rsid w:val="001574E1"/>
    <w:rsid w:val="00157591"/>
    <w:rsid w:val="001575A2"/>
    <w:rsid w:val="00157771"/>
    <w:rsid w:val="00157A19"/>
    <w:rsid w:val="00160169"/>
    <w:rsid w:val="001605EE"/>
    <w:rsid w:val="0016064B"/>
    <w:rsid w:val="00160A45"/>
    <w:rsid w:val="001614BF"/>
    <w:rsid w:val="0016153D"/>
    <w:rsid w:val="001615D4"/>
    <w:rsid w:val="00162A7D"/>
    <w:rsid w:val="00162E66"/>
    <w:rsid w:val="00163024"/>
    <w:rsid w:val="0016324C"/>
    <w:rsid w:val="0016386E"/>
    <w:rsid w:val="00163E26"/>
    <w:rsid w:val="0016436C"/>
    <w:rsid w:val="00164371"/>
    <w:rsid w:val="00164431"/>
    <w:rsid w:val="00164C45"/>
    <w:rsid w:val="00165174"/>
    <w:rsid w:val="0016540A"/>
    <w:rsid w:val="00165522"/>
    <w:rsid w:val="0016556A"/>
    <w:rsid w:val="00165710"/>
    <w:rsid w:val="00165C35"/>
    <w:rsid w:val="00165DD6"/>
    <w:rsid w:val="00166115"/>
    <w:rsid w:val="001661E3"/>
    <w:rsid w:val="00166715"/>
    <w:rsid w:val="00166F31"/>
    <w:rsid w:val="001671DC"/>
    <w:rsid w:val="0016761B"/>
    <w:rsid w:val="00167723"/>
    <w:rsid w:val="00167959"/>
    <w:rsid w:val="001704DE"/>
    <w:rsid w:val="0017062A"/>
    <w:rsid w:val="00170E47"/>
    <w:rsid w:val="00171275"/>
    <w:rsid w:val="001716F5"/>
    <w:rsid w:val="00171DBD"/>
    <w:rsid w:val="00172037"/>
    <w:rsid w:val="0017204C"/>
    <w:rsid w:val="00172155"/>
    <w:rsid w:val="001721A8"/>
    <w:rsid w:val="00172347"/>
    <w:rsid w:val="00172965"/>
    <w:rsid w:val="00172AF3"/>
    <w:rsid w:val="00172C63"/>
    <w:rsid w:val="001734C2"/>
    <w:rsid w:val="00173677"/>
    <w:rsid w:val="0017368A"/>
    <w:rsid w:val="00174557"/>
    <w:rsid w:val="0017475A"/>
    <w:rsid w:val="0017485B"/>
    <w:rsid w:val="001751EF"/>
    <w:rsid w:val="0017540A"/>
    <w:rsid w:val="0017581B"/>
    <w:rsid w:val="00175DA7"/>
    <w:rsid w:val="00176581"/>
    <w:rsid w:val="00176ADF"/>
    <w:rsid w:val="00176AE0"/>
    <w:rsid w:val="00176CF0"/>
    <w:rsid w:val="0017714C"/>
    <w:rsid w:val="00177429"/>
    <w:rsid w:val="001775E6"/>
    <w:rsid w:val="001779D1"/>
    <w:rsid w:val="00177E18"/>
    <w:rsid w:val="00177E64"/>
    <w:rsid w:val="00177F28"/>
    <w:rsid w:val="00180660"/>
    <w:rsid w:val="00180AB6"/>
    <w:rsid w:val="00180D7C"/>
    <w:rsid w:val="001812FB"/>
    <w:rsid w:val="00181307"/>
    <w:rsid w:val="00181535"/>
    <w:rsid w:val="00181E80"/>
    <w:rsid w:val="00182033"/>
    <w:rsid w:val="001821AF"/>
    <w:rsid w:val="0018271A"/>
    <w:rsid w:val="00182CB7"/>
    <w:rsid w:val="001832AD"/>
    <w:rsid w:val="001833D3"/>
    <w:rsid w:val="0018378B"/>
    <w:rsid w:val="00183938"/>
    <w:rsid w:val="00183C83"/>
    <w:rsid w:val="00183D6B"/>
    <w:rsid w:val="00184927"/>
    <w:rsid w:val="00184AE1"/>
    <w:rsid w:val="00184B45"/>
    <w:rsid w:val="00184C43"/>
    <w:rsid w:val="00184D73"/>
    <w:rsid w:val="00184EC1"/>
    <w:rsid w:val="00185DB9"/>
    <w:rsid w:val="00185E91"/>
    <w:rsid w:val="0018626D"/>
    <w:rsid w:val="0018657B"/>
    <w:rsid w:val="00186CFD"/>
    <w:rsid w:val="00186D77"/>
    <w:rsid w:val="001870FF"/>
    <w:rsid w:val="001871C5"/>
    <w:rsid w:val="001879E8"/>
    <w:rsid w:val="00187E60"/>
    <w:rsid w:val="001903E2"/>
    <w:rsid w:val="00190774"/>
    <w:rsid w:val="00190B99"/>
    <w:rsid w:val="00190E72"/>
    <w:rsid w:val="00190EC3"/>
    <w:rsid w:val="0019173B"/>
    <w:rsid w:val="00191B6B"/>
    <w:rsid w:val="00191BA3"/>
    <w:rsid w:val="00191E8B"/>
    <w:rsid w:val="00191F6A"/>
    <w:rsid w:val="001921EA"/>
    <w:rsid w:val="0019223D"/>
    <w:rsid w:val="001927C4"/>
    <w:rsid w:val="00192BB1"/>
    <w:rsid w:val="001934D0"/>
    <w:rsid w:val="001951DE"/>
    <w:rsid w:val="00195943"/>
    <w:rsid w:val="00195F61"/>
    <w:rsid w:val="00196778"/>
    <w:rsid w:val="00196E5A"/>
    <w:rsid w:val="00196E9B"/>
    <w:rsid w:val="00196F60"/>
    <w:rsid w:val="001975E2"/>
    <w:rsid w:val="001A01E7"/>
    <w:rsid w:val="001A0459"/>
    <w:rsid w:val="001A1249"/>
    <w:rsid w:val="001A1AF7"/>
    <w:rsid w:val="001A2025"/>
    <w:rsid w:val="001A2A73"/>
    <w:rsid w:val="001A2B20"/>
    <w:rsid w:val="001A2D42"/>
    <w:rsid w:val="001A3371"/>
    <w:rsid w:val="001A33A2"/>
    <w:rsid w:val="001A345F"/>
    <w:rsid w:val="001A3619"/>
    <w:rsid w:val="001A39EA"/>
    <w:rsid w:val="001A3C96"/>
    <w:rsid w:val="001A4BB2"/>
    <w:rsid w:val="001A4C19"/>
    <w:rsid w:val="001A4C8D"/>
    <w:rsid w:val="001A520A"/>
    <w:rsid w:val="001A5A42"/>
    <w:rsid w:val="001A5AEA"/>
    <w:rsid w:val="001A6803"/>
    <w:rsid w:val="001A6CE2"/>
    <w:rsid w:val="001A6E9D"/>
    <w:rsid w:val="001A716C"/>
    <w:rsid w:val="001A73B8"/>
    <w:rsid w:val="001A744B"/>
    <w:rsid w:val="001A7C64"/>
    <w:rsid w:val="001B0019"/>
    <w:rsid w:val="001B0813"/>
    <w:rsid w:val="001B0AC8"/>
    <w:rsid w:val="001B0B08"/>
    <w:rsid w:val="001B0C3E"/>
    <w:rsid w:val="001B130F"/>
    <w:rsid w:val="001B1507"/>
    <w:rsid w:val="001B16F0"/>
    <w:rsid w:val="001B17FB"/>
    <w:rsid w:val="001B1D3D"/>
    <w:rsid w:val="001B2013"/>
    <w:rsid w:val="001B20F8"/>
    <w:rsid w:val="001B2504"/>
    <w:rsid w:val="001B290E"/>
    <w:rsid w:val="001B296E"/>
    <w:rsid w:val="001B3A0A"/>
    <w:rsid w:val="001B4A82"/>
    <w:rsid w:val="001B5563"/>
    <w:rsid w:val="001B5896"/>
    <w:rsid w:val="001B58A2"/>
    <w:rsid w:val="001B5DC8"/>
    <w:rsid w:val="001B5DFF"/>
    <w:rsid w:val="001B5F74"/>
    <w:rsid w:val="001B60D5"/>
    <w:rsid w:val="001B6E9E"/>
    <w:rsid w:val="001B6FAB"/>
    <w:rsid w:val="001B708C"/>
    <w:rsid w:val="001B72B0"/>
    <w:rsid w:val="001B73DF"/>
    <w:rsid w:val="001C1455"/>
    <w:rsid w:val="001C16C9"/>
    <w:rsid w:val="001C1DF1"/>
    <w:rsid w:val="001C2193"/>
    <w:rsid w:val="001C2BB7"/>
    <w:rsid w:val="001C2C94"/>
    <w:rsid w:val="001C2D41"/>
    <w:rsid w:val="001C3348"/>
    <w:rsid w:val="001C3878"/>
    <w:rsid w:val="001C4254"/>
    <w:rsid w:val="001C4492"/>
    <w:rsid w:val="001C4616"/>
    <w:rsid w:val="001C4A63"/>
    <w:rsid w:val="001C535C"/>
    <w:rsid w:val="001C58DD"/>
    <w:rsid w:val="001C64CA"/>
    <w:rsid w:val="001C717D"/>
    <w:rsid w:val="001C7376"/>
    <w:rsid w:val="001C74BE"/>
    <w:rsid w:val="001C78F3"/>
    <w:rsid w:val="001C7B7B"/>
    <w:rsid w:val="001D0015"/>
    <w:rsid w:val="001D022A"/>
    <w:rsid w:val="001D02A2"/>
    <w:rsid w:val="001D0549"/>
    <w:rsid w:val="001D08B6"/>
    <w:rsid w:val="001D08EA"/>
    <w:rsid w:val="001D0B68"/>
    <w:rsid w:val="001D0C7F"/>
    <w:rsid w:val="001D179B"/>
    <w:rsid w:val="001D1A44"/>
    <w:rsid w:val="001D20C3"/>
    <w:rsid w:val="001D2115"/>
    <w:rsid w:val="001D224A"/>
    <w:rsid w:val="001D22BC"/>
    <w:rsid w:val="001D26C5"/>
    <w:rsid w:val="001D2892"/>
    <w:rsid w:val="001D28B2"/>
    <w:rsid w:val="001D2DE1"/>
    <w:rsid w:val="001D317A"/>
    <w:rsid w:val="001D38DB"/>
    <w:rsid w:val="001D3935"/>
    <w:rsid w:val="001D3D0F"/>
    <w:rsid w:val="001D4552"/>
    <w:rsid w:val="001D4BFC"/>
    <w:rsid w:val="001D4DBB"/>
    <w:rsid w:val="001D4FF4"/>
    <w:rsid w:val="001D52D4"/>
    <w:rsid w:val="001D5437"/>
    <w:rsid w:val="001D5AFB"/>
    <w:rsid w:val="001D5B97"/>
    <w:rsid w:val="001D613E"/>
    <w:rsid w:val="001D6791"/>
    <w:rsid w:val="001D7034"/>
    <w:rsid w:val="001D713B"/>
    <w:rsid w:val="001D71A1"/>
    <w:rsid w:val="001D786E"/>
    <w:rsid w:val="001D7B6A"/>
    <w:rsid w:val="001D7F10"/>
    <w:rsid w:val="001E0097"/>
    <w:rsid w:val="001E03F1"/>
    <w:rsid w:val="001E0594"/>
    <w:rsid w:val="001E0AB8"/>
    <w:rsid w:val="001E175E"/>
    <w:rsid w:val="001E1991"/>
    <w:rsid w:val="001E1E8D"/>
    <w:rsid w:val="001E2150"/>
    <w:rsid w:val="001E21E2"/>
    <w:rsid w:val="001E256C"/>
    <w:rsid w:val="001E29E3"/>
    <w:rsid w:val="001E3307"/>
    <w:rsid w:val="001E3B8A"/>
    <w:rsid w:val="001E3FF0"/>
    <w:rsid w:val="001E403E"/>
    <w:rsid w:val="001E4A03"/>
    <w:rsid w:val="001E4A7E"/>
    <w:rsid w:val="001E50DE"/>
    <w:rsid w:val="001E53FC"/>
    <w:rsid w:val="001E5704"/>
    <w:rsid w:val="001E58C9"/>
    <w:rsid w:val="001E5927"/>
    <w:rsid w:val="001E5A4E"/>
    <w:rsid w:val="001E5DA8"/>
    <w:rsid w:val="001E5EE0"/>
    <w:rsid w:val="001E6D1C"/>
    <w:rsid w:val="001E72F8"/>
    <w:rsid w:val="001E75C2"/>
    <w:rsid w:val="001E784B"/>
    <w:rsid w:val="001E7B4A"/>
    <w:rsid w:val="001F0288"/>
    <w:rsid w:val="001F059A"/>
    <w:rsid w:val="001F0A40"/>
    <w:rsid w:val="001F1316"/>
    <w:rsid w:val="001F19C0"/>
    <w:rsid w:val="001F1AB4"/>
    <w:rsid w:val="001F260E"/>
    <w:rsid w:val="001F2BCE"/>
    <w:rsid w:val="001F2F74"/>
    <w:rsid w:val="001F32C7"/>
    <w:rsid w:val="001F3B30"/>
    <w:rsid w:val="001F3C80"/>
    <w:rsid w:val="001F3E74"/>
    <w:rsid w:val="001F4B23"/>
    <w:rsid w:val="001F4C56"/>
    <w:rsid w:val="001F55E2"/>
    <w:rsid w:val="001F5861"/>
    <w:rsid w:val="001F5AEC"/>
    <w:rsid w:val="001F5DBD"/>
    <w:rsid w:val="001F60C4"/>
    <w:rsid w:val="001F66B0"/>
    <w:rsid w:val="001F67D6"/>
    <w:rsid w:val="001F68F1"/>
    <w:rsid w:val="001F6AF1"/>
    <w:rsid w:val="001F7B39"/>
    <w:rsid w:val="001F7E18"/>
    <w:rsid w:val="002006AA"/>
    <w:rsid w:val="002006B6"/>
    <w:rsid w:val="002006ED"/>
    <w:rsid w:val="0020091B"/>
    <w:rsid w:val="00200C06"/>
    <w:rsid w:val="002012B7"/>
    <w:rsid w:val="00201590"/>
    <w:rsid w:val="00201DB8"/>
    <w:rsid w:val="00203559"/>
    <w:rsid w:val="0020430C"/>
    <w:rsid w:val="00204373"/>
    <w:rsid w:val="00204393"/>
    <w:rsid w:val="00204555"/>
    <w:rsid w:val="002045D8"/>
    <w:rsid w:val="00204A04"/>
    <w:rsid w:val="00205538"/>
    <w:rsid w:val="0020574F"/>
    <w:rsid w:val="002067B9"/>
    <w:rsid w:val="00206A23"/>
    <w:rsid w:val="00206BE4"/>
    <w:rsid w:val="00206F9E"/>
    <w:rsid w:val="00206FBB"/>
    <w:rsid w:val="002077E6"/>
    <w:rsid w:val="00207DED"/>
    <w:rsid w:val="002106A7"/>
    <w:rsid w:val="002106C4"/>
    <w:rsid w:val="002106FC"/>
    <w:rsid w:val="00210959"/>
    <w:rsid w:val="002109C2"/>
    <w:rsid w:val="00210A7E"/>
    <w:rsid w:val="00210EBF"/>
    <w:rsid w:val="002112F9"/>
    <w:rsid w:val="002114B8"/>
    <w:rsid w:val="00211FF7"/>
    <w:rsid w:val="002121F8"/>
    <w:rsid w:val="00212BA4"/>
    <w:rsid w:val="00212D95"/>
    <w:rsid w:val="00212E5E"/>
    <w:rsid w:val="00212F32"/>
    <w:rsid w:val="00213864"/>
    <w:rsid w:val="00214453"/>
    <w:rsid w:val="00214DF4"/>
    <w:rsid w:val="00214EA9"/>
    <w:rsid w:val="00215150"/>
    <w:rsid w:val="002151C5"/>
    <w:rsid w:val="00215589"/>
    <w:rsid w:val="002155A4"/>
    <w:rsid w:val="002155B5"/>
    <w:rsid w:val="00215A4B"/>
    <w:rsid w:val="002160BA"/>
    <w:rsid w:val="002164EE"/>
    <w:rsid w:val="002166C5"/>
    <w:rsid w:val="002170E3"/>
    <w:rsid w:val="002172A3"/>
    <w:rsid w:val="002176F7"/>
    <w:rsid w:val="00217FC5"/>
    <w:rsid w:val="002200A7"/>
    <w:rsid w:val="00220401"/>
    <w:rsid w:val="00220CF2"/>
    <w:rsid w:val="00221151"/>
    <w:rsid w:val="00221628"/>
    <w:rsid w:val="002217E4"/>
    <w:rsid w:val="0022221C"/>
    <w:rsid w:val="002222F6"/>
    <w:rsid w:val="00222349"/>
    <w:rsid w:val="002223E7"/>
    <w:rsid w:val="00222416"/>
    <w:rsid w:val="002226BE"/>
    <w:rsid w:val="00222B8A"/>
    <w:rsid w:val="00222DF2"/>
    <w:rsid w:val="002232D3"/>
    <w:rsid w:val="002235FC"/>
    <w:rsid w:val="002243C0"/>
    <w:rsid w:val="0022491C"/>
    <w:rsid w:val="002249F5"/>
    <w:rsid w:val="0022571B"/>
    <w:rsid w:val="00225BD5"/>
    <w:rsid w:val="0022604D"/>
    <w:rsid w:val="0022699B"/>
    <w:rsid w:val="00226F4F"/>
    <w:rsid w:val="002272CB"/>
    <w:rsid w:val="00227A49"/>
    <w:rsid w:val="002309AA"/>
    <w:rsid w:val="00231079"/>
    <w:rsid w:val="00231142"/>
    <w:rsid w:val="00231301"/>
    <w:rsid w:val="0023173E"/>
    <w:rsid w:val="00231768"/>
    <w:rsid w:val="00231978"/>
    <w:rsid w:val="00231B50"/>
    <w:rsid w:val="00231ECC"/>
    <w:rsid w:val="00231FC2"/>
    <w:rsid w:val="0023239A"/>
    <w:rsid w:val="002325F8"/>
    <w:rsid w:val="002329DD"/>
    <w:rsid w:val="00232F77"/>
    <w:rsid w:val="00233385"/>
    <w:rsid w:val="00233B0A"/>
    <w:rsid w:val="00233D86"/>
    <w:rsid w:val="00234225"/>
    <w:rsid w:val="002351AE"/>
    <w:rsid w:val="002355F5"/>
    <w:rsid w:val="00236060"/>
    <w:rsid w:val="002363AD"/>
    <w:rsid w:val="00236573"/>
    <w:rsid w:val="00236963"/>
    <w:rsid w:val="002369D8"/>
    <w:rsid w:val="00236C44"/>
    <w:rsid w:val="0023705E"/>
    <w:rsid w:val="00237143"/>
    <w:rsid w:val="00237369"/>
    <w:rsid w:val="002378D1"/>
    <w:rsid w:val="00237EF6"/>
    <w:rsid w:val="002402A4"/>
    <w:rsid w:val="00240610"/>
    <w:rsid w:val="00240676"/>
    <w:rsid w:val="00240AB7"/>
    <w:rsid w:val="00240C7C"/>
    <w:rsid w:val="0024143C"/>
    <w:rsid w:val="00241683"/>
    <w:rsid w:val="00242D69"/>
    <w:rsid w:val="00243056"/>
    <w:rsid w:val="00244518"/>
    <w:rsid w:val="00244C58"/>
    <w:rsid w:val="002453EE"/>
    <w:rsid w:val="002458E5"/>
    <w:rsid w:val="00245FB1"/>
    <w:rsid w:val="00245FE9"/>
    <w:rsid w:val="00246B9D"/>
    <w:rsid w:val="00246CB5"/>
    <w:rsid w:val="00247146"/>
    <w:rsid w:val="0024785B"/>
    <w:rsid w:val="00247C0F"/>
    <w:rsid w:val="002500D7"/>
    <w:rsid w:val="002502EB"/>
    <w:rsid w:val="0025077F"/>
    <w:rsid w:val="00250837"/>
    <w:rsid w:val="002508AA"/>
    <w:rsid w:val="00250A80"/>
    <w:rsid w:val="0025113B"/>
    <w:rsid w:val="0025116F"/>
    <w:rsid w:val="002511E0"/>
    <w:rsid w:val="002512BB"/>
    <w:rsid w:val="00251749"/>
    <w:rsid w:val="00251793"/>
    <w:rsid w:val="002517D5"/>
    <w:rsid w:val="00251DF4"/>
    <w:rsid w:val="00252257"/>
    <w:rsid w:val="00252334"/>
    <w:rsid w:val="0025237F"/>
    <w:rsid w:val="00252878"/>
    <w:rsid w:val="00252BB6"/>
    <w:rsid w:val="00252D2C"/>
    <w:rsid w:val="002534A6"/>
    <w:rsid w:val="00253526"/>
    <w:rsid w:val="0025355B"/>
    <w:rsid w:val="00253BEE"/>
    <w:rsid w:val="00253C28"/>
    <w:rsid w:val="00253FD5"/>
    <w:rsid w:val="00254567"/>
    <w:rsid w:val="00254A2A"/>
    <w:rsid w:val="002558AC"/>
    <w:rsid w:val="002562F7"/>
    <w:rsid w:val="002564DC"/>
    <w:rsid w:val="0025654C"/>
    <w:rsid w:val="00257053"/>
    <w:rsid w:val="002570B0"/>
    <w:rsid w:val="002570D7"/>
    <w:rsid w:val="00257BBA"/>
    <w:rsid w:val="002607D1"/>
    <w:rsid w:val="00260C95"/>
    <w:rsid w:val="00261BD4"/>
    <w:rsid w:val="00261C70"/>
    <w:rsid w:val="0026263A"/>
    <w:rsid w:val="00262687"/>
    <w:rsid w:val="002627B3"/>
    <w:rsid w:val="00262E02"/>
    <w:rsid w:val="0026319F"/>
    <w:rsid w:val="002633ED"/>
    <w:rsid w:val="00263926"/>
    <w:rsid w:val="00264166"/>
    <w:rsid w:val="00264325"/>
    <w:rsid w:val="002644E8"/>
    <w:rsid w:val="00264668"/>
    <w:rsid w:val="00264FBD"/>
    <w:rsid w:val="002658A4"/>
    <w:rsid w:val="00265EC3"/>
    <w:rsid w:val="002660BF"/>
    <w:rsid w:val="002664B9"/>
    <w:rsid w:val="00266685"/>
    <w:rsid w:val="00266D28"/>
    <w:rsid w:val="00266DF5"/>
    <w:rsid w:val="002674A9"/>
    <w:rsid w:val="002676B6"/>
    <w:rsid w:val="00267711"/>
    <w:rsid w:val="0026779A"/>
    <w:rsid w:val="00267920"/>
    <w:rsid w:val="00267CC8"/>
    <w:rsid w:val="00270895"/>
    <w:rsid w:val="00271075"/>
    <w:rsid w:val="002710AB"/>
    <w:rsid w:val="00271108"/>
    <w:rsid w:val="00271DED"/>
    <w:rsid w:val="00273B7D"/>
    <w:rsid w:val="002745B1"/>
    <w:rsid w:val="00274BE8"/>
    <w:rsid w:val="00274BED"/>
    <w:rsid w:val="00274D54"/>
    <w:rsid w:val="00275AEE"/>
    <w:rsid w:val="00275D63"/>
    <w:rsid w:val="00275E33"/>
    <w:rsid w:val="00275E75"/>
    <w:rsid w:val="00275F41"/>
    <w:rsid w:val="0027637D"/>
    <w:rsid w:val="002764E3"/>
    <w:rsid w:val="00276818"/>
    <w:rsid w:val="002772FE"/>
    <w:rsid w:val="002775A4"/>
    <w:rsid w:val="00277AFC"/>
    <w:rsid w:val="00277DF9"/>
    <w:rsid w:val="0028046A"/>
    <w:rsid w:val="00280659"/>
    <w:rsid w:val="00280A85"/>
    <w:rsid w:val="00280F7F"/>
    <w:rsid w:val="002817B5"/>
    <w:rsid w:val="00281AC2"/>
    <w:rsid w:val="00281B0E"/>
    <w:rsid w:val="002823AA"/>
    <w:rsid w:val="002823E7"/>
    <w:rsid w:val="00282960"/>
    <w:rsid w:val="002836A0"/>
    <w:rsid w:val="00283871"/>
    <w:rsid w:val="00283C02"/>
    <w:rsid w:val="00284A05"/>
    <w:rsid w:val="00284BC7"/>
    <w:rsid w:val="0028506E"/>
    <w:rsid w:val="00285561"/>
    <w:rsid w:val="0028562C"/>
    <w:rsid w:val="002856E0"/>
    <w:rsid w:val="00285BE4"/>
    <w:rsid w:val="00285BF1"/>
    <w:rsid w:val="00285D0E"/>
    <w:rsid w:val="00286609"/>
    <w:rsid w:val="002868F7"/>
    <w:rsid w:val="00286A9A"/>
    <w:rsid w:val="00286D46"/>
    <w:rsid w:val="0028700F"/>
    <w:rsid w:val="002871A6"/>
    <w:rsid w:val="00287226"/>
    <w:rsid w:val="00287AB8"/>
    <w:rsid w:val="00287B18"/>
    <w:rsid w:val="00287FFA"/>
    <w:rsid w:val="00290D12"/>
    <w:rsid w:val="0029136A"/>
    <w:rsid w:val="002916CB"/>
    <w:rsid w:val="0029206C"/>
    <w:rsid w:val="002920C6"/>
    <w:rsid w:val="002922C7"/>
    <w:rsid w:val="0029261B"/>
    <w:rsid w:val="0029272E"/>
    <w:rsid w:val="0029340E"/>
    <w:rsid w:val="0029354F"/>
    <w:rsid w:val="00293606"/>
    <w:rsid w:val="00293DF4"/>
    <w:rsid w:val="00293F80"/>
    <w:rsid w:val="00293FDA"/>
    <w:rsid w:val="00294058"/>
    <w:rsid w:val="00294859"/>
    <w:rsid w:val="002952C0"/>
    <w:rsid w:val="0029557F"/>
    <w:rsid w:val="002955A9"/>
    <w:rsid w:val="00295828"/>
    <w:rsid w:val="002962AD"/>
    <w:rsid w:val="00296637"/>
    <w:rsid w:val="002967F9"/>
    <w:rsid w:val="002975B6"/>
    <w:rsid w:val="0029762B"/>
    <w:rsid w:val="00297B71"/>
    <w:rsid w:val="00297ED4"/>
    <w:rsid w:val="002A0125"/>
    <w:rsid w:val="002A01F1"/>
    <w:rsid w:val="002A10C3"/>
    <w:rsid w:val="002A1739"/>
    <w:rsid w:val="002A23AC"/>
    <w:rsid w:val="002A30BA"/>
    <w:rsid w:val="002A39A8"/>
    <w:rsid w:val="002A48AE"/>
    <w:rsid w:val="002A4A09"/>
    <w:rsid w:val="002A4B32"/>
    <w:rsid w:val="002A4F85"/>
    <w:rsid w:val="002A5084"/>
    <w:rsid w:val="002A5089"/>
    <w:rsid w:val="002A562A"/>
    <w:rsid w:val="002A5E1B"/>
    <w:rsid w:val="002A5E3D"/>
    <w:rsid w:val="002A6100"/>
    <w:rsid w:val="002A6D87"/>
    <w:rsid w:val="002A7B67"/>
    <w:rsid w:val="002A7BB6"/>
    <w:rsid w:val="002B0028"/>
    <w:rsid w:val="002B02A3"/>
    <w:rsid w:val="002B0A70"/>
    <w:rsid w:val="002B0D15"/>
    <w:rsid w:val="002B0D9C"/>
    <w:rsid w:val="002B13C6"/>
    <w:rsid w:val="002B1567"/>
    <w:rsid w:val="002B1DDB"/>
    <w:rsid w:val="002B25C3"/>
    <w:rsid w:val="002B25D2"/>
    <w:rsid w:val="002B2BA1"/>
    <w:rsid w:val="002B2BA3"/>
    <w:rsid w:val="002B3B7E"/>
    <w:rsid w:val="002B3CAF"/>
    <w:rsid w:val="002B3E2F"/>
    <w:rsid w:val="002B3F11"/>
    <w:rsid w:val="002B4203"/>
    <w:rsid w:val="002B4D76"/>
    <w:rsid w:val="002B50AE"/>
    <w:rsid w:val="002B51CA"/>
    <w:rsid w:val="002B54DD"/>
    <w:rsid w:val="002B6066"/>
    <w:rsid w:val="002B67DD"/>
    <w:rsid w:val="002B6AC7"/>
    <w:rsid w:val="002B6E53"/>
    <w:rsid w:val="002B6E86"/>
    <w:rsid w:val="002B76ED"/>
    <w:rsid w:val="002B7A2C"/>
    <w:rsid w:val="002B7A90"/>
    <w:rsid w:val="002C0AB9"/>
    <w:rsid w:val="002C0E92"/>
    <w:rsid w:val="002C0F4F"/>
    <w:rsid w:val="002C12C7"/>
    <w:rsid w:val="002C1535"/>
    <w:rsid w:val="002C1692"/>
    <w:rsid w:val="002C1B85"/>
    <w:rsid w:val="002C1C9B"/>
    <w:rsid w:val="002C1F0A"/>
    <w:rsid w:val="002C218F"/>
    <w:rsid w:val="002C2FDF"/>
    <w:rsid w:val="002C3138"/>
    <w:rsid w:val="002C3176"/>
    <w:rsid w:val="002C3245"/>
    <w:rsid w:val="002C3621"/>
    <w:rsid w:val="002C3904"/>
    <w:rsid w:val="002C39A9"/>
    <w:rsid w:val="002C3B0B"/>
    <w:rsid w:val="002C3F74"/>
    <w:rsid w:val="002C441F"/>
    <w:rsid w:val="002C4F74"/>
    <w:rsid w:val="002C5299"/>
    <w:rsid w:val="002C54D1"/>
    <w:rsid w:val="002C607E"/>
    <w:rsid w:val="002C629B"/>
    <w:rsid w:val="002C6307"/>
    <w:rsid w:val="002C64BB"/>
    <w:rsid w:val="002C6687"/>
    <w:rsid w:val="002C6706"/>
    <w:rsid w:val="002C6720"/>
    <w:rsid w:val="002C67B0"/>
    <w:rsid w:val="002C685E"/>
    <w:rsid w:val="002C68C5"/>
    <w:rsid w:val="002C763E"/>
    <w:rsid w:val="002D05D0"/>
    <w:rsid w:val="002D0B85"/>
    <w:rsid w:val="002D0D56"/>
    <w:rsid w:val="002D0F35"/>
    <w:rsid w:val="002D18BA"/>
    <w:rsid w:val="002D1E3A"/>
    <w:rsid w:val="002D1E56"/>
    <w:rsid w:val="002D229C"/>
    <w:rsid w:val="002D237D"/>
    <w:rsid w:val="002D249C"/>
    <w:rsid w:val="002D2762"/>
    <w:rsid w:val="002D32F6"/>
    <w:rsid w:val="002D3386"/>
    <w:rsid w:val="002D340A"/>
    <w:rsid w:val="002D38EC"/>
    <w:rsid w:val="002D3948"/>
    <w:rsid w:val="002D3ECC"/>
    <w:rsid w:val="002D41C1"/>
    <w:rsid w:val="002D4DBC"/>
    <w:rsid w:val="002D5CB3"/>
    <w:rsid w:val="002D5F0C"/>
    <w:rsid w:val="002D5FC2"/>
    <w:rsid w:val="002D60CE"/>
    <w:rsid w:val="002D63A6"/>
    <w:rsid w:val="002D697C"/>
    <w:rsid w:val="002D6C6C"/>
    <w:rsid w:val="002D6FC8"/>
    <w:rsid w:val="002D6FE4"/>
    <w:rsid w:val="002D74F7"/>
    <w:rsid w:val="002D7B93"/>
    <w:rsid w:val="002D7D6D"/>
    <w:rsid w:val="002E0C59"/>
    <w:rsid w:val="002E1046"/>
    <w:rsid w:val="002E1AD0"/>
    <w:rsid w:val="002E1C5E"/>
    <w:rsid w:val="002E2159"/>
    <w:rsid w:val="002E227F"/>
    <w:rsid w:val="002E2374"/>
    <w:rsid w:val="002E2A34"/>
    <w:rsid w:val="002E2BCF"/>
    <w:rsid w:val="002E2DA2"/>
    <w:rsid w:val="002E2F3C"/>
    <w:rsid w:val="002E3737"/>
    <w:rsid w:val="002E3B86"/>
    <w:rsid w:val="002E45C7"/>
    <w:rsid w:val="002E4AFB"/>
    <w:rsid w:val="002E4D19"/>
    <w:rsid w:val="002E5088"/>
    <w:rsid w:val="002E5866"/>
    <w:rsid w:val="002E588E"/>
    <w:rsid w:val="002E5CA4"/>
    <w:rsid w:val="002E6ADA"/>
    <w:rsid w:val="002E769A"/>
    <w:rsid w:val="002E7790"/>
    <w:rsid w:val="002E77AB"/>
    <w:rsid w:val="002E7C81"/>
    <w:rsid w:val="002F03D1"/>
    <w:rsid w:val="002F0467"/>
    <w:rsid w:val="002F053E"/>
    <w:rsid w:val="002F078F"/>
    <w:rsid w:val="002F0AD5"/>
    <w:rsid w:val="002F0CB3"/>
    <w:rsid w:val="002F0E89"/>
    <w:rsid w:val="002F16F5"/>
    <w:rsid w:val="002F17AE"/>
    <w:rsid w:val="002F1A56"/>
    <w:rsid w:val="002F1DD4"/>
    <w:rsid w:val="002F238A"/>
    <w:rsid w:val="002F3036"/>
    <w:rsid w:val="002F34B5"/>
    <w:rsid w:val="002F36B7"/>
    <w:rsid w:val="002F3722"/>
    <w:rsid w:val="002F3814"/>
    <w:rsid w:val="002F3952"/>
    <w:rsid w:val="002F3A9A"/>
    <w:rsid w:val="002F42D6"/>
    <w:rsid w:val="002F4430"/>
    <w:rsid w:val="002F452E"/>
    <w:rsid w:val="002F4576"/>
    <w:rsid w:val="002F4918"/>
    <w:rsid w:val="002F4EE2"/>
    <w:rsid w:val="002F55EC"/>
    <w:rsid w:val="002F5A7D"/>
    <w:rsid w:val="002F6216"/>
    <w:rsid w:val="002F623A"/>
    <w:rsid w:val="002F6687"/>
    <w:rsid w:val="002F676C"/>
    <w:rsid w:val="002F7180"/>
    <w:rsid w:val="002F73AA"/>
    <w:rsid w:val="002F7D7A"/>
    <w:rsid w:val="002F7D89"/>
    <w:rsid w:val="002F7D8C"/>
    <w:rsid w:val="002F7DCA"/>
    <w:rsid w:val="00300827"/>
    <w:rsid w:val="00300A5B"/>
    <w:rsid w:val="00300D56"/>
    <w:rsid w:val="003011B8"/>
    <w:rsid w:val="003011B9"/>
    <w:rsid w:val="003016B5"/>
    <w:rsid w:val="00301776"/>
    <w:rsid w:val="003017B5"/>
    <w:rsid w:val="00302264"/>
    <w:rsid w:val="0030246A"/>
    <w:rsid w:val="00302D28"/>
    <w:rsid w:val="003033E7"/>
    <w:rsid w:val="003033FE"/>
    <w:rsid w:val="00304116"/>
    <w:rsid w:val="003042CE"/>
    <w:rsid w:val="00304497"/>
    <w:rsid w:val="003045A0"/>
    <w:rsid w:val="003045FF"/>
    <w:rsid w:val="0030489C"/>
    <w:rsid w:val="00305102"/>
    <w:rsid w:val="0030532E"/>
    <w:rsid w:val="003062DB"/>
    <w:rsid w:val="003065EF"/>
    <w:rsid w:val="00306616"/>
    <w:rsid w:val="003068F1"/>
    <w:rsid w:val="003068F9"/>
    <w:rsid w:val="00306AED"/>
    <w:rsid w:val="003070B2"/>
    <w:rsid w:val="00307B59"/>
    <w:rsid w:val="00310491"/>
    <w:rsid w:val="003104A2"/>
    <w:rsid w:val="003107A7"/>
    <w:rsid w:val="00310890"/>
    <w:rsid w:val="00310991"/>
    <w:rsid w:val="00310EE6"/>
    <w:rsid w:val="003115D0"/>
    <w:rsid w:val="00311DD3"/>
    <w:rsid w:val="00311F7E"/>
    <w:rsid w:val="00312336"/>
    <w:rsid w:val="00312B87"/>
    <w:rsid w:val="00312F3D"/>
    <w:rsid w:val="00312FC0"/>
    <w:rsid w:val="00313061"/>
    <w:rsid w:val="00313583"/>
    <w:rsid w:val="0031394B"/>
    <w:rsid w:val="00313EB3"/>
    <w:rsid w:val="00314A40"/>
    <w:rsid w:val="00315104"/>
    <w:rsid w:val="003152AB"/>
    <w:rsid w:val="00315BDC"/>
    <w:rsid w:val="00315D1F"/>
    <w:rsid w:val="003162C2"/>
    <w:rsid w:val="00316DED"/>
    <w:rsid w:val="00317567"/>
    <w:rsid w:val="00317803"/>
    <w:rsid w:val="00317908"/>
    <w:rsid w:val="00317A08"/>
    <w:rsid w:val="00317A0B"/>
    <w:rsid w:val="0032089B"/>
    <w:rsid w:val="003210F6"/>
    <w:rsid w:val="003211B1"/>
    <w:rsid w:val="0032134E"/>
    <w:rsid w:val="00321545"/>
    <w:rsid w:val="00321662"/>
    <w:rsid w:val="00321933"/>
    <w:rsid w:val="003219CE"/>
    <w:rsid w:val="00321AED"/>
    <w:rsid w:val="00321E5B"/>
    <w:rsid w:val="0032299C"/>
    <w:rsid w:val="00322C8E"/>
    <w:rsid w:val="00322D22"/>
    <w:rsid w:val="003230CE"/>
    <w:rsid w:val="00323A07"/>
    <w:rsid w:val="00323FA3"/>
    <w:rsid w:val="00324251"/>
    <w:rsid w:val="00324831"/>
    <w:rsid w:val="00325065"/>
    <w:rsid w:val="003251FB"/>
    <w:rsid w:val="00325B5A"/>
    <w:rsid w:val="00325B8A"/>
    <w:rsid w:val="00325FD2"/>
    <w:rsid w:val="003261BA"/>
    <w:rsid w:val="003261EB"/>
    <w:rsid w:val="00326729"/>
    <w:rsid w:val="003268B0"/>
    <w:rsid w:val="00326A1F"/>
    <w:rsid w:val="00326AA6"/>
    <w:rsid w:val="00326B3A"/>
    <w:rsid w:val="00326C81"/>
    <w:rsid w:val="00326E97"/>
    <w:rsid w:val="003271CE"/>
    <w:rsid w:val="0032720C"/>
    <w:rsid w:val="0032723D"/>
    <w:rsid w:val="003277EE"/>
    <w:rsid w:val="003279E9"/>
    <w:rsid w:val="00327D79"/>
    <w:rsid w:val="00327FC7"/>
    <w:rsid w:val="00330476"/>
    <w:rsid w:val="00331A69"/>
    <w:rsid w:val="00332624"/>
    <w:rsid w:val="003328C2"/>
    <w:rsid w:val="00332A5E"/>
    <w:rsid w:val="0033323D"/>
    <w:rsid w:val="003333EF"/>
    <w:rsid w:val="00333711"/>
    <w:rsid w:val="0033417F"/>
    <w:rsid w:val="00334FF1"/>
    <w:rsid w:val="0033596B"/>
    <w:rsid w:val="003359A2"/>
    <w:rsid w:val="00335B5A"/>
    <w:rsid w:val="00335C44"/>
    <w:rsid w:val="00335D0C"/>
    <w:rsid w:val="0033633F"/>
    <w:rsid w:val="003364C4"/>
    <w:rsid w:val="00337200"/>
    <w:rsid w:val="0033730B"/>
    <w:rsid w:val="003375F8"/>
    <w:rsid w:val="0033783D"/>
    <w:rsid w:val="00337910"/>
    <w:rsid w:val="00340617"/>
    <w:rsid w:val="00341516"/>
    <w:rsid w:val="00341710"/>
    <w:rsid w:val="003418C8"/>
    <w:rsid w:val="00341B46"/>
    <w:rsid w:val="00341B6D"/>
    <w:rsid w:val="00341E3A"/>
    <w:rsid w:val="00342816"/>
    <w:rsid w:val="00343872"/>
    <w:rsid w:val="00343892"/>
    <w:rsid w:val="00343A0D"/>
    <w:rsid w:val="00343E47"/>
    <w:rsid w:val="00344844"/>
    <w:rsid w:val="003448AA"/>
    <w:rsid w:val="0034561A"/>
    <w:rsid w:val="00345BC9"/>
    <w:rsid w:val="00345F33"/>
    <w:rsid w:val="00346278"/>
    <w:rsid w:val="00346375"/>
    <w:rsid w:val="003464A0"/>
    <w:rsid w:val="003468BF"/>
    <w:rsid w:val="00346A77"/>
    <w:rsid w:val="00346CE3"/>
    <w:rsid w:val="003473A7"/>
    <w:rsid w:val="00347CD5"/>
    <w:rsid w:val="00347E81"/>
    <w:rsid w:val="00347E94"/>
    <w:rsid w:val="00347F9C"/>
    <w:rsid w:val="003504CD"/>
    <w:rsid w:val="003507A7"/>
    <w:rsid w:val="00350946"/>
    <w:rsid w:val="00350A9F"/>
    <w:rsid w:val="00350C22"/>
    <w:rsid w:val="00350C5F"/>
    <w:rsid w:val="00350CCC"/>
    <w:rsid w:val="00351035"/>
    <w:rsid w:val="00351161"/>
    <w:rsid w:val="00351322"/>
    <w:rsid w:val="0035154E"/>
    <w:rsid w:val="003516AD"/>
    <w:rsid w:val="003517CE"/>
    <w:rsid w:val="00351AEF"/>
    <w:rsid w:val="00351F76"/>
    <w:rsid w:val="003523F9"/>
    <w:rsid w:val="00352F96"/>
    <w:rsid w:val="00353213"/>
    <w:rsid w:val="00354135"/>
    <w:rsid w:val="00354423"/>
    <w:rsid w:val="003555A6"/>
    <w:rsid w:val="00355B18"/>
    <w:rsid w:val="00355CB2"/>
    <w:rsid w:val="00356071"/>
    <w:rsid w:val="003562AC"/>
    <w:rsid w:val="00356587"/>
    <w:rsid w:val="003569E8"/>
    <w:rsid w:val="0035782B"/>
    <w:rsid w:val="00357894"/>
    <w:rsid w:val="003578E9"/>
    <w:rsid w:val="00357C98"/>
    <w:rsid w:val="00360280"/>
    <w:rsid w:val="00360477"/>
    <w:rsid w:val="0036075C"/>
    <w:rsid w:val="00360B87"/>
    <w:rsid w:val="00360C28"/>
    <w:rsid w:val="003620F4"/>
    <w:rsid w:val="0036262F"/>
    <w:rsid w:val="003628A5"/>
    <w:rsid w:val="003628F6"/>
    <w:rsid w:val="00363174"/>
    <w:rsid w:val="00363255"/>
    <w:rsid w:val="00363944"/>
    <w:rsid w:val="00363D10"/>
    <w:rsid w:val="003642A6"/>
    <w:rsid w:val="00364D2B"/>
    <w:rsid w:val="00364F6B"/>
    <w:rsid w:val="00365115"/>
    <w:rsid w:val="003655B7"/>
    <w:rsid w:val="00366EFA"/>
    <w:rsid w:val="003673F5"/>
    <w:rsid w:val="0036762D"/>
    <w:rsid w:val="00367693"/>
    <w:rsid w:val="00367A09"/>
    <w:rsid w:val="00370128"/>
    <w:rsid w:val="003702AC"/>
    <w:rsid w:val="00370BBE"/>
    <w:rsid w:val="00371BC0"/>
    <w:rsid w:val="00371F31"/>
    <w:rsid w:val="00372334"/>
    <w:rsid w:val="00372503"/>
    <w:rsid w:val="00372BDA"/>
    <w:rsid w:val="00372C6C"/>
    <w:rsid w:val="003738EE"/>
    <w:rsid w:val="00373F54"/>
    <w:rsid w:val="0037408B"/>
    <w:rsid w:val="003748F1"/>
    <w:rsid w:val="003753E6"/>
    <w:rsid w:val="00375BE3"/>
    <w:rsid w:val="00375D75"/>
    <w:rsid w:val="003762BE"/>
    <w:rsid w:val="00376583"/>
    <w:rsid w:val="00376612"/>
    <w:rsid w:val="00376743"/>
    <w:rsid w:val="003767F1"/>
    <w:rsid w:val="0037680A"/>
    <w:rsid w:val="0037696D"/>
    <w:rsid w:val="00377147"/>
    <w:rsid w:val="003774AC"/>
    <w:rsid w:val="00377E94"/>
    <w:rsid w:val="003801A3"/>
    <w:rsid w:val="00380742"/>
    <w:rsid w:val="00381230"/>
    <w:rsid w:val="00381697"/>
    <w:rsid w:val="0038197F"/>
    <w:rsid w:val="00381C31"/>
    <w:rsid w:val="00381D82"/>
    <w:rsid w:val="00381EBD"/>
    <w:rsid w:val="00381EED"/>
    <w:rsid w:val="00381EF6"/>
    <w:rsid w:val="00382034"/>
    <w:rsid w:val="003822F8"/>
    <w:rsid w:val="00382A75"/>
    <w:rsid w:val="00383811"/>
    <w:rsid w:val="0038400D"/>
    <w:rsid w:val="00384734"/>
    <w:rsid w:val="00384B50"/>
    <w:rsid w:val="0038545E"/>
    <w:rsid w:val="00385676"/>
    <w:rsid w:val="00385B18"/>
    <w:rsid w:val="003862D2"/>
    <w:rsid w:val="00387582"/>
    <w:rsid w:val="0038765C"/>
    <w:rsid w:val="003877F0"/>
    <w:rsid w:val="00387978"/>
    <w:rsid w:val="003879D0"/>
    <w:rsid w:val="00387A9D"/>
    <w:rsid w:val="003902FC"/>
    <w:rsid w:val="0039052E"/>
    <w:rsid w:val="00390C02"/>
    <w:rsid w:val="00391D1D"/>
    <w:rsid w:val="00392068"/>
    <w:rsid w:val="003929AC"/>
    <w:rsid w:val="00392A7E"/>
    <w:rsid w:val="00392A8A"/>
    <w:rsid w:val="00392F56"/>
    <w:rsid w:val="0039314D"/>
    <w:rsid w:val="003936EC"/>
    <w:rsid w:val="00393876"/>
    <w:rsid w:val="003939FE"/>
    <w:rsid w:val="00393E04"/>
    <w:rsid w:val="00393E58"/>
    <w:rsid w:val="00394339"/>
    <w:rsid w:val="00394E7F"/>
    <w:rsid w:val="00394F85"/>
    <w:rsid w:val="00395251"/>
    <w:rsid w:val="00395334"/>
    <w:rsid w:val="00395390"/>
    <w:rsid w:val="0039542B"/>
    <w:rsid w:val="003955B3"/>
    <w:rsid w:val="00395825"/>
    <w:rsid w:val="00395915"/>
    <w:rsid w:val="00395981"/>
    <w:rsid w:val="00395EB9"/>
    <w:rsid w:val="0039625C"/>
    <w:rsid w:val="0039646A"/>
    <w:rsid w:val="00396AC9"/>
    <w:rsid w:val="00396CF5"/>
    <w:rsid w:val="0039704E"/>
    <w:rsid w:val="0039729E"/>
    <w:rsid w:val="00397676"/>
    <w:rsid w:val="003979E7"/>
    <w:rsid w:val="00397AA9"/>
    <w:rsid w:val="003A0454"/>
    <w:rsid w:val="003A0807"/>
    <w:rsid w:val="003A0BA0"/>
    <w:rsid w:val="003A0F72"/>
    <w:rsid w:val="003A13D7"/>
    <w:rsid w:val="003A1F83"/>
    <w:rsid w:val="003A2898"/>
    <w:rsid w:val="003A2958"/>
    <w:rsid w:val="003A2A45"/>
    <w:rsid w:val="003A2AD1"/>
    <w:rsid w:val="003A2EA9"/>
    <w:rsid w:val="003A30C0"/>
    <w:rsid w:val="003A3101"/>
    <w:rsid w:val="003A316C"/>
    <w:rsid w:val="003A36D6"/>
    <w:rsid w:val="003A37F9"/>
    <w:rsid w:val="003A38A7"/>
    <w:rsid w:val="003A3953"/>
    <w:rsid w:val="003A3CC8"/>
    <w:rsid w:val="003A4468"/>
    <w:rsid w:val="003A47EE"/>
    <w:rsid w:val="003A54E6"/>
    <w:rsid w:val="003A55A2"/>
    <w:rsid w:val="003A5D25"/>
    <w:rsid w:val="003A62AA"/>
    <w:rsid w:val="003A6EF5"/>
    <w:rsid w:val="003A725E"/>
    <w:rsid w:val="003A7357"/>
    <w:rsid w:val="003A7793"/>
    <w:rsid w:val="003B0793"/>
    <w:rsid w:val="003B07F7"/>
    <w:rsid w:val="003B0819"/>
    <w:rsid w:val="003B0971"/>
    <w:rsid w:val="003B1259"/>
    <w:rsid w:val="003B1874"/>
    <w:rsid w:val="003B1CAB"/>
    <w:rsid w:val="003B3257"/>
    <w:rsid w:val="003B32A1"/>
    <w:rsid w:val="003B3479"/>
    <w:rsid w:val="003B3E37"/>
    <w:rsid w:val="003B4158"/>
    <w:rsid w:val="003B4161"/>
    <w:rsid w:val="003B466A"/>
    <w:rsid w:val="003B46F2"/>
    <w:rsid w:val="003B4706"/>
    <w:rsid w:val="003B4A04"/>
    <w:rsid w:val="003B4CE1"/>
    <w:rsid w:val="003B5FED"/>
    <w:rsid w:val="003B610A"/>
    <w:rsid w:val="003B63A5"/>
    <w:rsid w:val="003B6940"/>
    <w:rsid w:val="003B757D"/>
    <w:rsid w:val="003B75B1"/>
    <w:rsid w:val="003B7AFB"/>
    <w:rsid w:val="003B7E19"/>
    <w:rsid w:val="003B7F57"/>
    <w:rsid w:val="003B7FDA"/>
    <w:rsid w:val="003C01E4"/>
    <w:rsid w:val="003C03C6"/>
    <w:rsid w:val="003C0462"/>
    <w:rsid w:val="003C0782"/>
    <w:rsid w:val="003C0821"/>
    <w:rsid w:val="003C0829"/>
    <w:rsid w:val="003C1A8D"/>
    <w:rsid w:val="003C1AA7"/>
    <w:rsid w:val="003C23CE"/>
    <w:rsid w:val="003C2864"/>
    <w:rsid w:val="003C2F45"/>
    <w:rsid w:val="003C32F8"/>
    <w:rsid w:val="003C390D"/>
    <w:rsid w:val="003C3FBA"/>
    <w:rsid w:val="003C4076"/>
    <w:rsid w:val="003C40D8"/>
    <w:rsid w:val="003C48B6"/>
    <w:rsid w:val="003C49BA"/>
    <w:rsid w:val="003C4ACD"/>
    <w:rsid w:val="003C4B0A"/>
    <w:rsid w:val="003C5380"/>
    <w:rsid w:val="003C591D"/>
    <w:rsid w:val="003C5AFD"/>
    <w:rsid w:val="003C64B7"/>
    <w:rsid w:val="003C6719"/>
    <w:rsid w:val="003C6AF3"/>
    <w:rsid w:val="003C70C7"/>
    <w:rsid w:val="003C771F"/>
    <w:rsid w:val="003C7E2A"/>
    <w:rsid w:val="003D044D"/>
    <w:rsid w:val="003D0C3C"/>
    <w:rsid w:val="003D0F16"/>
    <w:rsid w:val="003D1942"/>
    <w:rsid w:val="003D1C3E"/>
    <w:rsid w:val="003D1C84"/>
    <w:rsid w:val="003D246A"/>
    <w:rsid w:val="003D3226"/>
    <w:rsid w:val="003D35FA"/>
    <w:rsid w:val="003D36B5"/>
    <w:rsid w:val="003D3D05"/>
    <w:rsid w:val="003D439D"/>
    <w:rsid w:val="003D4B3F"/>
    <w:rsid w:val="003D4E1E"/>
    <w:rsid w:val="003D4F83"/>
    <w:rsid w:val="003D5CFE"/>
    <w:rsid w:val="003D61A7"/>
    <w:rsid w:val="003D69BF"/>
    <w:rsid w:val="003D69FD"/>
    <w:rsid w:val="003D6DBB"/>
    <w:rsid w:val="003D7264"/>
    <w:rsid w:val="003D7615"/>
    <w:rsid w:val="003D76C0"/>
    <w:rsid w:val="003D7AAA"/>
    <w:rsid w:val="003D7C5E"/>
    <w:rsid w:val="003E0061"/>
    <w:rsid w:val="003E03ED"/>
    <w:rsid w:val="003E0E25"/>
    <w:rsid w:val="003E167C"/>
    <w:rsid w:val="003E1755"/>
    <w:rsid w:val="003E18B1"/>
    <w:rsid w:val="003E1E3E"/>
    <w:rsid w:val="003E1FD5"/>
    <w:rsid w:val="003E2028"/>
    <w:rsid w:val="003E2B4B"/>
    <w:rsid w:val="003E325D"/>
    <w:rsid w:val="003E32E0"/>
    <w:rsid w:val="003E3471"/>
    <w:rsid w:val="003E373D"/>
    <w:rsid w:val="003E3875"/>
    <w:rsid w:val="003E3BD3"/>
    <w:rsid w:val="003E3C4F"/>
    <w:rsid w:val="003E3CC2"/>
    <w:rsid w:val="003E404F"/>
    <w:rsid w:val="003E41EC"/>
    <w:rsid w:val="003E456E"/>
    <w:rsid w:val="003E456F"/>
    <w:rsid w:val="003E4700"/>
    <w:rsid w:val="003E488D"/>
    <w:rsid w:val="003E48C2"/>
    <w:rsid w:val="003E4D31"/>
    <w:rsid w:val="003E4D5C"/>
    <w:rsid w:val="003E4E74"/>
    <w:rsid w:val="003E5231"/>
    <w:rsid w:val="003E5370"/>
    <w:rsid w:val="003E67B8"/>
    <w:rsid w:val="003E6B25"/>
    <w:rsid w:val="003E74BC"/>
    <w:rsid w:val="003E7A72"/>
    <w:rsid w:val="003F0102"/>
    <w:rsid w:val="003F0407"/>
    <w:rsid w:val="003F05C3"/>
    <w:rsid w:val="003F0AFA"/>
    <w:rsid w:val="003F0B5F"/>
    <w:rsid w:val="003F0BF2"/>
    <w:rsid w:val="003F1676"/>
    <w:rsid w:val="003F16A4"/>
    <w:rsid w:val="003F190A"/>
    <w:rsid w:val="003F224A"/>
    <w:rsid w:val="003F22CF"/>
    <w:rsid w:val="003F3042"/>
    <w:rsid w:val="003F3090"/>
    <w:rsid w:val="003F35B9"/>
    <w:rsid w:val="003F3AC0"/>
    <w:rsid w:val="003F408C"/>
    <w:rsid w:val="003F46E6"/>
    <w:rsid w:val="003F47DB"/>
    <w:rsid w:val="003F48BD"/>
    <w:rsid w:val="003F4C99"/>
    <w:rsid w:val="003F4F3B"/>
    <w:rsid w:val="003F5227"/>
    <w:rsid w:val="003F56FA"/>
    <w:rsid w:val="003F58A5"/>
    <w:rsid w:val="003F5E92"/>
    <w:rsid w:val="003F5F51"/>
    <w:rsid w:val="003F695C"/>
    <w:rsid w:val="003F6CCF"/>
    <w:rsid w:val="003F7653"/>
    <w:rsid w:val="003F7748"/>
    <w:rsid w:val="003F7CEC"/>
    <w:rsid w:val="003F7D5D"/>
    <w:rsid w:val="003F7E6B"/>
    <w:rsid w:val="004001D9"/>
    <w:rsid w:val="004001F7"/>
    <w:rsid w:val="00400921"/>
    <w:rsid w:val="004019C0"/>
    <w:rsid w:val="00401C8B"/>
    <w:rsid w:val="004020BD"/>
    <w:rsid w:val="00402458"/>
    <w:rsid w:val="00402477"/>
    <w:rsid w:val="00402544"/>
    <w:rsid w:val="00402727"/>
    <w:rsid w:val="00402F11"/>
    <w:rsid w:val="004030A2"/>
    <w:rsid w:val="0040311A"/>
    <w:rsid w:val="004032A2"/>
    <w:rsid w:val="0040334A"/>
    <w:rsid w:val="0040357C"/>
    <w:rsid w:val="00403652"/>
    <w:rsid w:val="00403940"/>
    <w:rsid w:val="004052B5"/>
    <w:rsid w:val="0040539F"/>
    <w:rsid w:val="0040576B"/>
    <w:rsid w:val="00405819"/>
    <w:rsid w:val="00405F2C"/>
    <w:rsid w:val="004060B8"/>
    <w:rsid w:val="0040729C"/>
    <w:rsid w:val="004072CA"/>
    <w:rsid w:val="0040730F"/>
    <w:rsid w:val="00407752"/>
    <w:rsid w:val="00407CA6"/>
    <w:rsid w:val="0041079F"/>
    <w:rsid w:val="00411601"/>
    <w:rsid w:val="0041189A"/>
    <w:rsid w:val="00411B90"/>
    <w:rsid w:val="00411EE2"/>
    <w:rsid w:val="00412056"/>
    <w:rsid w:val="00412087"/>
    <w:rsid w:val="00412907"/>
    <w:rsid w:val="004129FF"/>
    <w:rsid w:val="00412E34"/>
    <w:rsid w:val="00412EF4"/>
    <w:rsid w:val="00413015"/>
    <w:rsid w:val="00413249"/>
    <w:rsid w:val="00413FCD"/>
    <w:rsid w:val="004146D3"/>
    <w:rsid w:val="00414B45"/>
    <w:rsid w:val="00415546"/>
    <w:rsid w:val="00415548"/>
    <w:rsid w:val="004162F6"/>
    <w:rsid w:val="0041670F"/>
    <w:rsid w:val="0041680D"/>
    <w:rsid w:val="00416824"/>
    <w:rsid w:val="004168BB"/>
    <w:rsid w:val="00416CBB"/>
    <w:rsid w:val="00417586"/>
    <w:rsid w:val="004177D6"/>
    <w:rsid w:val="00417FE9"/>
    <w:rsid w:val="00420336"/>
    <w:rsid w:val="00420469"/>
    <w:rsid w:val="00420A08"/>
    <w:rsid w:val="00420CE8"/>
    <w:rsid w:val="0042130D"/>
    <w:rsid w:val="004218B2"/>
    <w:rsid w:val="00421AD7"/>
    <w:rsid w:val="00421E68"/>
    <w:rsid w:val="00421FAE"/>
    <w:rsid w:val="00421FB7"/>
    <w:rsid w:val="004227D4"/>
    <w:rsid w:val="004227ED"/>
    <w:rsid w:val="00422D12"/>
    <w:rsid w:val="00422E7C"/>
    <w:rsid w:val="00423340"/>
    <w:rsid w:val="00423EA7"/>
    <w:rsid w:val="004244A7"/>
    <w:rsid w:val="004244CC"/>
    <w:rsid w:val="004246D7"/>
    <w:rsid w:val="00424E63"/>
    <w:rsid w:val="00424EEF"/>
    <w:rsid w:val="00425996"/>
    <w:rsid w:val="00425E67"/>
    <w:rsid w:val="00426228"/>
    <w:rsid w:val="00426431"/>
    <w:rsid w:val="004264DE"/>
    <w:rsid w:val="00426C2C"/>
    <w:rsid w:val="00426F57"/>
    <w:rsid w:val="004270C4"/>
    <w:rsid w:val="004271A0"/>
    <w:rsid w:val="0042740D"/>
    <w:rsid w:val="00427B4B"/>
    <w:rsid w:val="00427C2E"/>
    <w:rsid w:val="00427DC6"/>
    <w:rsid w:val="00430009"/>
    <w:rsid w:val="00430268"/>
    <w:rsid w:val="0043038A"/>
    <w:rsid w:val="004305FF"/>
    <w:rsid w:val="00430C2D"/>
    <w:rsid w:val="00430F6E"/>
    <w:rsid w:val="004312B4"/>
    <w:rsid w:val="0043173E"/>
    <w:rsid w:val="004317C3"/>
    <w:rsid w:val="00431EB3"/>
    <w:rsid w:val="00431EDC"/>
    <w:rsid w:val="00431FF2"/>
    <w:rsid w:val="00432904"/>
    <w:rsid w:val="00432A7E"/>
    <w:rsid w:val="00432D57"/>
    <w:rsid w:val="00432D66"/>
    <w:rsid w:val="004330C7"/>
    <w:rsid w:val="0043346D"/>
    <w:rsid w:val="0043410F"/>
    <w:rsid w:val="004344FA"/>
    <w:rsid w:val="00434DB7"/>
    <w:rsid w:val="00434EDD"/>
    <w:rsid w:val="004357B0"/>
    <w:rsid w:val="00435FE0"/>
    <w:rsid w:val="0043602E"/>
    <w:rsid w:val="00436D93"/>
    <w:rsid w:val="00436EBC"/>
    <w:rsid w:val="00436F1C"/>
    <w:rsid w:val="00436FB6"/>
    <w:rsid w:val="00437127"/>
    <w:rsid w:val="004374C5"/>
    <w:rsid w:val="00437747"/>
    <w:rsid w:val="00437D73"/>
    <w:rsid w:val="00437ED2"/>
    <w:rsid w:val="00437ED6"/>
    <w:rsid w:val="00440EED"/>
    <w:rsid w:val="00440F27"/>
    <w:rsid w:val="00441120"/>
    <w:rsid w:val="004413A0"/>
    <w:rsid w:val="0044161A"/>
    <w:rsid w:val="0044168A"/>
    <w:rsid w:val="004418D8"/>
    <w:rsid w:val="004418E0"/>
    <w:rsid w:val="0044197E"/>
    <w:rsid w:val="00441A0E"/>
    <w:rsid w:val="00441A28"/>
    <w:rsid w:val="00441BD0"/>
    <w:rsid w:val="00441C84"/>
    <w:rsid w:val="00441E43"/>
    <w:rsid w:val="00442226"/>
    <w:rsid w:val="0044241B"/>
    <w:rsid w:val="0044254C"/>
    <w:rsid w:val="00442FC3"/>
    <w:rsid w:val="00442FF8"/>
    <w:rsid w:val="00443925"/>
    <w:rsid w:val="00443BA3"/>
    <w:rsid w:val="00443EC7"/>
    <w:rsid w:val="00443F15"/>
    <w:rsid w:val="00444406"/>
    <w:rsid w:val="00444A44"/>
    <w:rsid w:val="00445132"/>
    <w:rsid w:val="0044604E"/>
    <w:rsid w:val="004466DE"/>
    <w:rsid w:val="00446B0F"/>
    <w:rsid w:val="004470A4"/>
    <w:rsid w:val="00447202"/>
    <w:rsid w:val="00447792"/>
    <w:rsid w:val="00447985"/>
    <w:rsid w:val="00447F5D"/>
    <w:rsid w:val="00450477"/>
    <w:rsid w:val="004504E9"/>
    <w:rsid w:val="00450652"/>
    <w:rsid w:val="00450C75"/>
    <w:rsid w:val="00450DDD"/>
    <w:rsid w:val="00450FD2"/>
    <w:rsid w:val="004514CE"/>
    <w:rsid w:val="00451A7C"/>
    <w:rsid w:val="00451B8D"/>
    <w:rsid w:val="004520C1"/>
    <w:rsid w:val="00452318"/>
    <w:rsid w:val="00452A3F"/>
    <w:rsid w:val="0045342C"/>
    <w:rsid w:val="00453F56"/>
    <w:rsid w:val="004544E3"/>
    <w:rsid w:val="004548B4"/>
    <w:rsid w:val="00454976"/>
    <w:rsid w:val="00454C1A"/>
    <w:rsid w:val="00455088"/>
    <w:rsid w:val="00455500"/>
    <w:rsid w:val="00455960"/>
    <w:rsid w:val="00455A44"/>
    <w:rsid w:val="00455D90"/>
    <w:rsid w:val="00455E5D"/>
    <w:rsid w:val="00455F95"/>
    <w:rsid w:val="004560B7"/>
    <w:rsid w:val="00456A41"/>
    <w:rsid w:val="00456F43"/>
    <w:rsid w:val="004571EA"/>
    <w:rsid w:val="004578A7"/>
    <w:rsid w:val="00457C23"/>
    <w:rsid w:val="00457DF6"/>
    <w:rsid w:val="0046009D"/>
    <w:rsid w:val="004602D6"/>
    <w:rsid w:val="00460431"/>
    <w:rsid w:val="00460B21"/>
    <w:rsid w:val="00460BF3"/>
    <w:rsid w:val="00460E84"/>
    <w:rsid w:val="00461BB6"/>
    <w:rsid w:val="00461DF4"/>
    <w:rsid w:val="0046207E"/>
    <w:rsid w:val="00462715"/>
    <w:rsid w:val="00462B4A"/>
    <w:rsid w:val="00462CDE"/>
    <w:rsid w:val="00462CF5"/>
    <w:rsid w:val="00462E19"/>
    <w:rsid w:val="00463129"/>
    <w:rsid w:val="004643B2"/>
    <w:rsid w:val="00464485"/>
    <w:rsid w:val="00464812"/>
    <w:rsid w:val="00464932"/>
    <w:rsid w:val="00464C41"/>
    <w:rsid w:val="00464EBE"/>
    <w:rsid w:val="004656DD"/>
    <w:rsid w:val="00465B79"/>
    <w:rsid w:val="00466485"/>
    <w:rsid w:val="00466AD1"/>
    <w:rsid w:val="00466C5A"/>
    <w:rsid w:val="004671AE"/>
    <w:rsid w:val="004709B3"/>
    <w:rsid w:val="00470A15"/>
    <w:rsid w:val="00471092"/>
    <w:rsid w:val="004715BD"/>
    <w:rsid w:val="00471648"/>
    <w:rsid w:val="0047165B"/>
    <w:rsid w:val="004716EB"/>
    <w:rsid w:val="004717EA"/>
    <w:rsid w:val="004719DD"/>
    <w:rsid w:val="00472F69"/>
    <w:rsid w:val="00473BFB"/>
    <w:rsid w:val="0047442B"/>
    <w:rsid w:val="00474A87"/>
    <w:rsid w:val="00474E8E"/>
    <w:rsid w:val="004751E2"/>
    <w:rsid w:val="004752A8"/>
    <w:rsid w:val="004752C6"/>
    <w:rsid w:val="004754C2"/>
    <w:rsid w:val="00475BC0"/>
    <w:rsid w:val="00475D39"/>
    <w:rsid w:val="004764C4"/>
    <w:rsid w:val="00476908"/>
    <w:rsid w:val="004769F4"/>
    <w:rsid w:val="00476AE3"/>
    <w:rsid w:val="00476DE5"/>
    <w:rsid w:val="00476E30"/>
    <w:rsid w:val="00476FC9"/>
    <w:rsid w:val="00477009"/>
    <w:rsid w:val="00477023"/>
    <w:rsid w:val="00477127"/>
    <w:rsid w:val="00477251"/>
    <w:rsid w:val="0047725F"/>
    <w:rsid w:val="00477823"/>
    <w:rsid w:val="00477986"/>
    <w:rsid w:val="0047798F"/>
    <w:rsid w:val="00477D5E"/>
    <w:rsid w:val="004802DF"/>
    <w:rsid w:val="004807CC"/>
    <w:rsid w:val="004808CB"/>
    <w:rsid w:val="00480E40"/>
    <w:rsid w:val="004815D9"/>
    <w:rsid w:val="00482A19"/>
    <w:rsid w:val="004832F8"/>
    <w:rsid w:val="00483407"/>
    <w:rsid w:val="004834A9"/>
    <w:rsid w:val="004834E9"/>
    <w:rsid w:val="004834F5"/>
    <w:rsid w:val="0048372A"/>
    <w:rsid w:val="004841CB"/>
    <w:rsid w:val="00484829"/>
    <w:rsid w:val="00485393"/>
    <w:rsid w:val="00485B3A"/>
    <w:rsid w:val="00485CAE"/>
    <w:rsid w:val="00485DEE"/>
    <w:rsid w:val="00485F6B"/>
    <w:rsid w:val="004861AC"/>
    <w:rsid w:val="004865D1"/>
    <w:rsid w:val="00486710"/>
    <w:rsid w:val="0048700A"/>
    <w:rsid w:val="004871E8"/>
    <w:rsid w:val="004871F1"/>
    <w:rsid w:val="0048721F"/>
    <w:rsid w:val="00487854"/>
    <w:rsid w:val="004878AA"/>
    <w:rsid w:val="00487969"/>
    <w:rsid w:val="00487BEF"/>
    <w:rsid w:val="00487C7F"/>
    <w:rsid w:val="00487CA3"/>
    <w:rsid w:val="00487F1D"/>
    <w:rsid w:val="004901DF"/>
    <w:rsid w:val="00490A14"/>
    <w:rsid w:val="00490D12"/>
    <w:rsid w:val="00490F1D"/>
    <w:rsid w:val="004911FF"/>
    <w:rsid w:val="00491C02"/>
    <w:rsid w:val="004921C6"/>
    <w:rsid w:val="0049244D"/>
    <w:rsid w:val="004924F6"/>
    <w:rsid w:val="00492AA1"/>
    <w:rsid w:val="00492DF8"/>
    <w:rsid w:val="00492E14"/>
    <w:rsid w:val="00492E54"/>
    <w:rsid w:val="004931E2"/>
    <w:rsid w:val="0049368B"/>
    <w:rsid w:val="0049369E"/>
    <w:rsid w:val="00494453"/>
    <w:rsid w:val="00494870"/>
    <w:rsid w:val="00494959"/>
    <w:rsid w:val="00494C10"/>
    <w:rsid w:val="00495D77"/>
    <w:rsid w:val="00496487"/>
    <w:rsid w:val="00496AEF"/>
    <w:rsid w:val="00496D89"/>
    <w:rsid w:val="00497190"/>
    <w:rsid w:val="0049725B"/>
    <w:rsid w:val="0049735B"/>
    <w:rsid w:val="004974F5"/>
    <w:rsid w:val="00497E32"/>
    <w:rsid w:val="004A00A6"/>
    <w:rsid w:val="004A0542"/>
    <w:rsid w:val="004A0689"/>
    <w:rsid w:val="004A06A7"/>
    <w:rsid w:val="004A0B3C"/>
    <w:rsid w:val="004A0F81"/>
    <w:rsid w:val="004A12E9"/>
    <w:rsid w:val="004A15AB"/>
    <w:rsid w:val="004A1E79"/>
    <w:rsid w:val="004A2109"/>
    <w:rsid w:val="004A2174"/>
    <w:rsid w:val="004A2323"/>
    <w:rsid w:val="004A2326"/>
    <w:rsid w:val="004A2880"/>
    <w:rsid w:val="004A2980"/>
    <w:rsid w:val="004A2D9D"/>
    <w:rsid w:val="004A32B5"/>
    <w:rsid w:val="004A3367"/>
    <w:rsid w:val="004A3A0A"/>
    <w:rsid w:val="004A3DFC"/>
    <w:rsid w:val="004A45F7"/>
    <w:rsid w:val="004A6CC7"/>
    <w:rsid w:val="004A6DA5"/>
    <w:rsid w:val="004A7B46"/>
    <w:rsid w:val="004B02A5"/>
    <w:rsid w:val="004B0753"/>
    <w:rsid w:val="004B0A0A"/>
    <w:rsid w:val="004B0D9A"/>
    <w:rsid w:val="004B11FC"/>
    <w:rsid w:val="004B16AC"/>
    <w:rsid w:val="004B1A1A"/>
    <w:rsid w:val="004B1A60"/>
    <w:rsid w:val="004B1CE9"/>
    <w:rsid w:val="004B26C1"/>
    <w:rsid w:val="004B2740"/>
    <w:rsid w:val="004B2A72"/>
    <w:rsid w:val="004B3472"/>
    <w:rsid w:val="004B34D5"/>
    <w:rsid w:val="004B3576"/>
    <w:rsid w:val="004B36D8"/>
    <w:rsid w:val="004B39A6"/>
    <w:rsid w:val="004B3F82"/>
    <w:rsid w:val="004B43C3"/>
    <w:rsid w:val="004B47E5"/>
    <w:rsid w:val="004B4829"/>
    <w:rsid w:val="004B4842"/>
    <w:rsid w:val="004B4B17"/>
    <w:rsid w:val="004B4D00"/>
    <w:rsid w:val="004B4E79"/>
    <w:rsid w:val="004B529C"/>
    <w:rsid w:val="004B5717"/>
    <w:rsid w:val="004B58F0"/>
    <w:rsid w:val="004B646C"/>
    <w:rsid w:val="004B7484"/>
    <w:rsid w:val="004B7A41"/>
    <w:rsid w:val="004B7C38"/>
    <w:rsid w:val="004B7CD8"/>
    <w:rsid w:val="004B7E1F"/>
    <w:rsid w:val="004C0810"/>
    <w:rsid w:val="004C0B66"/>
    <w:rsid w:val="004C0E67"/>
    <w:rsid w:val="004C109E"/>
    <w:rsid w:val="004C1345"/>
    <w:rsid w:val="004C13EB"/>
    <w:rsid w:val="004C1791"/>
    <w:rsid w:val="004C1934"/>
    <w:rsid w:val="004C1B28"/>
    <w:rsid w:val="004C1EF3"/>
    <w:rsid w:val="004C25F4"/>
    <w:rsid w:val="004C2AC4"/>
    <w:rsid w:val="004C32BD"/>
    <w:rsid w:val="004C3321"/>
    <w:rsid w:val="004C3523"/>
    <w:rsid w:val="004C376F"/>
    <w:rsid w:val="004C3A37"/>
    <w:rsid w:val="004C3B5E"/>
    <w:rsid w:val="004C3CF1"/>
    <w:rsid w:val="004C3E0D"/>
    <w:rsid w:val="004C440A"/>
    <w:rsid w:val="004C4554"/>
    <w:rsid w:val="004C4704"/>
    <w:rsid w:val="004C486A"/>
    <w:rsid w:val="004C4EE3"/>
    <w:rsid w:val="004C4FE1"/>
    <w:rsid w:val="004C5273"/>
    <w:rsid w:val="004C53BA"/>
    <w:rsid w:val="004C5B8A"/>
    <w:rsid w:val="004C5CDD"/>
    <w:rsid w:val="004C60E8"/>
    <w:rsid w:val="004C6109"/>
    <w:rsid w:val="004C61CC"/>
    <w:rsid w:val="004C6544"/>
    <w:rsid w:val="004C65D5"/>
    <w:rsid w:val="004C6DD8"/>
    <w:rsid w:val="004C7640"/>
    <w:rsid w:val="004C7946"/>
    <w:rsid w:val="004D0081"/>
    <w:rsid w:val="004D077E"/>
    <w:rsid w:val="004D07AF"/>
    <w:rsid w:val="004D08C4"/>
    <w:rsid w:val="004D106F"/>
    <w:rsid w:val="004D1432"/>
    <w:rsid w:val="004D1A30"/>
    <w:rsid w:val="004D1AC4"/>
    <w:rsid w:val="004D209D"/>
    <w:rsid w:val="004D21C2"/>
    <w:rsid w:val="004D23E2"/>
    <w:rsid w:val="004D274B"/>
    <w:rsid w:val="004D332B"/>
    <w:rsid w:val="004D3365"/>
    <w:rsid w:val="004D3D7B"/>
    <w:rsid w:val="004D3E02"/>
    <w:rsid w:val="004D40D4"/>
    <w:rsid w:val="004D4831"/>
    <w:rsid w:val="004D5217"/>
    <w:rsid w:val="004D6228"/>
    <w:rsid w:val="004D6FB8"/>
    <w:rsid w:val="004D7138"/>
    <w:rsid w:val="004D7299"/>
    <w:rsid w:val="004D72B6"/>
    <w:rsid w:val="004D7377"/>
    <w:rsid w:val="004D7511"/>
    <w:rsid w:val="004D7820"/>
    <w:rsid w:val="004D7A38"/>
    <w:rsid w:val="004D7CF6"/>
    <w:rsid w:val="004D7EA2"/>
    <w:rsid w:val="004D7F51"/>
    <w:rsid w:val="004E00F2"/>
    <w:rsid w:val="004E02E6"/>
    <w:rsid w:val="004E0587"/>
    <w:rsid w:val="004E0A82"/>
    <w:rsid w:val="004E0B09"/>
    <w:rsid w:val="004E0B4D"/>
    <w:rsid w:val="004E152F"/>
    <w:rsid w:val="004E203F"/>
    <w:rsid w:val="004E2CC6"/>
    <w:rsid w:val="004E3039"/>
    <w:rsid w:val="004E31FB"/>
    <w:rsid w:val="004E320A"/>
    <w:rsid w:val="004E3618"/>
    <w:rsid w:val="004E3C27"/>
    <w:rsid w:val="004E4151"/>
    <w:rsid w:val="004E41D8"/>
    <w:rsid w:val="004E448C"/>
    <w:rsid w:val="004E45C7"/>
    <w:rsid w:val="004E49B9"/>
    <w:rsid w:val="004E4C2F"/>
    <w:rsid w:val="004E4FAF"/>
    <w:rsid w:val="004E567D"/>
    <w:rsid w:val="004E5861"/>
    <w:rsid w:val="004E5CD5"/>
    <w:rsid w:val="004E649E"/>
    <w:rsid w:val="004E6511"/>
    <w:rsid w:val="004E65C8"/>
    <w:rsid w:val="004E684F"/>
    <w:rsid w:val="004E6B11"/>
    <w:rsid w:val="004E6FE6"/>
    <w:rsid w:val="004E6FFA"/>
    <w:rsid w:val="004E7097"/>
    <w:rsid w:val="004E7175"/>
    <w:rsid w:val="004E7679"/>
    <w:rsid w:val="004E7E68"/>
    <w:rsid w:val="004F0013"/>
    <w:rsid w:val="004F0539"/>
    <w:rsid w:val="004F05DE"/>
    <w:rsid w:val="004F0E42"/>
    <w:rsid w:val="004F136E"/>
    <w:rsid w:val="004F1ABC"/>
    <w:rsid w:val="004F1B91"/>
    <w:rsid w:val="004F1DDC"/>
    <w:rsid w:val="004F23DE"/>
    <w:rsid w:val="004F2577"/>
    <w:rsid w:val="004F26B4"/>
    <w:rsid w:val="004F27E9"/>
    <w:rsid w:val="004F2843"/>
    <w:rsid w:val="004F2BDD"/>
    <w:rsid w:val="004F2CE8"/>
    <w:rsid w:val="004F35C5"/>
    <w:rsid w:val="004F38DE"/>
    <w:rsid w:val="004F40B7"/>
    <w:rsid w:val="004F45B4"/>
    <w:rsid w:val="004F502A"/>
    <w:rsid w:val="004F569D"/>
    <w:rsid w:val="004F58AF"/>
    <w:rsid w:val="004F5A38"/>
    <w:rsid w:val="004F5EF3"/>
    <w:rsid w:val="004F5F72"/>
    <w:rsid w:val="004F6047"/>
    <w:rsid w:val="004F6212"/>
    <w:rsid w:val="004F62C4"/>
    <w:rsid w:val="004F6889"/>
    <w:rsid w:val="004F6B75"/>
    <w:rsid w:val="004F6E0B"/>
    <w:rsid w:val="004F6F03"/>
    <w:rsid w:val="004F744C"/>
    <w:rsid w:val="004F76C0"/>
    <w:rsid w:val="00501669"/>
    <w:rsid w:val="00501D00"/>
    <w:rsid w:val="00501DAC"/>
    <w:rsid w:val="00501FF0"/>
    <w:rsid w:val="0050249C"/>
    <w:rsid w:val="005025D2"/>
    <w:rsid w:val="005026B3"/>
    <w:rsid w:val="00502D52"/>
    <w:rsid w:val="00503163"/>
    <w:rsid w:val="00503A88"/>
    <w:rsid w:val="00503B88"/>
    <w:rsid w:val="0050428C"/>
    <w:rsid w:val="00504685"/>
    <w:rsid w:val="00504915"/>
    <w:rsid w:val="00505099"/>
    <w:rsid w:val="0050517D"/>
    <w:rsid w:val="005054DD"/>
    <w:rsid w:val="00505DC1"/>
    <w:rsid w:val="005060F4"/>
    <w:rsid w:val="0050618F"/>
    <w:rsid w:val="00506234"/>
    <w:rsid w:val="0050694A"/>
    <w:rsid w:val="00506B4E"/>
    <w:rsid w:val="00506E42"/>
    <w:rsid w:val="00506E7A"/>
    <w:rsid w:val="005074F6"/>
    <w:rsid w:val="0050759C"/>
    <w:rsid w:val="005078F9"/>
    <w:rsid w:val="00507CA0"/>
    <w:rsid w:val="00507F4B"/>
    <w:rsid w:val="00510046"/>
    <w:rsid w:val="00510E47"/>
    <w:rsid w:val="00510F4D"/>
    <w:rsid w:val="005110B2"/>
    <w:rsid w:val="0051128D"/>
    <w:rsid w:val="00511512"/>
    <w:rsid w:val="00511E0C"/>
    <w:rsid w:val="00512079"/>
    <w:rsid w:val="005121FE"/>
    <w:rsid w:val="005129EA"/>
    <w:rsid w:val="00513CF9"/>
    <w:rsid w:val="00513D6F"/>
    <w:rsid w:val="0051414E"/>
    <w:rsid w:val="005148F6"/>
    <w:rsid w:val="00514FB7"/>
    <w:rsid w:val="0051550C"/>
    <w:rsid w:val="005159B5"/>
    <w:rsid w:val="005165A7"/>
    <w:rsid w:val="005167B8"/>
    <w:rsid w:val="00516C1E"/>
    <w:rsid w:val="00516DEE"/>
    <w:rsid w:val="00516ECD"/>
    <w:rsid w:val="00517368"/>
    <w:rsid w:val="00517546"/>
    <w:rsid w:val="00520248"/>
    <w:rsid w:val="005209CE"/>
    <w:rsid w:val="00520A4D"/>
    <w:rsid w:val="00520BD6"/>
    <w:rsid w:val="00520C4C"/>
    <w:rsid w:val="00520C69"/>
    <w:rsid w:val="00521025"/>
    <w:rsid w:val="005213A5"/>
    <w:rsid w:val="00521EB6"/>
    <w:rsid w:val="0052208A"/>
    <w:rsid w:val="005223C4"/>
    <w:rsid w:val="00522992"/>
    <w:rsid w:val="00522AB2"/>
    <w:rsid w:val="0052312B"/>
    <w:rsid w:val="005232C8"/>
    <w:rsid w:val="00523E07"/>
    <w:rsid w:val="0052441F"/>
    <w:rsid w:val="00524C78"/>
    <w:rsid w:val="00525035"/>
    <w:rsid w:val="005257D2"/>
    <w:rsid w:val="005267B0"/>
    <w:rsid w:val="005267C5"/>
    <w:rsid w:val="00526AC8"/>
    <w:rsid w:val="00526AFC"/>
    <w:rsid w:val="00526B60"/>
    <w:rsid w:val="005275AB"/>
    <w:rsid w:val="00527F8C"/>
    <w:rsid w:val="005309A8"/>
    <w:rsid w:val="00530D36"/>
    <w:rsid w:val="00530ECC"/>
    <w:rsid w:val="0053117B"/>
    <w:rsid w:val="005314CC"/>
    <w:rsid w:val="00531661"/>
    <w:rsid w:val="00531AC9"/>
    <w:rsid w:val="00531DAD"/>
    <w:rsid w:val="005321E4"/>
    <w:rsid w:val="0053233E"/>
    <w:rsid w:val="00532678"/>
    <w:rsid w:val="00532B83"/>
    <w:rsid w:val="00532D19"/>
    <w:rsid w:val="00532E98"/>
    <w:rsid w:val="00533231"/>
    <w:rsid w:val="00533471"/>
    <w:rsid w:val="005339BD"/>
    <w:rsid w:val="00533BBC"/>
    <w:rsid w:val="00533CFB"/>
    <w:rsid w:val="00533F77"/>
    <w:rsid w:val="0053412F"/>
    <w:rsid w:val="005346E9"/>
    <w:rsid w:val="00534D4E"/>
    <w:rsid w:val="0053517D"/>
    <w:rsid w:val="0053546B"/>
    <w:rsid w:val="00535579"/>
    <w:rsid w:val="00535843"/>
    <w:rsid w:val="00535D9D"/>
    <w:rsid w:val="00536427"/>
    <w:rsid w:val="005366EF"/>
    <w:rsid w:val="00536F70"/>
    <w:rsid w:val="00537728"/>
    <w:rsid w:val="00537D52"/>
    <w:rsid w:val="005401BF"/>
    <w:rsid w:val="005403C3"/>
    <w:rsid w:val="005405E9"/>
    <w:rsid w:val="005411A0"/>
    <w:rsid w:val="00541739"/>
    <w:rsid w:val="005418E2"/>
    <w:rsid w:val="00542371"/>
    <w:rsid w:val="00542C32"/>
    <w:rsid w:val="00542E30"/>
    <w:rsid w:val="0054303E"/>
    <w:rsid w:val="005432D4"/>
    <w:rsid w:val="00543901"/>
    <w:rsid w:val="00543ADA"/>
    <w:rsid w:val="00543D00"/>
    <w:rsid w:val="00544455"/>
    <w:rsid w:val="005445EA"/>
    <w:rsid w:val="00544701"/>
    <w:rsid w:val="005448A1"/>
    <w:rsid w:val="00544957"/>
    <w:rsid w:val="00544B70"/>
    <w:rsid w:val="00545B67"/>
    <w:rsid w:val="0054647B"/>
    <w:rsid w:val="00546A87"/>
    <w:rsid w:val="00546D2A"/>
    <w:rsid w:val="00546FA1"/>
    <w:rsid w:val="0054724F"/>
    <w:rsid w:val="00547405"/>
    <w:rsid w:val="005474E8"/>
    <w:rsid w:val="0055056F"/>
    <w:rsid w:val="00552041"/>
    <w:rsid w:val="0055212D"/>
    <w:rsid w:val="00552559"/>
    <w:rsid w:val="005529C4"/>
    <w:rsid w:val="00552C0F"/>
    <w:rsid w:val="00552CFD"/>
    <w:rsid w:val="0055307E"/>
    <w:rsid w:val="005537D6"/>
    <w:rsid w:val="005539B4"/>
    <w:rsid w:val="005540C7"/>
    <w:rsid w:val="00554775"/>
    <w:rsid w:val="00554C41"/>
    <w:rsid w:val="0055552A"/>
    <w:rsid w:val="00555FC6"/>
    <w:rsid w:val="005560E6"/>
    <w:rsid w:val="005565BF"/>
    <w:rsid w:val="00556639"/>
    <w:rsid w:val="005571B6"/>
    <w:rsid w:val="00557402"/>
    <w:rsid w:val="00557AD9"/>
    <w:rsid w:val="005603BF"/>
    <w:rsid w:val="00560B51"/>
    <w:rsid w:val="00561A1D"/>
    <w:rsid w:val="00561B55"/>
    <w:rsid w:val="00561C78"/>
    <w:rsid w:val="005620DA"/>
    <w:rsid w:val="005624D5"/>
    <w:rsid w:val="00562E9D"/>
    <w:rsid w:val="0056363E"/>
    <w:rsid w:val="00563E5B"/>
    <w:rsid w:val="00563F41"/>
    <w:rsid w:val="00564CD0"/>
    <w:rsid w:val="005652E4"/>
    <w:rsid w:val="005657A3"/>
    <w:rsid w:val="00565B53"/>
    <w:rsid w:val="00565B6B"/>
    <w:rsid w:val="00565DEF"/>
    <w:rsid w:val="0056610F"/>
    <w:rsid w:val="00566302"/>
    <w:rsid w:val="005663AA"/>
    <w:rsid w:val="005663F8"/>
    <w:rsid w:val="00566F8B"/>
    <w:rsid w:val="005670A4"/>
    <w:rsid w:val="00567250"/>
    <w:rsid w:val="005672C6"/>
    <w:rsid w:val="005674DB"/>
    <w:rsid w:val="00567E56"/>
    <w:rsid w:val="00567F86"/>
    <w:rsid w:val="0057062D"/>
    <w:rsid w:val="00570A16"/>
    <w:rsid w:val="00570DA6"/>
    <w:rsid w:val="00570DF8"/>
    <w:rsid w:val="00571129"/>
    <w:rsid w:val="00571A76"/>
    <w:rsid w:val="00572356"/>
    <w:rsid w:val="00572700"/>
    <w:rsid w:val="00572CFE"/>
    <w:rsid w:val="00572FFC"/>
    <w:rsid w:val="00573420"/>
    <w:rsid w:val="00573CE6"/>
    <w:rsid w:val="0057476F"/>
    <w:rsid w:val="00574F5A"/>
    <w:rsid w:val="005755D2"/>
    <w:rsid w:val="00575C1A"/>
    <w:rsid w:val="00575D42"/>
    <w:rsid w:val="00576241"/>
    <w:rsid w:val="005774ED"/>
    <w:rsid w:val="00580321"/>
    <w:rsid w:val="0058032B"/>
    <w:rsid w:val="005807CE"/>
    <w:rsid w:val="00581076"/>
    <w:rsid w:val="0058118F"/>
    <w:rsid w:val="00581203"/>
    <w:rsid w:val="005813A1"/>
    <w:rsid w:val="00581977"/>
    <w:rsid w:val="00582086"/>
    <w:rsid w:val="0058251E"/>
    <w:rsid w:val="00582D23"/>
    <w:rsid w:val="00582DED"/>
    <w:rsid w:val="00583035"/>
    <w:rsid w:val="005835B4"/>
    <w:rsid w:val="00583786"/>
    <w:rsid w:val="0058397B"/>
    <w:rsid w:val="00583B6C"/>
    <w:rsid w:val="00583D18"/>
    <w:rsid w:val="00584000"/>
    <w:rsid w:val="00584CBA"/>
    <w:rsid w:val="00584D16"/>
    <w:rsid w:val="005853BB"/>
    <w:rsid w:val="005853CD"/>
    <w:rsid w:val="0058589E"/>
    <w:rsid w:val="00585C1D"/>
    <w:rsid w:val="00585EB4"/>
    <w:rsid w:val="005869A3"/>
    <w:rsid w:val="00586A9D"/>
    <w:rsid w:val="00586C5B"/>
    <w:rsid w:val="00587582"/>
    <w:rsid w:val="005875C5"/>
    <w:rsid w:val="00587C04"/>
    <w:rsid w:val="005902D6"/>
    <w:rsid w:val="0059037C"/>
    <w:rsid w:val="00590A68"/>
    <w:rsid w:val="00590CAB"/>
    <w:rsid w:val="0059162B"/>
    <w:rsid w:val="00591649"/>
    <w:rsid w:val="00591B66"/>
    <w:rsid w:val="00591F2F"/>
    <w:rsid w:val="00591F4E"/>
    <w:rsid w:val="00592751"/>
    <w:rsid w:val="00592816"/>
    <w:rsid w:val="00592ECB"/>
    <w:rsid w:val="00592F71"/>
    <w:rsid w:val="005931EA"/>
    <w:rsid w:val="005934A8"/>
    <w:rsid w:val="00593768"/>
    <w:rsid w:val="00593E1E"/>
    <w:rsid w:val="00593F1D"/>
    <w:rsid w:val="00594232"/>
    <w:rsid w:val="00594496"/>
    <w:rsid w:val="00594793"/>
    <w:rsid w:val="00594A56"/>
    <w:rsid w:val="00594F5B"/>
    <w:rsid w:val="00595149"/>
    <w:rsid w:val="005952F8"/>
    <w:rsid w:val="0059539F"/>
    <w:rsid w:val="00595444"/>
    <w:rsid w:val="0059583A"/>
    <w:rsid w:val="00595D64"/>
    <w:rsid w:val="00595E4F"/>
    <w:rsid w:val="00595FCA"/>
    <w:rsid w:val="00596529"/>
    <w:rsid w:val="005967E0"/>
    <w:rsid w:val="00596CA7"/>
    <w:rsid w:val="00596D41"/>
    <w:rsid w:val="00596F3F"/>
    <w:rsid w:val="00597038"/>
    <w:rsid w:val="00597554"/>
    <w:rsid w:val="00597CA1"/>
    <w:rsid w:val="00597E8D"/>
    <w:rsid w:val="005A06AA"/>
    <w:rsid w:val="005A087B"/>
    <w:rsid w:val="005A08BB"/>
    <w:rsid w:val="005A113E"/>
    <w:rsid w:val="005A1ACC"/>
    <w:rsid w:val="005A1E27"/>
    <w:rsid w:val="005A21AD"/>
    <w:rsid w:val="005A25F6"/>
    <w:rsid w:val="005A28AB"/>
    <w:rsid w:val="005A29EA"/>
    <w:rsid w:val="005A2ABB"/>
    <w:rsid w:val="005A2C4C"/>
    <w:rsid w:val="005A2D27"/>
    <w:rsid w:val="005A34EC"/>
    <w:rsid w:val="005A34F7"/>
    <w:rsid w:val="005A3E06"/>
    <w:rsid w:val="005A44E6"/>
    <w:rsid w:val="005A4A71"/>
    <w:rsid w:val="005A4F12"/>
    <w:rsid w:val="005A4F7F"/>
    <w:rsid w:val="005A5177"/>
    <w:rsid w:val="005A558C"/>
    <w:rsid w:val="005A55B1"/>
    <w:rsid w:val="005A5D49"/>
    <w:rsid w:val="005A6A34"/>
    <w:rsid w:val="005A6F98"/>
    <w:rsid w:val="005A6FC0"/>
    <w:rsid w:val="005A7312"/>
    <w:rsid w:val="005A7466"/>
    <w:rsid w:val="005A7BA0"/>
    <w:rsid w:val="005B1384"/>
    <w:rsid w:val="005B14C5"/>
    <w:rsid w:val="005B193F"/>
    <w:rsid w:val="005B21E5"/>
    <w:rsid w:val="005B24D9"/>
    <w:rsid w:val="005B289E"/>
    <w:rsid w:val="005B29CB"/>
    <w:rsid w:val="005B2C09"/>
    <w:rsid w:val="005B2C91"/>
    <w:rsid w:val="005B3399"/>
    <w:rsid w:val="005B36BE"/>
    <w:rsid w:val="005B39FF"/>
    <w:rsid w:val="005B4031"/>
    <w:rsid w:val="005B4368"/>
    <w:rsid w:val="005B44AC"/>
    <w:rsid w:val="005B489C"/>
    <w:rsid w:val="005B49F6"/>
    <w:rsid w:val="005B4A9D"/>
    <w:rsid w:val="005B4EA5"/>
    <w:rsid w:val="005B58C1"/>
    <w:rsid w:val="005B5FCB"/>
    <w:rsid w:val="005B6738"/>
    <w:rsid w:val="005B679E"/>
    <w:rsid w:val="005B6DF1"/>
    <w:rsid w:val="005B70BE"/>
    <w:rsid w:val="005B7C9D"/>
    <w:rsid w:val="005C00EC"/>
    <w:rsid w:val="005C03EC"/>
    <w:rsid w:val="005C0B5B"/>
    <w:rsid w:val="005C25C9"/>
    <w:rsid w:val="005C2DE2"/>
    <w:rsid w:val="005C2F9B"/>
    <w:rsid w:val="005C3086"/>
    <w:rsid w:val="005C35E0"/>
    <w:rsid w:val="005C3A99"/>
    <w:rsid w:val="005C3B2E"/>
    <w:rsid w:val="005C47CD"/>
    <w:rsid w:val="005C49F9"/>
    <w:rsid w:val="005C4B9E"/>
    <w:rsid w:val="005C5206"/>
    <w:rsid w:val="005C5238"/>
    <w:rsid w:val="005C545C"/>
    <w:rsid w:val="005C59C5"/>
    <w:rsid w:val="005C5CE1"/>
    <w:rsid w:val="005C5E57"/>
    <w:rsid w:val="005C69B1"/>
    <w:rsid w:val="005C6E68"/>
    <w:rsid w:val="005C70F8"/>
    <w:rsid w:val="005D060B"/>
    <w:rsid w:val="005D08C8"/>
    <w:rsid w:val="005D0BA4"/>
    <w:rsid w:val="005D172F"/>
    <w:rsid w:val="005D1B02"/>
    <w:rsid w:val="005D2449"/>
    <w:rsid w:val="005D278A"/>
    <w:rsid w:val="005D2F52"/>
    <w:rsid w:val="005D3291"/>
    <w:rsid w:val="005D3399"/>
    <w:rsid w:val="005D33DF"/>
    <w:rsid w:val="005D35D5"/>
    <w:rsid w:val="005D37A7"/>
    <w:rsid w:val="005D387C"/>
    <w:rsid w:val="005D3C76"/>
    <w:rsid w:val="005D461D"/>
    <w:rsid w:val="005D46AB"/>
    <w:rsid w:val="005D4B01"/>
    <w:rsid w:val="005D57D0"/>
    <w:rsid w:val="005D6257"/>
    <w:rsid w:val="005D6F1D"/>
    <w:rsid w:val="005D7040"/>
    <w:rsid w:val="005D78F1"/>
    <w:rsid w:val="005D7FE5"/>
    <w:rsid w:val="005E06A6"/>
    <w:rsid w:val="005E0B50"/>
    <w:rsid w:val="005E1AEB"/>
    <w:rsid w:val="005E1B14"/>
    <w:rsid w:val="005E1D26"/>
    <w:rsid w:val="005E1F86"/>
    <w:rsid w:val="005E21F9"/>
    <w:rsid w:val="005E2306"/>
    <w:rsid w:val="005E242E"/>
    <w:rsid w:val="005E24A6"/>
    <w:rsid w:val="005E265D"/>
    <w:rsid w:val="005E28CC"/>
    <w:rsid w:val="005E2991"/>
    <w:rsid w:val="005E3931"/>
    <w:rsid w:val="005E3947"/>
    <w:rsid w:val="005E3BA2"/>
    <w:rsid w:val="005E41BD"/>
    <w:rsid w:val="005E4508"/>
    <w:rsid w:val="005E47C3"/>
    <w:rsid w:val="005E481C"/>
    <w:rsid w:val="005E4ACA"/>
    <w:rsid w:val="005E4E18"/>
    <w:rsid w:val="005E526C"/>
    <w:rsid w:val="005E5762"/>
    <w:rsid w:val="005E6253"/>
    <w:rsid w:val="005E637D"/>
    <w:rsid w:val="005E65D2"/>
    <w:rsid w:val="005E6F79"/>
    <w:rsid w:val="005E6FEA"/>
    <w:rsid w:val="005E7020"/>
    <w:rsid w:val="005E7230"/>
    <w:rsid w:val="005E7381"/>
    <w:rsid w:val="005E73B6"/>
    <w:rsid w:val="005E773D"/>
    <w:rsid w:val="005E784B"/>
    <w:rsid w:val="005E7AFB"/>
    <w:rsid w:val="005F06E4"/>
    <w:rsid w:val="005F0939"/>
    <w:rsid w:val="005F101B"/>
    <w:rsid w:val="005F10FC"/>
    <w:rsid w:val="005F11B8"/>
    <w:rsid w:val="005F11F7"/>
    <w:rsid w:val="005F12D4"/>
    <w:rsid w:val="005F1355"/>
    <w:rsid w:val="005F1727"/>
    <w:rsid w:val="005F1775"/>
    <w:rsid w:val="005F214A"/>
    <w:rsid w:val="005F2321"/>
    <w:rsid w:val="005F24F5"/>
    <w:rsid w:val="005F25ED"/>
    <w:rsid w:val="005F2C3C"/>
    <w:rsid w:val="005F2EAE"/>
    <w:rsid w:val="005F34A3"/>
    <w:rsid w:val="005F3B09"/>
    <w:rsid w:val="005F3C99"/>
    <w:rsid w:val="005F3E34"/>
    <w:rsid w:val="005F3E38"/>
    <w:rsid w:val="005F4594"/>
    <w:rsid w:val="005F49F2"/>
    <w:rsid w:val="005F4B2A"/>
    <w:rsid w:val="005F4DED"/>
    <w:rsid w:val="005F54F8"/>
    <w:rsid w:val="005F57DB"/>
    <w:rsid w:val="005F5D7E"/>
    <w:rsid w:val="005F5E88"/>
    <w:rsid w:val="005F5F0B"/>
    <w:rsid w:val="005F5FA5"/>
    <w:rsid w:val="005F6281"/>
    <w:rsid w:val="005F638A"/>
    <w:rsid w:val="005F659F"/>
    <w:rsid w:val="005F6CD2"/>
    <w:rsid w:val="005F6CEA"/>
    <w:rsid w:val="005F6CFD"/>
    <w:rsid w:val="005F7076"/>
    <w:rsid w:val="005F7095"/>
    <w:rsid w:val="005F7111"/>
    <w:rsid w:val="005F7129"/>
    <w:rsid w:val="005F74B3"/>
    <w:rsid w:val="005F7A55"/>
    <w:rsid w:val="005F7A5D"/>
    <w:rsid w:val="006009B1"/>
    <w:rsid w:val="00600B4A"/>
    <w:rsid w:val="0060102F"/>
    <w:rsid w:val="00601191"/>
    <w:rsid w:val="0060154E"/>
    <w:rsid w:val="00601993"/>
    <w:rsid w:val="00601A65"/>
    <w:rsid w:val="00601C97"/>
    <w:rsid w:val="006043BB"/>
    <w:rsid w:val="00604671"/>
    <w:rsid w:val="00604CE4"/>
    <w:rsid w:val="006054C5"/>
    <w:rsid w:val="0060554B"/>
    <w:rsid w:val="00605DD0"/>
    <w:rsid w:val="0060635A"/>
    <w:rsid w:val="006063B6"/>
    <w:rsid w:val="00606489"/>
    <w:rsid w:val="006067FB"/>
    <w:rsid w:val="00606D5F"/>
    <w:rsid w:val="00606F33"/>
    <w:rsid w:val="006072FF"/>
    <w:rsid w:val="00607741"/>
    <w:rsid w:val="00607DAB"/>
    <w:rsid w:val="0061050E"/>
    <w:rsid w:val="006107EE"/>
    <w:rsid w:val="00610F2A"/>
    <w:rsid w:val="00611439"/>
    <w:rsid w:val="0061196C"/>
    <w:rsid w:val="00611DC4"/>
    <w:rsid w:val="00612935"/>
    <w:rsid w:val="00612B1F"/>
    <w:rsid w:val="00613A73"/>
    <w:rsid w:val="00613AD6"/>
    <w:rsid w:val="00613B6C"/>
    <w:rsid w:val="00613F50"/>
    <w:rsid w:val="00613F89"/>
    <w:rsid w:val="006140EE"/>
    <w:rsid w:val="0061458B"/>
    <w:rsid w:val="00614613"/>
    <w:rsid w:val="0061468F"/>
    <w:rsid w:val="006146C9"/>
    <w:rsid w:val="006151A5"/>
    <w:rsid w:val="00615390"/>
    <w:rsid w:val="006154D6"/>
    <w:rsid w:val="0061561C"/>
    <w:rsid w:val="00615848"/>
    <w:rsid w:val="00615981"/>
    <w:rsid w:val="00615A74"/>
    <w:rsid w:val="00615E29"/>
    <w:rsid w:val="00616516"/>
    <w:rsid w:val="00616C18"/>
    <w:rsid w:val="00616ED3"/>
    <w:rsid w:val="006178C7"/>
    <w:rsid w:val="00617DAD"/>
    <w:rsid w:val="00620037"/>
    <w:rsid w:val="00620312"/>
    <w:rsid w:val="00620501"/>
    <w:rsid w:val="00620E07"/>
    <w:rsid w:val="0062158D"/>
    <w:rsid w:val="00621602"/>
    <w:rsid w:val="00621804"/>
    <w:rsid w:val="006219E4"/>
    <w:rsid w:val="00621BE1"/>
    <w:rsid w:val="006221B8"/>
    <w:rsid w:val="006223BE"/>
    <w:rsid w:val="00622632"/>
    <w:rsid w:val="006228B5"/>
    <w:rsid w:val="006228FD"/>
    <w:rsid w:val="00622C0B"/>
    <w:rsid w:val="006245AC"/>
    <w:rsid w:val="0062469F"/>
    <w:rsid w:val="00624B56"/>
    <w:rsid w:val="00624E47"/>
    <w:rsid w:val="00625209"/>
    <w:rsid w:val="006254AA"/>
    <w:rsid w:val="006255CC"/>
    <w:rsid w:val="0062584B"/>
    <w:rsid w:val="00625B8E"/>
    <w:rsid w:val="00626BCF"/>
    <w:rsid w:val="00627B0B"/>
    <w:rsid w:val="00627DE7"/>
    <w:rsid w:val="00627E09"/>
    <w:rsid w:val="00630595"/>
    <w:rsid w:val="006309C0"/>
    <w:rsid w:val="00630EAC"/>
    <w:rsid w:val="006312B5"/>
    <w:rsid w:val="006312EA"/>
    <w:rsid w:val="00631355"/>
    <w:rsid w:val="00631816"/>
    <w:rsid w:val="00631960"/>
    <w:rsid w:val="00631EB4"/>
    <w:rsid w:val="00631FD5"/>
    <w:rsid w:val="00632B9C"/>
    <w:rsid w:val="00632E68"/>
    <w:rsid w:val="00633582"/>
    <w:rsid w:val="00633837"/>
    <w:rsid w:val="00633A1D"/>
    <w:rsid w:val="006340DE"/>
    <w:rsid w:val="00634389"/>
    <w:rsid w:val="0063468C"/>
    <w:rsid w:val="00634C1A"/>
    <w:rsid w:val="0063533D"/>
    <w:rsid w:val="006353BC"/>
    <w:rsid w:val="0063560D"/>
    <w:rsid w:val="00635BA8"/>
    <w:rsid w:val="00635C00"/>
    <w:rsid w:val="006361D9"/>
    <w:rsid w:val="00636BB1"/>
    <w:rsid w:val="00636D9C"/>
    <w:rsid w:val="00636E18"/>
    <w:rsid w:val="00637D50"/>
    <w:rsid w:val="00637E7E"/>
    <w:rsid w:val="0064036C"/>
    <w:rsid w:val="006403CB"/>
    <w:rsid w:val="00640FBD"/>
    <w:rsid w:val="0064117B"/>
    <w:rsid w:val="006412DA"/>
    <w:rsid w:val="006419F0"/>
    <w:rsid w:val="00641FD1"/>
    <w:rsid w:val="0064218F"/>
    <w:rsid w:val="006428B3"/>
    <w:rsid w:val="006429C4"/>
    <w:rsid w:val="00642B2C"/>
    <w:rsid w:val="00642DD9"/>
    <w:rsid w:val="00643212"/>
    <w:rsid w:val="006440B0"/>
    <w:rsid w:val="006443BA"/>
    <w:rsid w:val="00644844"/>
    <w:rsid w:val="00645AEF"/>
    <w:rsid w:val="00645EB3"/>
    <w:rsid w:val="0064622E"/>
    <w:rsid w:val="006467BD"/>
    <w:rsid w:val="00646D61"/>
    <w:rsid w:val="00647036"/>
    <w:rsid w:val="006476CC"/>
    <w:rsid w:val="00647E19"/>
    <w:rsid w:val="0065029F"/>
    <w:rsid w:val="00650808"/>
    <w:rsid w:val="006508FF"/>
    <w:rsid w:val="00650BEF"/>
    <w:rsid w:val="00650ECC"/>
    <w:rsid w:val="00651261"/>
    <w:rsid w:val="006516A5"/>
    <w:rsid w:val="006518F4"/>
    <w:rsid w:val="00651DB9"/>
    <w:rsid w:val="006526D3"/>
    <w:rsid w:val="00652BA2"/>
    <w:rsid w:val="00652BA3"/>
    <w:rsid w:val="00652FAF"/>
    <w:rsid w:val="00653571"/>
    <w:rsid w:val="006540F1"/>
    <w:rsid w:val="00654586"/>
    <w:rsid w:val="0065474E"/>
    <w:rsid w:val="006547FB"/>
    <w:rsid w:val="00654A74"/>
    <w:rsid w:val="006563FF"/>
    <w:rsid w:val="006569CB"/>
    <w:rsid w:val="00656A56"/>
    <w:rsid w:val="00656C3C"/>
    <w:rsid w:val="00656E38"/>
    <w:rsid w:val="006574CB"/>
    <w:rsid w:val="00657958"/>
    <w:rsid w:val="00657CF0"/>
    <w:rsid w:val="00657D4C"/>
    <w:rsid w:val="00660062"/>
    <w:rsid w:val="00660165"/>
    <w:rsid w:val="00661812"/>
    <w:rsid w:val="00661C8C"/>
    <w:rsid w:val="00661D89"/>
    <w:rsid w:val="00661DDA"/>
    <w:rsid w:val="00661E46"/>
    <w:rsid w:val="00662887"/>
    <w:rsid w:val="00662AB1"/>
    <w:rsid w:val="00662FA6"/>
    <w:rsid w:val="006631D3"/>
    <w:rsid w:val="00663220"/>
    <w:rsid w:val="00663486"/>
    <w:rsid w:val="0066452D"/>
    <w:rsid w:val="0066497B"/>
    <w:rsid w:val="00664A61"/>
    <w:rsid w:val="00664C05"/>
    <w:rsid w:val="00664E59"/>
    <w:rsid w:val="00665FE3"/>
    <w:rsid w:val="0066601D"/>
    <w:rsid w:val="00666C45"/>
    <w:rsid w:val="00667403"/>
    <w:rsid w:val="0066762C"/>
    <w:rsid w:val="006676DF"/>
    <w:rsid w:val="00667AD0"/>
    <w:rsid w:val="00667D8F"/>
    <w:rsid w:val="00667EB7"/>
    <w:rsid w:val="006702C6"/>
    <w:rsid w:val="006705B1"/>
    <w:rsid w:val="006706D9"/>
    <w:rsid w:val="00670A97"/>
    <w:rsid w:val="00670B6F"/>
    <w:rsid w:val="00672270"/>
    <w:rsid w:val="0067229D"/>
    <w:rsid w:val="006726F9"/>
    <w:rsid w:val="0067338D"/>
    <w:rsid w:val="006736F6"/>
    <w:rsid w:val="0067387C"/>
    <w:rsid w:val="00673E17"/>
    <w:rsid w:val="00674822"/>
    <w:rsid w:val="0067543E"/>
    <w:rsid w:val="006754F4"/>
    <w:rsid w:val="00675835"/>
    <w:rsid w:val="00675C9C"/>
    <w:rsid w:val="00675CEA"/>
    <w:rsid w:val="00675E7A"/>
    <w:rsid w:val="006761CA"/>
    <w:rsid w:val="00676239"/>
    <w:rsid w:val="0067662E"/>
    <w:rsid w:val="00676953"/>
    <w:rsid w:val="00676AC0"/>
    <w:rsid w:val="00676C30"/>
    <w:rsid w:val="00676C64"/>
    <w:rsid w:val="006778E0"/>
    <w:rsid w:val="00677CE2"/>
    <w:rsid w:val="00680776"/>
    <w:rsid w:val="006807D2"/>
    <w:rsid w:val="006815CD"/>
    <w:rsid w:val="00681664"/>
    <w:rsid w:val="00681719"/>
    <w:rsid w:val="006817BD"/>
    <w:rsid w:val="00681BF6"/>
    <w:rsid w:val="0068268B"/>
    <w:rsid w:val="0068296F"/>
    <w:rsid w:val="00682CB4"/>
    <w:rsid w:val="00682D65"/>
    <w:rsid w:val="00682F9B"/>
    <w:rsid w:val="00683E15"/>
    <w:rsid w:val="006844AD"/>
    <w:rsid w:val="006846B3"/>
    <w:rsid w:val="00684757"/>
    <w:rsid w:val="006850C9"/>
    <w:rsid w:val="006851BD"/>
    <w:rsid w:val="0068579B"/>
    <w:rsid w:val="00685B66"/>
    <w:rsid w:val="00686376"/>
    <w:rsid w:val="0068653D"/>
    <w:rsid w:val="0068672E"/>
    <w:rsid w:val="006876CC"/>
    <w:rsid w:val="006877D4"/>
    <w:rsid w:val="00687B0D"/>
    <w:rsid w:val="006901E9"/>
    <w:rsid w:val="0069051C"/>
    <w:rsid w:val="006907DB"/>
    <w:rsid w:val="00690EC8"/>
    <w:rsid w:val="0069114E"/>
    <w:rsid w:val="00691213"/>
    <w:rsid w:val="0069256A"/>
    <w:rsid w:val="00692587"/>
    <w:rsid w:val="00692923"/>
    <w:rsid w:val="00692B5D"/>
    <w:rsid w:val="006932E0"/>
    <w:rsid w:val="00693763"/>
    <w:rsid w:val="006937C8"/>
    <w:rsid w:val="00693A17"/>
    <w:rsid w:val="00693AEF"/>
    <w:rsid w:val="00693B4A"/>
    <w:rsid w:val="00693F2C"/>
    <w:rsid w:val="00694A70"/>
    <w:rsid w:val="00694DCF"/>
    <w:rsid w:val="00694F1C"/>
    <w:rsid w:val="006951E9"/>
    <w:rsid w:val="00695274"/>
    <w:rsid w:val="006955BD"/>
    <w:rsid w:val="00696425"/>
    <w:rsid w:val="00696DC0"/>
    <w:rsid w:val="00697282"/>
    <w:rsid w:val="00697D99"/>
    <w:rsid w:val="006A0605"/>
    <w:rsid w:val="006A1050"/>
    <w:rsid w:val="006A1125"/>
    <w:rsid w:val="006A173E"/>
    <w:rsid w:val="006A19E0"/>
    <w:rsid w:val="006A1DD7"/>
    <w:rsid w:val="006A1EF8"/>
    <w:rsid w:val="006A1FA9"/>
    <w:rsid w:val="006A2322"/>
    <w:rsid w:val="006A23D7"/>
    <w:rsid w:val="006A2404"/>
    <w:rsid w:val="006A28E0"/>
    <w:rsid w:val="006A2F59"/>
    <w:rsid w:val="006A2F5C"/>
    <w:rsid w:val="006A3DA6"/>
    <w:rsid w:val="006A3DD4"/>
    <w:rsid w:val="006A4FC3"/>
    <w:rsid w:val="006A585A"/>
    <w:rsid w:val="006A5877"/>
    <w:rsid w:val="006A60D6"/>
    <w:rsid w:val="006A649E"/>
    <w:rsid w:val="006A64B2"/>
    <w:rsid w:val="006A67A7"/>
    <w:rsid w:val="006A68BD"/>
    <w:rsid w:val="006A6FB6"/>
    <w:rsid w:val="006A720A"/>
    <w:rsid w:val="006A7384"/>
    <w:rsid w:val="006A77BE"/>
    <w:rsid w:val="006A7801"/>
    <w:rsid w:val="006A7B6B"/>
    <w:rsid w:val="006A7D3E"/>
    <w:rsid w:val="006A7F88"/>
    <w:rsid w:val="006B1376"/>
    <w:rsid w:val="006B1D59"/>
    <w:rsid w:val="006B1D8E"/>
    <w:rsid w:val="006B1EB2"/>
    <w:rsid w:val="006B2896"/>
    <w:rsid w:val="006B29A1"/>
    <w:rsid w:val="006B2CB0"/>
    <w:rsid w:val="006B2D51"/>
    <w:rsid w:val="006B300C"/>
    <w:rsid w:val="006B3223"/>
    <w:rsid w:val="006B3232"/>
    <w:rsid w:val="006B3411"/>
    <w:rsid w:val="006B348A"/>
    <w:rsid w:val="006B3AC2"/>
    <w:rsid w:val="006B3C84"/>
    <w:rsid w:val="006B3E84"/>
    <w:rsid w:val="006B3F40"/>
    <w:rsid w:val="006B3FF8"/>
    <w:rsid w:val="006B4107"/>
    <w:rsid w:val="006B43CC"/>
    <w:rsid w:val="006B529E"/>
    <w:rsid w:val="006B59E1"/>
    <w:rsid w:val="006B662E"/>
    <w:rsid w:val="006B682F"/>
    <w:rsid w:val="006B6940"/>
    <w:rsid w:val="006B6F10"/>
    <w:rsid w:val="006B715C"/>
    <w:rsid w:val="006B7189"/>
    <w:rsid w:val="006B748F"/>
    <w:rsid w:val="006B77DC"/>
    <w:rsid w:val="006B7889"/>
    <w:rsid w:val="006B7E41"/>
    <w:rsid w:val="006C0275"/>
    <w:rsid w:val="006C0623"/>
    <w:rsid w:val="006C09BF"/>
    <w:rsid w:val="006C0BAB"/>
    <w:rsid w:val="006C0E63"/>
    <w:rsid w:val="006C105F"/>
    <w:rsid w:val="006C131E"/>
    <w:rsid w:val="006C1826"/>
    <w:rsid w:val="006C1D0C"/>
    <w:rsid w:val="006C1DD5"/>
    <w:rsid w:val="006C1DE9"/>
    <w:rsid w:val="006C1EC8"/>
    <w:rsid w:val="006C20C1"/>
    <w:rsid w:val="006C20D0"/>
    <w:rsid w:val="006C2199"/>
    <w:rsid w:val="006C289F"/>
    <w:rsid w:val="006C2D33"/>
    <w:rsid w:val="006C2EF1"/>
    <w:rsid w:val="006C3381"/>
    <w:rsid w:val="006C3F5C"/>
    <w:rsid w:val="006C3FEF"/>
    <w:rsid w:val="006C4782"/>
    <w:rsid w:val="006C51E6"/>
    <w:rsid w:val="006C53E7"/>
    <w:rsid w:val="006C68B0"/>
    <w:rsid w:val="006C721F"/>
    <w:rsid w:val="006C7419"/>
    <w:rsid w:val="006C74B6"/>
    <w:rsid w:val="006C7817"/>
    <w:rsid w:val="006C7E69"/>
    <w:rsid w:val="006C7ED5"/>
    <w:rsid w:val="006D0032"/>
    <w:rsid w:val="006D09A8"/>
    <w:rsid w:val="006D1582"/>
    <w:rsid w:val="006D15D7"/>
    <w:rsid w:val="006D1842"/>
    <w:rsid w:val="006D1BE4"/>
    <w:rsid w:val="006D1CF7"/>
    <w:rsid w:val="006D1EF5"/>
    <w:rsid w:val="006D24E5"/>
    <w:rsid w:val="006D253C"/>
    <w:rsid w:val="006D27A2"/>
    <w:rsid w:val="006D286C"/>
    <w:rsid w:val="006D2A1A"/>
    <w:rsid w:val="006D2D38"/>
    <w:rsid w:val="006D2EA9"/>
    <w:rsid w:val="006D314B"/>
    <w:rsid w:val="006D33C4"/>
    <w:rsid w:val="006D345D"/>
    <w:rsid w:val="006D372B"/>
    <w:rsid w:val="006D3845"/>
    <w:rsid w:val="006D3BF0"/>
    <w:rsid w:val="006D3D66"/>
    <w:rsid w:val="006D4281"/>
    <w:rsid w:val="006D4787"/>
    <w:rsid w:val="006D4900"/>
    <w:rsid w:val="006D4C2F"/>
    <w:rsid w:val="006D4DEE"/>
    <w:rsid w:val="006D4E44"/>
    <w:rsid w:val="006D4FDD"/>
    <w:rsid w:val="006D6151"/>
    <w:rsid w:val="006D62A2"/>
    <w:rsid w:val="006D6433"/>
    <w:rsid w:val="006D6593"/>
    <w:rsid w:val="006D6905"/>
    <w:rsid w:val="006D7522"/>
    <w:rsid w:val="006D7553"/>
    <w:rsid w:val="006D7AC5"/>
    <w:rsid w:val="006E01C3"/>
    <w:rsid w:val="006E077D"/>
    <w:rsid w:val="006E1209"/>
    <w:rsid w:val="006E1285"/>
    <w:rsid w:val="006E1769"/>
    <w:rsid w:val="006E19E4"/>
    <w:rsid w:val="006E20A1"/>
    <w:rsid w:val="006E21EC"/>
    <w:rsid w:val="006E2A11"/>
    <w:rsid w:val="006E2FC4"/>
    <w:rsid w:val="006E36EB"/>
    <w:rsid w:val="006E3FA1"/>
    <w:rsid w:val="006E4179"/>
    <w:rsid w:val="006E4524"/>
    <w:rsid w:val="006E483B"/>
    <w:rsid w:val="006E4AC0"/>
    <w:rsid w:val="006E58D5"/>
    <w:rsid w:val="006E6522"/>
    <w:rsid w:val="006E6AD2"/>
    <w:rsid w:val="006E6C08"/>
    <w:rsid w:val="006E6E7B"/>
    <w:rsid w:val="006E72C0"/>
    <w:rsid w:val="006E738C"/>
    <w:rsid w:val="006E7599"/>
    <w:rsid w:val="006E7E61"/>
    <w:rsid w:val="006F038D"/>
    <w:rsid w:val="006F03CD"/>
    <w:rsid w:val="006F05A7"/>
    <w:rsid w:val="006F0743"/>
    <w:rsid w:val="006F0B67"/>
    <w:rsid w:val="006F0C21"/>
    <w:rsid w:val="006F0FB8"/>
    <w:rsid w:val="006F1231"/>
    <w:rsid w:val="006F1B7D"/>
    <w:rsid w:val="006F2067"/>
    <w:rsid w:val="006F26D4"/>
    <w:rsid w:val="006F2715"/>
    <w:rsid w:val="006F29EC"/>
    <w:rsid w:val="006F2A05"/>
    <w:rsid w:val="006F2D74"/>
    <w:rsid w:val="006F3005"/>
    <w:rsid w:val="006F30D3"/>
    <w:rsid w:val="006F3126"/>
    <w:rsid w:val="006F32AD"/>
    <w:rsid w:val="006F347E"/>
    <w:rsid w:val="006F34A2"/>
    <w:rsid w:val="006F3CB3"/>
    <w:rsid w:val="006F3E94"/>
    <w:rsid w:val="006F3E9E"/>
    <w:rsid w:val="006F467C"/>
    <w:rsid w:val="006F4F1B"/>
    <w:rsid w:val="006F5448"/>
    <w:rsid w:val="006F550B"/>
    <w:rsid w:val="006F5679"/>
    <w:rsid w:val="006F57B9"/>
    <w:rsid w:val="006F5D55"/>
    <w:rsid w:val="006F5EF4"/>
    <w:rsid w:val="006F72F7"/>
    <w:rsid w:val="006F7346"/>
    <w:rsid w:val="006F7347"/>
    <w:rsid w:val="006F768A"/>
    <w:rsid w:val="006F792B"/>
    <w:rsid w:val="007001A4"/>
    <w:rsid w:val="0070029F"/>
    <w:rsid w:val="00700321"/>
    <w:rsid w:val="00700400"/>
    <w:rsid w:val="0070096C"/>
    <w:rsid w:val="00700B9E"/>
    <w:rsid w:val="0070271A"/>
    <w:rsid w:val="00702E81"/>
    <w:rsid w:val="007030D1"/>
    <w:rsid w:val="00703930"/>
    <w:rsid w:val="00703C31"/>
    <w:rsid w:val="00703C4C"/>
    <w:rsid w:val="00703C69"/>
    <w:rsid w:val="00703C98"/>
    <w:rsid w:val="00703DB6"/>
    <w:rsid w:val="00703F34"/>
    <w:rsid w:val="00704EB1"/>
    <w:rsid w:val="00704EBC"/>
    <w:rsid w:val="00705307"/>
    <w:rsid w:val="0070585B"/>
    <w:rsid w:val="00705893"/>
    <w:rsid w:val="0070596F"/>
    <w:rsid w:val="00705A6E"/>
    <w:rsid w:val="007065CD"/>
    <w:rsid w:val="0070663F"/>
    <w:rsid w:val="00706E14"/>
    <w:rsid w:val="007074A2"/>
    <w:rsid w:val="00707597"/>
    <w:rsid w:val="00707738"/>
    <w:rsid w:val="0071006F"/>
    <w:rsid w:val="0071044E"/>
    <w:rsid w:val="00710B53"/>
    <w:rsid w:val="00710FBE"/>
    <w:rsid w:val="0071126B"/>
    <w:rsid w:val="00711524"/>
    <w:rsid w:val="007118E6"/>
    <w:rsid w:val="00711B67"/>
    <w:rsid w:val="0071236A"/>
    <w:rsid w:val="0071264E"/>
    <w:rsid w:val="00712A1A"/>
    <w:rsid w:val="00712CB8"/>
    <w:rsid w:val="007135D8"/>
    <w:rsid w:val="00713AFC"/>
    <w:rsid w:val="00713E05"/>
    <w:rsid w:val="007149BB"/>
    <w:rsid w:val="00715822"/>
    <w:rsid w:val="0071597E"/>
    <w:rsid w:val="007161A5"/>
    <w:rsid w:val="00716295"/>
    <w:rsid w:val="00716409"/>
    <w:rsid w:val="00716847"/>
    <w:rsid w:val="00716F6A"/>
    <w:rsid w:val="007174A0"/>
    <w:rsid w:val="0072008C"/>
    <w:rsid w:val="00720418"/>
    <w:rsid w:val="007208E4"/>
    <w:rsid w:val="00720CA1"/>
    <w:rsid w:val="00720D56"/>
    <w:rsid w:val="00720DBD"/>
    <w:rsid w:val="00720F38"/>
    <w:rsid w:val="00721209"/>
    <w:rsid w:val="00721848"/>
    <w:rsid w:val="0072209C"/>
    <w:rsid w:val="0072217E"/>
    <w:rsid w:val="007221A7"/>
    <w:rsid w:val="00722422"/>
    <w:rsid w:val="007224FC"/>
    <w:rsid w:val="00722973"/>
    <w:rsid w:val="00722D2E"/>
    <w:rsid w:val="00723153"/>
    <w:rsid w:val="007236C5"/>
    <w:rsid w:val="0072378D"/>
    <w:rsid w:val="00723938"/>
    <w:rsid w:val="00723942"/>
    <w:rsid w:val="007244B9"/>
    <w:rsid w:val="00724567"/>
    <w:rsid w:val="00724A9B"/>
    <w:rsid w:val="00724D6D"/>
    <w:rsid w:val="00724FE1"/>
    <w:rsid w:val="0072510E"/>
    <w:rsid w:val="00725C47"/>
    <w:rsid w:val="00725CAC"/>
    <w:rsid w:val="007263C7"/>
    <w:rsid w:val="00727504"/>
    <w:rsid w:val="007275DE"/>
    <w:rsid w:val="007279C3"/>
    <w:rsid w:val="00727F3E"/>
    <w:rsid w:val="0073034B"/>
    <w:rsid w:val="007304F7"/>
    <w:rsid w:val="0073092E"/>
    <w:rsid w:val="00730F26"/>
    <w:rsid w:val="0073123B"/>
    <w:rsid w:val="00731A46"/>
    <w:rsid w:val="00732058"/>
    <w:rsid w:val="00732219"/>
    <w:rsid w:val="00732644"/>
    <w:rsid w:val="00732B01"/>
    <w:rsid w:val="00732B7D"/>
    <w:rsid w:val="00732BCE"/>
    <w:rsid w:val="00732CF0"/>
    <w:rsid w:val="00732D1F"/>
    <w:rsid w:val="0073375B"/>
    <w:rsid w:val="0073384A"/>
    <w:rsid w:val="007338AC"/>
    <w:rsid w:val="00733E0B"/>
    <w:rsid w:val="00733E2A"/>
    <w:rsid w:val="007340AD"/>
    <w:rsid w:val="007341A5"/>
    <w:rsid w:val="00734305"/>
    <w:rsid w:val="00734451"/>
    <w:rsid w:val="0073450C"/>
    <w:rsid w:val="00734D69"/>
    <w:rsid w:val="00734FBD"/>
    <w:rsid w:val="00734FD8"/>
    <w:rsid w:val="007350EF"/>
    <w:rsid w:val="00735325"/>
    <w:rsid w:val="0073568B"/>
    <w:rsid w:val="00735F20"/>
    <w:rsid w:val="007365B3"/>
    <w:rsid w:val="00736D7A"/>
    <w:rsid w:val="00737031"/>
    <w:rsid w:val="00737190"/>
    <w:rsid w:val="007371BE"/>
    <w:rsid w:val="007371D7"/>
    <w:rsid w:val="00740470"/>
    <w:rsid w:val="00740A31"/>
    <w:rsid w:val="007417CC"/>
    <w:rsid w:val="00741B5E"/>
    <w:rsid w:val="00741FD9"/>
    <w:rsid w:val="00742297"/>
    <w:rsid w:val="00742766"/>
    <w:rsid w:val="00742AED"/>
    <w:rsid w:val="00742C32"/>
    <w:rsid w:val="00743085"/>
    <w:rsid w:val="00743107"/>
    <w:rsid w:val="0074470B"/>
    <w:rsid w:val="0074506F"/>
    <w:rsid w:val="00745268"/>
    <w:rsid w:val="00745475"/>
    <w:rsid w:val="00745530"/>
    <w:rsid w:val="007457FF"/>
    <w:rsid w:val="0074671B"/>
    <w:rsid w:val="00746B52"/>
    <w:rsid w:val="007471BC"/>
    <w:rsid w:val="00747C17"/>
    <w:rsid w:val="00747C35"/>
    <w:rsid w:val="007504D2"/>
    <w:rsid w:val="00750EB0"/>
    <w:rsid w:val="00750FB0"/>
    <w:rsid w:val="00750FD7"/>
    <w:rsid w:val="00751944"/>
    <w:rsid w:val="00751BAA"/>
    <w:rsid w:val="00751CB8"/>
    <w:rsid w:val="0075262A"/>
    <w:rsid w:val="00752AB8"/>
    <w:rsid w:val="00752C1F"/>
    <w:rsid w:val="00752C71"/>
    <w:rsid w:val="00752E84"/>
    <w:rsid w:val="007543EA"/>
    <w:rsid w:val="00754DBC"/>
    <w:rsid w:val="00754ECB"/>
    <w:rsid w:val="00754EFB"/>
    <w:rsid w:val="0075537F"/>
    <w:rsid w:val="0075571B"/>
    <w:rsid w:val="00755ACF"/>
    <w:rsid w:val="007562CD"/>
    <w:rsid w:val="00756A39"/>
    <w:rsid w:val="00756FE9"/>
    <w:rsid w:val="007570E4"/>
    <w:rsid w:val="0075748B"/>
    <w:rsid w:val="00757645"/>
    <w:rsid w:val="0075768F"/>
    <w:rsid w:val="00757855"/>
    <w:rsid w:val="007606D6"/>
    <w:rsid w:val="0076185D"/>
    <w:rsid w:val="007619DC"/>
    <w:rsid w:val="00761C8B"/>
    <w:rsid w:val="00761D06"/>
    <w:rsid w:val="007623CE"/>
    <w:rsid w:val="007625A6"/>
    <w:rsid w:val="0076264C"/>
    <w:rsid w:val="00762854"/>
    <w:rsid w:val="007629E6"/>
    <w:rsid w:val="007632E2"/>
    <w:rsid w:val="007638F2"/>
    <w:rsid w:val="00763943"/>
    <w:rsid w:val="00764116"/>
    <w:rsid w:val="0076448D"/>
    <w:rsid w:val="007649BC"/>
    <w:rsid w:val="007650F1"/>
    <w:rsid w:val="00765786"/>
    <w:rsid w:val="0076593E"/>
    <w:rsid w:val="007660D8"/>
    <w:rsid w:val="007660E5"/>
    <w:rsid w:val="00766103"/>
    <w:rsid w:val="007661C7"/>
    <w:rsid w:val="00766476"/>
    <w:rsid w:val="00766519"/>
    <w:rsid w:val="00766FD6"/>
    <w:rsid w:val="007671EC"/>
    <w:rsid w:val="007672B1"/>
    <w:rsid w:val="0076779F"/>
    <w:rsid w:val="007677A5"/>
    <w:rsid w:val="00767E13"/>
    <w:rsid w:val="00770011"/>
    <w:rsid w:val="0077025D"/>
    <w:rsid w:val="00770321"/>
    <w:rsid w:val="0077038C"/>
    <w:rsid w:val="00770782"/>
    <w:rsid w:val="007712FC"/>
    <w:rsid w:val="007717BD"/>
    <w:rsid w:val="007719D0"/>
    <w:rsid w:val="00771B0E"/>
    <w:rsid w:val="0077205D"/>
    <w:rsid w:val="00772B4B"/>
    <w:rsid w:val="00772C88"/>
    <w:rsid w:val="00772EF1"/>
    <w:rsid w:val="00772F2C"/>
    <w:rsid w:val="0077330F"/>
    <w:rsid w:val="00773978"/>
    <w:rsid w:val="007743DA"/>
    <w:rsid w:val="00774C7F"/>
    <w:rsid w:val="00775221"/>
    <w:rsid w:val="00775290"/>
    <w:rsid w:val="0077537C"/>
    <w:rsid w:val="0077576B"/>
    <w:rsid w:val="00775CE1"/>
    <w:rsid w:val="00776022"/>
    <w:rsid w:val="00776442"/>
    <w:rsid w:val="0077655B"/>
    <w:rsid w:val="00776BE8"/>
    <w:rsid w:val="0077725A"/>
    <w:rsid w:val="007774FC"/>
    <w:rsid w:val="0078019F"/>
    <w:rsid w:val="0078099B"/>
    <w:rsid w:val="0078119A"/>
    <w:rsid w:val="007814D5"/>
    <w:rsid w:val="00781899"/>
    <w:rsid w:val="00781EA7"/>
    <w:rsid w:val="00782FD2"/>
    <w:rsid w:val="007832B9"/>
    <w:rsid w:val="007832D7"/>
    <w:rsid w:val="00783939"/>
    <w:rsid w:val="00783941"/>
    <w:rsid w:val="00783E23"/>
    <w:rsid w:val="00783E41"/>
    <w:rsid w:val="00783F81"/>
    <w:rsid w:val="00783FCD"/>
    <w:rsid w:val="007840E3"/>
    <w:rsid w:val="00784439"/>
    <w:rsid w:val="007848C2"/>
    <w:rsid w:val="00785650"/>
    <w:rsid w:val="00785B32"/>
    <w:rsid w:val="00786689"/>
    <w:rsid w:val="00786A9C"/>
    <w:rsid w:val="00786FCF"/>
    <w:rsid w:val="00787359"/>
    <w:rsid w:val="00787911"/>
    <w:rsid w:val="007879A8"/>
    <w:rsid w:val="00787B2C"/>
    <w:rsid w:val="00787DBC"/>
    <w:rsid w:val="00790501"/>
    <w:rsid w:val="00790D3D"/>
    <w:rsid w:val="00790DBE"/>
    <w:rsid w:val="0079101D"/>
    <w:rsid w:val="00791147"/>
    <w:rsid w:val="00791489"/>
    <w:rsid w:val="007918A2"/>
    <w:rsid w:val="00791956"/>
    <w:rsid w:val="00791D41"/>
    <w:rsid w:val="00791EE5"/>
    <w:rsid w:val="00792348"/>
    <w:rsid w:val="00792442"/>
    <w:rsid w:val="00792E01"/>
    <w:rsid w:val="00792E02"/>
    <w:rsid w:val="00792E54"/>
    <w:rsid w:val="00792E59"/>
    <w:rsid w:val="0079414A"/>
    <w:rsid w:val="007946E9"/>
    <w:rsid w:val="007949F6"/>
    <w:rsid w:val="00794A76"/>
    <w:rsid w:val="00794CA9"/>
    <w:rsid w:val="0079536B"/>
    <w:rsid w:val="00795FC7"/>
    <w:rsid w:val="007960E0"/>
    <w:rsid w:val="007960E7"/>
    <w:rsid w:val="00796586"/>
    <w:rsid w:val="00796F01"/>
    <w:rsid w:val="00797D59"/>
    <w:rsid w:val="00797DA2"/>
    <w:rsid w:val="007A0104"/>
    <w:rsid w:val="007A02A9"/>
    <w:rsid w:val="007A0DEB"/>
    <w:rsid w:val="007A0F47"/>
    <w:rsid w:val="007A1659"/>
    <w:rsid w:val="007A22B3"/>
    <w:rsid w:val="007A2438"/>
    <w:rsid w:val="007A2E43"/>
    <w:rsid w:val="007A31D5"/>
    <w:rsid w:val="007A3202"/>
    <w:rsid w:val="007A3A2C"/>
    <w:rsid w:val="007A3E66"/>
    <w:rsid w:val="007A42EB"/>
    <w:rsid w:val="007A44C7"/>
    <w:rsid w:val="007A4571"/>
    <w:rsid w:val="007A4BCC"/>
    <w:rsid w:val="007A4CCB"/>
    <w:rsid w:val="007A5567"/>
    <w:rsid w:val="007A59B6"/>
    <w:rsid w:val="007A5B08"/>
    <w:rsid w:val="007A5C90"/>
    <w:rsid w:val="007A5E1F"/>
    <w:rsid w:val="007A5EFA"/>
    <w:rsid w:val="007A6C77"/>
    <w:rsid w:val="007A6D93"/>
    <w:rsid w:val="007A7176"/>
    <w:rsid w:val="007A75D5"/>
    <w:rsid w:val="007A7B2D"/>
    <w:rsid w:val="007B01CE"/>
    <w:rsid w:val="007B067C"/>
    <w:rsid w:val="007B06B2"/>
    <w:rsid w:val="007B0FC8"/>
    <w:rsid w:val="007B1247"/>
    <w:rsid w:val="007B15F9"/>
    <w:rsid w:val="007B1EBC"/>
    <w:rsid w:val="007B2110"/>
    <w:rsid w:val="007B237B"/>
    <w:rsid w:val="007B246D"/>
    <w:rsid w:val="007B2D6F"/>
    <w:rsid w:val="007B2DB9"/>
    <w:rsid w:val="007B2FE5"/>
    <w:rsid w:val="007B3177"/>
    <w:rsid w:val="007B3294"/>
    <w:rsid w:val="007B3B3E"/>
    <w:rsid w:val="007B3DA6"/>
    <w:rsid w:val="007B3F79"/>
    <w:rsid w:val="007B4309"/>
    <w:rsid w:val="007B477F"/>
    <w:rsid w:val="007B562A"/>
    <w:rsid w:val="007B5F57"/>
    <w:rsid w:val="007B6005"/>
    <w:rsid w:val="007B623F"/>
    <w:rsid w:val="007B6472"/>
    <w:rsid w:val="007B6504"/>
    <w:rsid w:val="007B71FD"/>
    <w:rsid w:val="007B73AE"/>
    <w:rsid w:val="007B75A7"/>
    <w:rsid w:val="007B7A27"/>
    <w:rsid w:val="007B7F04"/>
    <w:rsid w:val="007C0171"/>
    <w:rsid w:val="007C0371"/>
    <w:rsid w:val="007C06E2"/>
    <w:rsid w:val="007C07FE"/>
    <w:rsid w:val="007C0C59"/>
    <w:rsid w:val="007C0DB7"/>
    <w:rsid w:val="007C0E38"/>
    <w:rsid w:val="007C15D9"/>
    <w:rsid w:val="007C19DB"/>
    <w:rsid w:val="007C1BCB"/>
    <w:rsid w:val="007C1EB5"/>
    <w:rsid w:val="007C22FF"/>
    <w:rsid w:val="007C2BCA"/>
    <w:rsid w:val="007C310F"/>
    <w:rsid w:val="007C3A75"/>
    <w:rsid w:val="007C4060"/>
    <w:rsid w:val="007C4FAA"/>
    <w:rsid w:val="007C57D4"/>
    <w:rsid w:val="007C5BF2"/>
    <w:rsid w:val="007C6076"/>
    <w:rsid w:val="007C6A3F"/>
    <w:rsid w:val="007C762E"/>
    <w:rsid w:val="007C7CB0"/>
    <w:rsid w:val="007D02ED"/>
    <w:rsid w:val="007D0581"/>
    <w:rsid w:val="007D07E8"/>
    <w:rsid w:val="007D114C"/>
    <w:rsid w:val="007D17C5"/>
    <w:rsid w:val="007D17E7"/>
    <w:rsid w:val="007D1BD0"/>
    <w:rsid w:val="007D1DC8"/>
    <w:rsid w:val="007D2183"/>
    <w:rsid w:val="007D247F"/>
    <w:rsid w:val="007D26A8"/>
    <w:rsid w:val="007D320B"/>
    <w:rsid w:val="007D341A"/>
    <w:rsid w:val="007D3907"/>
    <w:rsid w:val="007D3974"/>
    <w:rsid w:val="007D3CD6"/>
    <w:rsid w:val="007D3ECA"/>
    <w:rsid w:val="007D401A"/>
    <w:rsid w:val="007D42F8"/>
    <w:rsid w:val="007D4838"/>
    <w:rsid w:val="007D4870"/>
    <w:rsid w:val="007D4CF2"/>
    <w:rsid w:val="007D4EE2"/>
    <w:rsid w:val="007D500D"/>
    <w:rsid w:val="007D63DB"/>
    <w:rsid w:val="007D733D"/>
    <w:rsid w:val="007D7855"/>
    <w:rsid w:val="007D7B79"/>
    <w:rsid w:val="007D7FA3"/>
    <w:rsid w:val="007E0576"/>
    <w:rsid w:val="007E08F7"/>
    <w:rsid w:val="007E0C44"/>
    <w:rsid w:val="007E0EF3"/>
    <w:rsid w:val="007E1E02"/>
    <w:rsid w:val="007E2143"/>
    <w:rsid w:val="007E2849"/>
    <w:rsid w:val="007E2A1B"/>
    <w:rsid w:val="007E2C0D"/>
    <w:rsid w:val="007E2D47"/>
    <w:rsid w:val="007E2E76"/>
    <w:rsid w:val="007E2E85"/>
    <w:rsid w:val="007E2E93"/>
    <w:rsid w:val="007E3AB4"/>
    <w:rsid w:val="007E3B6F"/>
    <w:rsid w:val="007E3BA5"/>
    <w:rsid w:val="007E4140"/>
    <w:rsid w:val="007E48DB"/>
    <w:rsid w:val="007E5199"/>
    <w:rsid w:val="007E5EC0"/>
    <w:rsid w:val="007E5FA9"/>
    <w:rsid w:val="007E626A"/>
    <w:rsid w:val="007E6FAE"/>
    <w:rsid w:val="007E7CCA"/>
    <w:rsid w:val="007F1195"/>
    <w:rsid w:val="007F131F"/>
    <w:rsid w:val="007F14CD"/>
    <w:rsid w:val="007F1B3E"/>
    <w:rsid w:val="007F1CB5"/>
    <w:rsid w:val="007F26AA"/>
    <w:rsid w:val="007F2A3B"/>
    <w:rsid w:val="007F2B75"/>
    <w:rsid w:val="007F3CBE"/>
    <w:rsid w:val="007F3FF1"/>
    <w:rsid w:val="007F4212"/>
    <w:rsid w:val="007F5003"/>
    <w:rsid w:val="007F5058"/>
    <w:rsid w:val="007F5484"/>
    <w:rsid w:val="007F5F84"/>
    <w:rsid w:val="007F6276"/>
    <w:rsid w:val="007F65E1"/>
    <w:rsid w:val="007F6670"/>
    <w:rsid w:val="007F6B55"/>
    <w:rsid w:val="007F6FB4"/>
    <w:rsid w:val="007F78EE"/>
    <w:rsid w:val="007F7C0F"/>
    <w:rsid w:val="007F7D67"/>
    <w:rsid w:val="0080014E"/>
    <w:rsid w:val="00800417"/>
    <w:rsid w:val="0080059B"/>
    <w:rsid w:val="008005B9"/>
    <w:rsid w:val="00800617"/>
    <w:rsid w:val="0080113C"/>
    <w:rsid w:val="00801396"/>
    <w:rsid w:val="00801628"/>
    <w:rsid w:val="00801E8E"/>
    <w:rsid w:val="00802162"/>
    <w:rsid w:val="008021A2"/>
    <w:rsid w:val="00802808"/>
    <w:rsid w:val="008029C0"/>
    <w:rsid w:val="00802BD6"/>
    <w:rsid w:val="00802D05"/>
    <w:rsid w:val="00803398"/>
    <w:rsid w:val="008034DA"/>
    <w:rsid w:val="00803807"/>
    <w:rsid w:val="00803B07"/>
    <w:rsid w:val="00804173"/>
    <w:rsid w:val="0080443D"/>
    <w:rsid w:val="008044C6"/>
    <w:rsid w:val="00804A2E"/>
    <w:rsid w:val="00804CF1"/>
    <w:rsid w:val="00804E60"/>
    <w:rsid w:val="008050F1"/>
    <w:rsid w:val="00805318"/>
    <w:rsid w:val="00805327"/>
    <w:rsid w:val="00805BC0"/>
    <w:rsid w:val="00805DF3"/>
    <w:rsid w:val="00805E50"/>
    <w:rsid w:val="00805FA5"/>
    <w:rsid w:val="00806327"/>
    <w:rsid w:val="00806497"/>
    <w:rsid w:val="0080653D"/>
    <w:rsid w:val="0080667E"/>
    <w:rsid w:val="008066FC"/>
    <w:rsid w:val="00806A88"/>
    <w:rsid w:val="00806AC3"/>
    <w:rsid w:val="00806CE0"/>
    <w:rsid w:val="00807272"/>
    <w:rsid w:val="008074F7"/>
    <w:rsid w:val="00807844"/>
    <w:rsid w:val="0081070A"/>
    <w:rsid w:val="008114FF"/>
    <w:rsid w:val="008117D2"/>
    <w:rsid w:val="00812F61"/>
    <w:rsid w:val="00813B88"/>
    <w:rsid w:val="00813E0D"/>
    <w:rsid w:val="008141AF"/>
    <w:rsid w:val="00814575"/>
    <w:rsid w:val="0081459B"/>
    <w:rsid w:val="00815542"/>
    <w:rsid w:val="00815E20"/>
    <w:rsid w:val="00816364"/>
    <w:rsid w:val="00816511"/>
    <w:rsid w:val="00816BDF"/>
    <w:rsid w:val="00816F20"/>
    <w:rsid w:val="00817024"/>
    <w:rsid w:val="00817104"/>
    <w:rsid w:val="008172AB"/>
    <w:rsid w:val="0081730B"/>
    <w:rsid w:val="00817D09"/>
    <w:rsid w:val="00817D94"/>
    <w:rsid w:val="00820181"/>
    <w:rsid w:val="008204FC"/>
    <w:rsid w:val="00820786"/>
    <w:rsid w:val="008211B1"/>
    <w:rsid w:val="00821268"/>
    <w:rsid w:val="00821A8F"/>
    <w:rsid w:val="00821D69"/>
    <w:rsid w:val="0082211D"/>
    <w:rsid w:val="008221D2"/>
    <w:rsid w:val="00822726"/>
    <w:rsid w:val="008229C0"/>
    <w:rsid w:val="008234CF"/>
    <w:rsid w:val="00823FCD"/>
    <w:rsid w:val="008243FB"/>
    <w:rsid w:val="008249E4"/>
    <w:rsid w:val="00824CED"/>
    <w:rsid w:val="008254C5"/>
    <w:rsid w:val="0082591E"/>
    <w:rsid w:val="00825F00"/>
    <w:rsid w:val="00825F54"/>
    <w:rsid w:val="008273A6"/>
    <w:rsid w:val="00827525"/>
    <w:rsid w:val="00827A1C"/>
    <w:rsid w:val="00827CAD"/>
    <w:rsid w:val="008307FD"/>
    <w:rsid w:val="00830E3C"/>
    <w:rsid w:val="008316BC"/>
    <w:rsid w:val="008316F5"/>
    <w:rsid w:val="008316FD"/>
    <w:rsid w:val="0083212C"/>
    <w:rsid w:val="00832EAB"/>
    <w:rsid w:val="008333DA"/>
    <w:rsid w:val="008334B3"/>
    <w:rsid w:val="00833814"/>
    <w:rsid w:val="00833CDC"/>
    <w:rsid w:val="00833F20"/>
    <w:rsid w:val="00834169"/>
    <w:rsid w:val="0083489E"/>
    <w:rsid w:val="00834910"/>
    <w:rsid w:val="00835625"/>
    <w:rsid w:val="008360B8"/>
    <w:rsid w:val="008362BE"/>
    <w:rsid w:val="00836369"/>
    <w:rsid w:val="00837429"/>
    <w:rsid w:val="008377E5"/>
    <w:rsid w:val="00837C4E"/>
    <w:rsid w:val="00837D36"/>
    <w:rsid w:val="00837F55"/>
    <w:rsid w:val="00840761"/>
    <w:rsid w:val="008409AF"/>
    <w:rsid w:val="00840BFD"/>
    <w:rsid w:val="0084105D"/>
    <w:rsid w:val="00841613"/>
    <w:rsid w:val="00841BDC"/>
    <w:rsid w:val="00842016"/>
    <w:rsid w:val="00843299"/>
    <w:rsid w:val="00844127"/>
    <w:rsid w:val="0084437B"/>
    <w:rsid w:val="00845149"/>
    <w:rsid w:val="00845342"/>
    <w:rsid w:val="0084556E"/>
    <w:rsid w:val="008459C3"/>
    <w:rsid w:val="00845CCC"/>
    <w:rsid w:val="0084645E"/>
    <w:rsid w:val="0084658A"/>
    <w:rsid w:val="008466FF"/>
    <w:rsid w:val="00846BAB"/>
    <w:rsid w:val="00847104"/>
    <w:rsid w:val="008478F5"/>
    <w:rsid w:val="00847B41"/>
    <w:rsid w:val="008500BD"/>
    <w:rsid w:val="00850BDD"/>
    <w:rsid w:val="00850CCC"/>
    <w:rsid w:val="00850D35"/>
    <w:rsid w:val="0085144E"/>
    <w:rsid w:val="00851785"/>
    <w:rsid w:val="008517DA"/>
    <w:rsid w:val="008518CF"/>
    <w:rsid w:val="008519CB"/>
    <w:rsid w:val="00851CAB"/>
    <w:rsid w:val="00851E9E"/>
    <w:rsid w:val="0085260D"/>
    <w:rsid w:val="008527CE"/>
    <w:rsid w:val="00852972"/>
    <w:rsid w:val="00852A54"/>
    <w:rsid w:val="008533C8"/>
    <w:rsid w:val="00853C2A"/>
    <w:rsid w:val="0085473C"/>
    <w:rsid w:val="0085496E"/>
    <w:rsid w:val="008552C2"/>
    <w:rsid w:val="008557BD"/>
    <w:rsid w:val="008560BA"/>
    <w:rsid w:val="00856211"/>
    <w:rsid w:val="00856750"/>
    <w:rsid w:val="00856AEB"/>
    <w:rsid w:val="00856DAF"/>
    <w:rsid w:val="00856E9F"/>
    <w:rsid w:val="00857467"/>
    <w:rsid w:val="008579D7"/>
    <w:rsid w:val="00857B82"/>
    <w:rsid w:val="00857C79"/>
    <w:rsid w:val="008600F7"/>
    <w:rsid w:val="00860BA7"/>
    <w:rsid w:val="00861225"/>
    <w:rsid w:val="008617BE"/>
    <w:rsid w:val="008619AB"/>
    <w:rsid w:val="00861B8A"/>
    <w:rsid w:val="00861FF6"/>
    <w:rsid w:val="00862070"/>
    <w:rsid w:val="008625F4"/>
    <w:rsid w:val="008627DF"/>
    <w:rsid w:val="008629E8"/>
    <w:rsid w:val="00863BFD"/>
    <w:rsid w:val="00863C30"/>
    <w:rsid w:val="00863D1D"/>
    <w:rsid w:val="00863EB8"/>
    <w:rsid w:val="008641E1"/>
    <w:rsid w:val="008644EA"/>
    <w:rsid w:val="00864BA2"/>
    <w:rsid w:val="00864CCE"/>
    <w:rsid w:val="00864FE4"/>
    <w:rsid w:val="00865488"/>
    <w:rsid w:val="00866174"/>
    <w:rsid w:val="008661A9"/>
    <w:rsid w:val="00866759"/>
    <w:rsid w:val="008669EB"/>
    <w:rsid w:val="008702D7"/>
    <w:rsid w:val="00870C6E"/>
    <w:rsid w:val="00870F20"/>
    <w:rsid w:val="008710B7"/>
    <w:rsid w:val="00871938"/>
    <w:rsid w:val="00872D6A"/>
    <w:rsid w:val="00872F31"/>
    <w:rsid w:val="0087427B"/>
    <w:rsid w:val="00874476"/>
    <w:rsid w:val="00874810"/>
    <w:rsid w:val="00874870"/>
    <w:rsid w:val="008749A5"/>
    <w:rsid w:val="008749FE"/>
    <w:rsid w:val="00874D88"/>
    <w:rsid w:val="008753E8"/>
    <w:rsid w:val="008757ED"/>
    <w:rsid w:val="0087624E"/>
    <w:rsid w:val="0087654E"/>
    <w:rsid w:val="008766C5"/>
    <w:rsid w:val="00876B8C"/>
    <w:rsid w:val="00877516"/>
    <w:rsid w:val="008777EC"/>
    <w:rsid w:val="00877BA4"/>
    <w:rsid w:val="00880970"/>
    <w:rsid w:val="00880AC1"/>
    <w:rsid w:val="00880EFE"/>
    <w:rsid w:val="00880FCE"/>
    <w:rsid w:val="00881174"/>
    <w:rsid w:val="00881466"/>
    <w:rsid w:val="00881514"/>
    <w:rsid w:val="00881707"/>
    <w:rsid w:val="00881889"/>
    <w:rsid w:val="00881A68"/>
    <w:rsid w:val="00881BB3"/>
    <w:rsid w:val="00882095"/>
    <w:rsid w:val="00882306"/>
    <w:rsid w:val="008827CE"/>
    <w:rsid w:val="008829DC"/>
    <w:rsid w:val="00882A8D"/>
    <w:rsid w:val="00882E5F"/>
    <w:rsid w:val="00882F47"/>
    <w:rsid w:val="008830F8"/>
    <w:rsid w:val="008831FB"/>
    <w:rsid w:val="008837AB"/>
    <w:rsid w:val="00883D77"/>
    <w:rsid w:val="00883D87"/>
    <w:rsid w:val="008846AC"/>
    <w:rsid w:val="008848B6"/>
    <w:rsid w:val="00884E55"/>
    <w:rsid w:val="00884E7F"/>
    <w:rsid w:val="0088587B"/>
    <w:rsid w:val="00886B99"/>
    <w:rsid w:val="00887F0C"/>
    <w:rsid w:val="00890527"/>
    <w:rsid w:val="00890B40"/>
    <w:rsid w:val="00890D45"/>
    <w:rsid w:val="00890E7A"/>
    <w:rsid w:val="008914EE"/>
    <w:rsid w:val="0089159E"/>
    <w:rsid w:val="00891758"/>
    <w:rsid w:val="00891936"/>
    <w:rsid w:val="00891965"/>
    <w:rsid w:val="00891B45"/>
    <w:rsid w:val="008920C9"/>
    <w:rsid w:val="00892178"/>
    <w:rsid w:val="00892495"/>
    <w:rsid w:val="008925EE"/>
    <w:rsid w:val="008926B3"/>
    <w:rsid w:val="00892F4C"/>
    <w:rsid w:val="0089327A"/>
    <w:rsid w:val="0089346F"/>
    <w:rsid w:val="0089395E"/>
    <w:rsid w:val="00894171"/>
    <w:rsid w:val="008941C2"/>
    <w:rsid w:val="0089477B"/>
    <w:rsid w:val="00894985"/>
    <w:rsid w:val="008949A8"/>
    <w:rsid w:val="00894F75"/>
    <w:rsid w:val="0089592D"/>
    <w:rsid w:val="00895D70"/>
    <w:rsid w:val="00895EE7"/>
    <w:rsid w:val="00896284"/>
    <w:rsid w:val="008967D6"/>
    <w:rsid w:val="00897255"/>
    <w:rsid w:val="00897F2F"/>
    <w:rsid w:val="008A040A"/>
    <w:rsid w:val="008A07E1"/>
    <w:rsid w:val="008A0C0E"/>
    <w:rsid w:val="008A1079"/>
    <w:rsid w:val="008A1342"/>
    <w:rsid w:val="008A1522"/>
    <w:rsid w:val="008A1881"/>
    <w:rsid w:val="008A1AF4"/>
    <w:rsid w:val="008A221A"/>
    <w:rsid w:val="008A2695"/>
    <w:rsid w:val="008A2BA2"/>
    <w:rsid w:val="008A3518"/>
    <w:rsid w:val="008A4C29"/>
    <w:rsid w:val="008A559F"/>
    <w:rsid w:val="008A5A0B"/>
    <w:rsid w:val="008A5D47"/>
    <w:rsid w:val="008A5ED1"/>
    <w:rsid w:val="008A63C7"/>
    <w:rsid w:val="008A650A"/>
    <w:rsid w:val="008A716F"/>
    <w:rsid w:val="008A75EC"/>
    <w:rsid w:val="008A7792"/>
    <w:rsid w:val="008A78A6"/>
    <w:rsid w:val="008A7ADC"/>
    <w:rsid w:val="008A7F16"/>
    <w:rsid w:val="008B0302"/>
    <w:rsid w:val="008B0489"/>
    <w:rsid w:val="008B0B7D"/>
    <w:rsid w:val="008B0D01"/>
    <w:rsid w:val="008B11FE"/>
    <w:rsid w:val="008B2601"/>
    <w:rsid w:val="008B28FB"/>
    <w:rsid w:val="008B30BE"/>
    <w:rsid w:val="008B356F"/>
    <w:rsid w:val="008B366F"/>
    <w:rsid w:val="008B3B10"/>
    <w:rsid w:val="008B3CCF"/>
    <w:rsid w:val="008B3F09"/>
    <w:rsid w:val="008B418B"/>
    <w:rsid w:val="008B4399"/>
    <w:rsid w:val="008B43B2"/>
    <w:rsid w:val="008B4BE3"/>
    <w:rsid w:val="008B4E76"/>
    <w:rsid w:val="008B4ED3"/>
    <w:rsid w:val="008B4F07"/>
    <w:rsid w:val="008B504D"/>
    <w:rsid w:val="008B51E2"/>
    <w:rsid w:val="008B52E8"/>
    <w:rsid w:val="008B54CA"/>
    <w:rsid w:val="008B57D8"/>
    <w:rsid w:val="008B5BC9"/>
    <w:rsid w:val="008B5EFE"/>
    <w:rsid w:val="008B5F4C"/>
    <w:rsid w:val="008B62D5"/>
    <w:rsid w:val="008B6433"/>
    <w:rsid w:val="008B6959"/>
    <w:rsid w:val="008B69B7"/>
    <w:rsid w:val="008B6C00"/>
    <w:rsid w:val="008B6C54"/>
    <w:rsid w:val="008B6DFD"/>
    <w:rsid w:val="008B6F36"/>
    <w:rsid w:val="008B6F5A"/>
    <w:rsid w:val="008B75B9"/>
    <w:rsid w:val="008B777B"/>
    <w:rsid w:val="008C0391"/>
    <w:rsid w:val="008C0786"/>
    <w:rsid w:val="008C07CE"/>
    <w:rsid w:val="008C0A79"/>
    <w:rsid w:val="008C1371"/>
    <w:rsid w:val="008C1615"/>
    <w:rsid w:val="008C1AB4"/>
    <w:rsid w:val="008C233D"/>
    <w:rsid w:val="008C2602"/>
    <w:rsid w:val="008C2754"/>
    <w:rsid w:val="008C2F4A"/>
    <w:rsid w:val="008C31CA"/>
    <w:rsid w:val="008C4D1F"/>
    <w:rsid w:val="008C51AA"/>
    <w:rsid w:val="008C5208"/>
    <w:rsid w:val="008C5720"/>
    <w:rsid w:val="008C5BA7"/>
    <w:rsid w:val="008C633F"/>
    <w:rsid w:val="008C67FC"/>
    <w:rsid w:val="008C700B"/>
    <w:rsid w:val="008C76A1"/>
    <w:rsid w:val="008C7C19"/>
    <w:rsid w:val="008C7FB2"/>
    <w:rsid w:val="008D0280"/>
    <w:rsid w:val="008D040D"/>
    <w:rsid w:val="008D0963"/>
    <w:rsid w:val="008D0B62"/>
    <w:rsid w:val="008D1111"/>
    <w:rsid w:val="008D122B"/>
    <w:rsid w:val="008D16E6"/>
    <w:rsid w:val="008D193F"/>
    <w:rsid w:val="008D195D"/>
    <w:rsid w:val="008D1C1B"/>
    <w:rsid w:val="008D1E85"/>
    <w:rsid w:val="008D2656"/>
    <w:rsid w:val="008D2679"/>
    <w:rsid w:val="008D29BE"/>
    <w:rsid w:val="008D2A4D"/>
    <w:rsid w:val="008D2E12"/>
    <w:rsid w:val="008D2F24"/>
    <w:rsid w:val="008D309A"/>
    <w:rsid w:val="008D3182"/>
    <w:rsid w:val="008D395C"/>
    <w:rsid w:val="008D4B72"/>
    <w:rsid w:val="008D4E26"/>
    <w:rsid w:val="008D4FD2"/>
    <w:rsid w:val="008D5252"/>
    <w:rsid w:val="008D5A4A"/>
    <w:rsid w:val="008D5D78"/>
    <w:rsid w:val="008D6142"/>
    <w:rsid w:val="008D67E4"/>
    <w:rsid w:val="008D751A"/>
    <w:rsid w:val="008D7B97"/>
    <w:rsid w:val="008E089A"/>
    <w:rsid w:val="008E0C61"/>
    <w:rsid w:val="008E1279"/>
    <w:rsid w:val="008E1487"/>
    <w:rsid w:val="008E1C56"/>
    <w:rsid w:val="008E2872"/>
    <w:rsid w:val="008E2951"/>
    <w:rsid w:val="008E2C4B"/>
    <w:rsid w:val="008E35C4"/>
    <w:rsid w:val="008E3913"/>
    <w:rsid w:val="008E3AD3"/>
    <w:rsid w:val="008E40E9"/>
    <w:rsid w:val="008E423B"/>
    <w:rsid w:val="008E4A47"/>
    <w:rsid w:val="008E4CE1"/>
    <w:rsid w:val="008E56F7"/>
    <w:rsid w:val="008E585F"/>
    <w:rsid w:val="008E60FF"/>
    <w:rsid w:val="008E6188"/>
    <w:rsid w:val="008E663A"/>
    <w:rsid w:val="008E694A"/>
    <w:rsid w:val="008E6B90"/>
    <w:rsid w:val="008E6FBF"/>
    <w:rsid w:val="008E7B2D"/>
    <w:rsid w:val="008F053B"/>
    <w:rsid w:val="008F0B14"/>
    <w:rsid w:val="008F0BB4"/>
    <w:rsid w:val="008F0C3E"/>
    <w:rsid w:val="008F0E3E"/>
    <w:rsid w:val="008F13B3"/>
    <w:rsid w:val="008F13C5"/>
    <w:rsid w:val="008F13E3"/>
    <w:rsid w:val="008F1599"/>
    <w:rsid w:val="008F1A09"/>
    <w:rsid w:val="008F219D"/>
    <w:rsid w:val="008F2326"/>
    <w:rsid w:val="008F238E"/>
    <w:rsid w:val="008F2772"/>
    <w:rsid w:val="008F2BE3"/>
    <w:rsid w:val="008F2DE2"/>
    <w:rsid w:val="008F325A"/>
    <w:rsid w:val="008F36E8"/>
    <w:rsid w:val="008F3743"/>
    <w:rsid w:val="008F4044"/>
    <w:rsid w:val="008F40D5"/>
    <w:rsid w:val="008F41C2"/>
    <w:rsid w:val="008F4265"/>
    <w:rsid w:val="008F4692"/>
    <w:rsid w:val="008F5020"/>
    <w:rsid w:val="008F5085"/>
    <w:rsid w:val="008F50BD"/>
    <w:rsid w:val="008F539C"/>
    <w:rsid w:val="008F5498"/>
    <w:rsid w:val="008F556D"/>
    <w:rsid w:val="008F563C"/>
    <w:rsid w:val="008F5704"/>
    <w:rsid w:val="008F5786"/>
    <w:rsid w:val="008F5B51"/>
    <w:rsid w:val="008F5DB5"/>
    <w:rsid w:val="008F67C2"/>
    <w:rsid w:val="008F68B9"/>
    <w:rsid w:val="008F69C3"/>
    <w:rsid w:val="008F7083"/>
    <w:rsid w:val="008F71BC"/>
    <w:rsid w:val="008F78D7"/>
    <w:rsid w:val="009008AC"/>
    <w:rsid w:val="0090091E"/>
    <w:rsid w:val="00900BC8"/>
    <w:rsid w:val="00900E1A"/>
    <w:rsid w:val="00900F76"/>
    <w:rsid w:val="0090120E"/>
    <w:rsid w:val="00901509"/>
    <w:rsid w:val="009017D2"/>
    <w:rsid w:val="00901E41"/>
    <w:rsid w:val="00901E71"/>
    <w:rsid w:val="0090221B"/>
    <w:rsid w:val="00902C30"/>
    <w:rsid w:val="0090301D"/>
    <w:rsid w:val="009034E7"/>
    <w:rsid w:val="0090354F"/>
    <w:rsid w:val="00903859"/>
    <w:rsid w:val="00903D53"/>
    <w:rsid w:val="009041B2"/>
    <w:rsid w:val="009044B9"/>
    <w:rsid w:val="009044DA"/>
    <w:rsid w:val="009048D2"/>
    <w:rsid w:val="0090502B"/>
    <w:rsid w:val="0090584A"/>
    <w:rsid w:val="009059D8"/>
    <w:rsid w:val="00905AFE"/>
    <w:rsid w:val="00906287"/>
    <w:rsid w:val="00906ACB"/>
    <w:rsid w:val="00907306"/>
    <w:rsid w:val="0090760E"/>
    <w:rsid w:val="00907BED"/>
    <w:rsid w:val="00907D6E"/>
    <w:rsid w:val="00907E7A"/>
    <w:rsid w:val="00910B97"/>
    <w:rsid w:val="00910D3F"/>
    <w:rsid w:val="009125B7"/>
    <w:rsid w:val="00912839"/>
    <w:rsid w:val="00912F74"/>
    <w:rsid w:val="009132DD"/>
    <w:rsid w:val="00913622"/>
    <w:rsid w:val="009137B7"/>
    <w:rsid w:val="009137E3"/>
    <w:rsid w:val="009140E4"/>
    <w:rsid w:val="00914A8C"/>
    <w:rsid w:val="00914CAB"/>
    <w:rsid w:val="00915395"/>
    <w:rsid w:val="00916738"/>
    <w:rsid w:val="0091685C"/>
    <w:rsid w:val="0091689D"/>
    <w:rsid w:val="00916FC6"/>
    <w:rsid w:val="00917E11"/>
    <w:rsid w:val="00917E4A"/>
    <w:rsid w:val="009201D4"/>
    <w:rsid w:val="0092029A"/>
    <w:rsid w:val="009206E8"/>
    <w:rsid w:val="00920759"/>
    <w:rsid w:val="009209EB"/>
    <w:rsid w:val="00920C56"/>
    <w:rsid w:val="00920D87"/>
    <w:rsid w:val="00920F65"/>
    <w:rsid w:val="0092129F"/>
    <w:rsid w:val="0092147F"/>
    <w:rsid w:val="00921649"/>
    <w:rsid w:val="009221FF"/>
    <w:rsid w:val="009222FE"/>
    <w:rsid w:val="00922C0E"/>
    <w:rsid w:val="0092328F"/>
    <w:rsid w:val="009233A6"/>
    <w:rsid w:val="00923633"/>
    <w:rsid w:val="009242CF"/>
    <w:rsid w:val="0092442D"/>
    <w:rsid w:val="009244E8"/>
    <w:rsid w:val="00925056"/>
    <w:rsid w:val="009250FF"/>
    <w:rsid w:val="00925C90"/>
    <w:rsid w:val="00925D8F"/>
    <w:rsid w:val="00925F03"/>
    <w:rsid w:val="009261A2"/>
    <w:rsid w:val="009261C6"/>
    <w:rsid w:val="00926807"/>
    <w:rsid w:val="00926DFF"/>
    <w:rsid w:val="00927BBA"/>
    <w:rsid w:val="00927E3F"/>
    <w:rsid w:val="00927EB7"/>
    <w:rsid w:val="00927EFF"/>
    <w:rsid w:val="00927F43"/>
    <w:rsid w:val="00927F97"/>
    <w:rsid w:val="009302E7"/>
    <w:rsid w:val="00930549"/>
    <w:rsid w:val="00930A1B"/>
    <w:rsid w:val="00930EA7"/>
    <w:rsid w:val="00931177"/>
    <w:rsid w:val="00931349"/>
    <w:rsid w:val="00931492"/>
    <w:rsid w:val="009315A9"/>
    <w:rsid w:val="009315C2"/>
    <w:rsid w:val="0093165C"/>
    <w:rsid w:val="00931F58"/>
    <w:rsid w:val="0093235E"/>
    <w:rsid w:val="0093254F"/>
    <w:rsid w:val="00932D80"/>
    <w:rsid w:val="00932E42"/>
    <w:rsid w:val="00933088"/>
    <w:rsid w:val="009333C2"/>
    <w:rsid w:val="00933EF6"/>
    <w:rsid w:val="009345D2"/>
    <w:rsid w:val="009348CE"/>
    <w:rsid w:val="00934D25"/>
    <w:rsid w:val="00935161"/>
    <w:rsid w:val="00935CE3"/>
    <w:rsid w:val="00935DE2"/>
    <w:rsid w:val="00935E58"/>
    <w:rsid w:val="00935EB1"/>
    <w:rsid w:val="00937204"/>
    <w:rsid w:val="00937886"/>
    <w:rsid w:val="00937BDD"/>
    <w:rsid w:val="00937DB2"/>
    <w:rsid w:val="00937E8B"/>
    <w:rsid w:val="009412E0"/>
    <w:rsid w:val="00941375"/>
    <w:rsid w:val="009414FB"/>
    <w:rsid w:val="00941776"/>
    <w:rsid w:val="009418B1"/>
    <w:rsid w:val="009419DB"/>
    <w:rsid w:val="00941C8B"/>
    <w:rsid w:val="009420DC"/>
    <w:rsid w:val="00942F40"/>
    <w:rsid w:val="009439E5"/>
    <w:rsid w:val="00943BC4"/>
    <w:rsid w:val="009440B3"/>
    <w:rsid w:val="009441AC"/>
    <w:rsid w:val="009445E9"/>
    <w:rsid w:val="009447A9"/>
    <w:rsid w:val="009449C0"/>
    <w:rsid w:val="00944BFA"/>
    <w:rsid w:val="00944D0D"/>
    <w:rsid w:val="0094524A"/>
    <w:rsid w:val="00945440"/>
    <w:rsid w:val="0094556F"/>
    <w:rsid w:val="00945854"/>
    <w:rsid w:val="00945A3F"/>
    <w:rsid w:val="00945CF3"/>
    <w:rsid w:val="00946008"/>
    <w:rsid w:val="00946356"/>
    <w:rsid w:val="0094652F"/>
    <w:rsid w:val="00946640"/>
    <w:rsid w:val="0094666B"/>
    <w:rsid w:val="00946C22"/>
    <w:rsid w:val="00946C50"/>
    <w:rsid w:val="00947060"/>
    <w:rsid w:val="00947070"/>
    <w:rsid w:val="00947176"/>
    <w:rsid w:val="009475AD"/>
    <w:rsid w:val="00947C6F"/>
    <w:rsid w:val="00947DA8"/>
    <w:rsid w:val="00947EB8"/>
    <w:rsid w:val="00947FAF"/>
    <w:rsid w:val="009502F2"/>
    <w:rsid w:val="009503DB"/>
    <w:rsid w:val="00950C2D"/>
    <w:rsid w:val="00950C4E"/>
    <w:rsid w:val="0095109E"/>
    <w:rsid w:val="0095115A"/>
    <w:rsid w:val="0095124C"/>
    <w:rsid w:val="009512E7"/>
    <w:rsid w:val="009514B1"/>
    <w:rsid w:val="009519B3"/>
    <w:rsid w:val="00951B71"/>
    <w:rsid w:val="00952380"/>
    <w:rsid w:val="0095273D"/>
    <w:rsid w:val="00952918"/>
    <w:rsid w:val="009530D0"/>
    <w:rsid w:val="009530D1"/>
    <w:rsid w:val="009533D0"/>
    <w:rsid w:val="00953EFC"/>
    <w:rsid w:val="00953F9B"/>
    <w:rsid w:val="0095408B"/>
    <w:rsid w:val="00954211"/>
    <w:rsid w:val="009549C2"/>
    <w:rsid w:val="00954EBC"/>
    <w:rsid w:val="0095507B"/>
    <w:rsid w:val="0095557A"/>
    <w:rsid w:val="00955C52"/>
    <w:rsid w:val="00955EBA"/>
    <w:rsid w:val="00956134"/>
    <w:rsid w:val="00956A2A"/>
    <w:rsid w:val="00956C80"/>
    <w:rsid w:val="009570EE"/>
    <w:rsid w:val="009576C5"/>
    <w:rsid w:val="00957E65"/>
    <w:rsid w:val="009602CD"/>
    <w:rsid w:val="00960537"/>
    <w:rsid w:val="00960660"/>
    <w:rsid w:val="00960726"/>
    <w:rsid w:val="00960996"/>
    <w:rsid w:val="00961432"/>
    <w:rsid w:val="009614CE"/>
    <w:rsid w:val="009614EE"/>
    <w:rsid w:val="00961968"/>
    <w:rsid w:val="00961E08"/>
    <w:rsid w:val="009620CF"/>
    <w:rsid w:val="00962597"/>
    <w:rsid w:val="009628B6"/>
    <w:rsid w:val="009629CD"/>
    <w:rsid w:val="00962F4E"/>
    <w:rsid w:val="00963019"/>
    <w:rsid w:val="0096367D"/>
    <w:rsid w:val="009636B1"/>
    <w:rsid w:val="00963D49"/>
    <w:rsid w:val="009641FD"/>
    <w:rsid w:val="00964C30"/>
    <w:rsid w:val="009650B1"/>
    <w:rsid w:val="00965286"/>
    <w:rsid w:val="0096566B"/>
    <w:rsid w:val="00965920"/>
    <w:rsid w:val="00965C35"/>
    <w:rsid w:val="00965DE9"/>
    <w:rsid w:val="009660C6"/>
    <w:rsid w:val="00966481"/>
    <w:rsid w:val="0096679C"/>
    <w:rsid w:val="00966864"/>
    <w:rsid w:val="00966D86"/>
    <w:rsid w:val="00967008"/>
    <w:rsid w:val="00967332"/>
    <w:rsid w:val="00967991"/>
    <w:rsid w:val="00967FB3"/>
    <w:rsid w:val="00970230"/>
    <w:rsid w:val="00970F88"/>
    <w:rsid w:val="009710E3"/>
    <w:rsid w:val="009711A1"/>
    <w:rsid w:val="00971B8B"/>
    <w:rsid w:val="009723C0"/>
    <w:rsid w:val="009729C6"/>
    <w:rsid w:val="00972DD5"/>
    <w:rsid w:val="00972FD1"/>
    <w:rsid w:val="00973416"/>
    <w:rsid w:val="0097352F"/>
    <w:rsid w:val="0097396F"/>
    <w:rsid w:val="00974B63"/>
    <w:rsid w:val="00974BD9"/>
    <w:rsid w:val="00975546"/>
    <w:rsid w:val="009758A2"/>
    <w:rsid w:val="00975E2B"/>
    <w:rsid w:val="009762A3"/>
    <w:rsid w:val="00976881"/>
    <w:rsid w:val="00976FEC"/>
    <w:rsid w:val="0097750A"/>
    <w:rsid w:val="0097784F"/>
    <w:rsid w:val="009779AE"/>
    <w:rsid w:val="00977AD9"/>
    <w:rsid w:val="00977B08"/>
    <w:rsid w:val="00977B37"/>
    <w:rsid w:val="00977CB7"/>
    <w:rsid w:val="00980131"/>
    <w:rsid w:val="009801B3"/>
    <w:rsid w:val="0098020B"/>
    <w:rsid w:val="009804CB"/>
    <w:rsid w:val="0098051B"/>
    <w:rsid w:val="00980779"/>
    <w:rsid w:val="00980B53"/>
    <w:rsid w:val="0098201C"/>
    <w:rsid w:val="009820A4"/>
    <w:rsid w:val="00982285"/>
    <w:rsid w:val="009827D6"/>
    <w:rsid w:val="00982BBA"/>
    <w:rsid w:val="0098335E"/>
    <w:rsid w:val="009833FB"/>
    <w:rsid w:val="00983D94"/>
    <w:rsid w:val="009843E2"/>
    <w:rsid w:val="009843F6"/>
    <w:rsid w:val="00984FBD"/>
    <w:rsid w:val="009850FA"/>
    <w:rsid w:val="009851FE"/>
    <w:rsid w:val="0098560A"/>
    <w:rsid w:val="00985BFF"/>
    <w:rsid w:val="00986F91"/>
    <w:rsid w:val="00987906"/>
    <w:rsid w:val="00987A11"/>
    <w:rsid w:val="00987E72"/>
    <w:rsid w:val="0099019D"/>
    <w:rsid w:val="0099052A"/>
    <w:rsid w:val="00990839"/>
    <w:rsid w:val="00990C35"/>
    <w:rsid w:val="00990C76"/>
    <w:rsid w:val="00990DBE"/>
    <w:rsid w:val="00990F1D"/>
    <w:rsid w:val="00991236"/>
    <w:rsid w:val="009913A6"/>
    <w:rsid w:val="0099176F"/>
    <w:rsid w:val="00991B41"/>
    <w:rsid w:val="00991DAA"/>
    <w:rsid w:val="00991F3F"/>
    <w:rsid w:val="00992B01"/>
    <w:rsid w:val="00992B70"/>
    <w:rsid w:val="00992F2F"/>
    <w:rsid w:val="0099333D"/>
    <w:rsid w:val="009933F0"/>
    <w:rsid w:val="00993622"/>
    <w:rsid w:val="0099374D"/>
    <w:rsid w:val="00993C99"/>
    <w:rsid w:val="00993DA7"/>
    <w:rsid w:val="009943A5"/>
    <w:rsid w:val="009946C7"/>
    <w:rsid w:val="00994D62"/>
    <w:rsid w:val="0099521E"/>
    <w:rsid w:val="009954B1"/>
    <w:rsid w:val="00995857"/>
    <w:rsid w:val="00995B07"/>
    <w:rsid w:val="00996492"/>
    <w:rsid w:val="00996585"/>
    <w:rsid w:val="009968ED"/>
    <w:rsid w:val="009969E7"/>
    <w:rsid w:val="0099713C"/>
    <w:rsid w:val="009972E0"/>
    <w:rsid w:val="00997CDF"/>
    <w:rsid w:val="00997D26"/>
    <w:rsid w:val="009A00DC"/>
    <w:rsid w:val="009A02D4"/>
    <w:rsid w:val="009A048D"/>
    <w:rsid w:val="009A075B"/>
    <w:rsid w:val="009A1020"/>
    <w:rsid w:val="009A113E"/>
    <w:rsid w:val="009A12C0"/>
    <w:rsid w:val="009A1694"/>
    <w:rsid w:val="009A28B3"/>
    <w:rsid w:val="009A2C81"/>
    <w:rsid w:val="009A32DD"/>
    <w:rsid w:val="009A3ABA"/>
    <w:rsid w:val="009A3DC8"/>
    <w:rsid w:val="009A444F"/>
    <w:rsid w:val="009A49A2"/>
    <w:rsid w:val="009A4CED"/>
    <w:rsid w:val="009A57BF"/>
    <w:rsid w:val="009A5BE3"/>
    <w:rsid w:val="009A61B2"/>
    <w:rsid w:val="009A6D1E"/>
    <w:rsid w:val="009A77A6"/>
    <w:rsid w:val="009A7B44"/>
    <w:rsid w:val="009B08D1"/>
    <w:rsid w:val="009B100A"/>
    <w:rsid w:val="009B1022"/>
    <w:rsid w:val="009B15B6"/>
    <w:rsid w:val="009B25B6"/>
    <w:rsid w:val="009B264B"/>
    <w:rsid w:val="009B27AB"/>
    <w:rsid w:val="009B2FE2"/>
    <w:rsid w:val="009B3BD7"/>
    <w:rsid w:val="009B448A"/>
    <w:rsid w:val="009B466F"/>
    <w:rsid w:val="009B4C69"/>
    <w:rsid w:val="009B4DA4"/>
    <w:rsid w:val="009B4E78"/>
    <w:rsid w:val="009B53EA"/>
    <w:rsid w:val="009B5D35"/>
    <w:rsid w:val="009B5EF6"/>
    <w:rsid w:val="009B6006"/>
    <w:rsid w:val="009B611B"/>
    <w:rsid w:val="009B648E"/>
    <w:rsid w:val="009B6BD1"/>
    <w:rsid w:val="009B6F0E"/>
    <w:rsid w:val="009B7244"/>
    <w:rsid w:val="009B7483"/>
    <w:rsid w:val="009B7A09"/>
    <w:rsid w:val="009B7EBE"/>
    <w:rsid w:val="009C0290"/>
    <w:rsid w:val="009C0559"/>
    <w:rsid w:val="009C0705"/>
    <w:rsid w:val="009C079C"/>
    <w:rsid w:val="009C0BC2"/>
    <w:rsid w:val="009C143C"/>
    <w:rsid w:val="009C158E"/>
    <w:rsid w:val="009C1614"/>
    <w:rsid w:val="009C19F5"/>
    <w:rsid w:val="009C1C84"/>
    <w:rsid w:val="009C1D06"/>
    <w:rsid w:val="009C1D14"/>
    <w:rsid w:val="009C1E30"/>
    <w:rsid w:val="009C2204"/>
    <w:rsid w:val="009C22B7"/>
    <w:rsid w:val="009C2794"/>
    <w:rsid w:val="009C2DFB"/>
    <w:rsid w:val="009C2FAD"/>
    <w:rsid w:val="009C353F"/>
    <w:rsid w:val="009C3A8D"/>
    <w:rsid w:val="009C4F88"/>
    <w:rsid w:val="009C552C"/>
    <w:rsid w:val="009C5BF0"/>
    <w:rsid w:val="009C5D70"/>
    <w:rsid w:val="009C636D"/>
    <w:rsid w:val="009C6770"/>
    <w:rsid w:val="009C68FD"/>
    <w:rsid w:val="009C69DE"/>
    <w:rsid w:val="009C6A3F"/>
    <w:rsid w:val="009C6B59"/>
    <w:rsid w:val="009C6EB9"/>
    <w:rsid w:val="009C776F"/>
    <w:rsid w:val="009D0764"/>
    <w:rsid w:val="009D0DAB"/>
    <w:rsid w:val="009D0DC6"/>
    <w:rsid w:val="009D18E0"/>
    <w:rsid w:val="009D1A5F"/>
    <w:rsid w:val="009D1C49"/>
    <w:rsid w:val="009D2352"/>
    <w:rsid w:val="009D2377"/>
    <w:rsid w:val="009D2CCD"/>
    <w:rsid w:val="009D2E9E"/>
    <w:rsid w:val="009D37B9"/>
    <w:rsid w:val="009D3891"/>
    <w:rsid w:val="009D3C04"/>
    <w:rsid w:val="009D3D6A"/>
    <w:rsid w:val="009D4310"/>
    <w:rsid w:val="009D4477"/>
    <w:rsid w:val="009D4911"/>
    <w:rsid w:val="009D4F61"/>
    <w:rsid w:val="009D5167"/>
    <w:rsid w:val="009D528D"/>
    <w:rsid w:val="009D578E"/>
    <w:rsid w:val="009D581F"/>
    <w:rsid w:val="009D5CDF"/>
    <w:rsid w:val="009D5D63"/>
    <w:rsid w:val="009D5E16"/>
    <w:rsid w:val="009D64AA"/>
    <w:rsid w:val="009D6956"/>
    <w:rsid w:val="009D72AE"/>
    <w:rsid w:val="009D7496"/>
    <w:rsid w:val="009D79B5"/>
    <w:rsid w:val="009E00E1"/>
    <w:rsid w:val="009E056B"/>
    <w:rsid w:val="009E1113"/>
    <w:rsid w:val="009E135C"/>
    <w:rsid w:val="009E1877"/>
    <w:rsid w:val="009E1963"/>
    <w:rsid w:val="009E25E8"/>
    <w:rsid w:val="009E2FC1"/>
    <w:rsid w:val="009E3511"/>
    <w:rsid w:val="009E35CC"/>
    <w:rsid w:val="009E3636"/>
    <w:rsid w:val="009E3A5B"/>
    <w:rsid w:val="009E3BAA"/>
    <w:rsid w:val="009E3E8D"/>
    <w:rsid w:val="009E3FBC"/>
    <w:rsid w:val="009E4014"/>
    <w:rsid w:val="009E49E3"/>
    <w:rsid w:val="009E49E8"/>
    <w:rsid w:val="009E4D20"/>
    <w:rsid w:val="009E4E7E"/>
    <w:rsid w:val="009E514C"/>
    <w:rsid w:val="009E5EFD"/>
    <w:rsid w:val="009E6262"/>
    <w:rsid w:val="009E670C"/>
    <w:rsid w:val="009E6758"/>
    <w:rsid w:val="009E67DD"/>
    <w:rsid w:val="009E6CAA"/>
    <w:rsid w:val="009E74F0"/>
    <w:rsid w:val="009E7546"/>
    <w:rsid w:val="009E7AB7"/>
    <w:rsid w:val="009F0037"/>
    <w:rsid w:val="009F00E2"/>
    <w:rsid w:val="009F08CB"/>
    <w:rsid w:val="009F190B"/>
    <w:rsid w:val="009F1932"/>
    <w:rsid w:val="009F19A9"/>
    <w:rsid w:val="009F1DF9"/>
    <w:rsid w:val="009F1E88"/>
    <w:rsid w:val="009F2302"/>
    <w:rsid w:val="009F2354"/>
    <w:rsid w:val="009F25DA"/>
    <w:rsid w:val="009F2A46"/>
    <w:rsid w:val="009F2BF4"/>
    <w:rsid w:val="009F31E4"/>
    <w:rsid w:val="009F36C2"/>
    <w:rsid w:val="009F3C75"/>
    <w:rsid w:val="009F3E50"/>
    <w:rsid w:val="009F47E3"/>
    <w:rsid w:val="009F4D6D"/>
    <w:rsid w:val="009F4F2C"/>
    <w:rsid w:val="009F5600"/>
    <w:rsid w:val="009F5824"/>
    <w:rsid w:val="009F5A3A"/>
    <w:rsid w:val="009F5A86"/>
    <w:rsid w:val="009F629B"/>
    <w:rsid w:val="009F6641"/>
    <w:rsid w:val="009F67FF"/>
    <w:rsid w:val="009F6F67"/>
    <w:rsid w:val="009F6FF7"/>
    <w:rsid w:val="009F722E"/>
    <w:rsid w:val="009F74B6"/>
    <w:rsid w:val="00A000C8"/>
    <w:rsid w:val="00A00EAF"/>
    <w:rsid w:val="00A011D3"/>
    <w:rsid w:val="00A01445"/>
    <w:rsid w:val="00A01C11"/>
    <w:rsid w:val="00A01C69"/>
    <w:rsid w:val="00A01DDF"/>
    <w:rsid w:val="00A021D6"/>
    <w:rsid w:val="00A028FE"/>
    <w:rsid w:val="00A03088"/>
    <w:rsid w:val="00A03866"/>
    <w:rsid w:val="00A03CC4"/>
    <w:rsid w:val="00A03D9B"/>
    <w:rsid w:val="00A03E0D"/>
    <w:rsid w:val="00A03E1B"/>
    <w:rsid w:val="00A04176"/>
    <w:rsid w:val="00A042DE"/>
    <w:rsid w:val="00A04667"/>
    <w:rsid w:val="00A0502A"/>
    <w:rsid w:val="00A05C9F"/>
    <w:rsid w:val="00A06029"/>
    <w:rsid w:val="00A06341"/>
    <w:rsid w:val="00A06506"/>
    <w:rsid w:val="00A069C7"/>
    <w:rsid w:val="00A075F4"/>
    <w:rsid w:val="00A07860"/>
    <w:rsid w:val="00A0796D"/>
    <w:rsid w:val="00A07CDF"/>
    <w:rsid w:val="00A1074A"/>
    <w:rsid w:val="00A10852"/>
    <w:rsid w:val="00A10C84"/>
    <w:rsid w:val="00A10E30"/>
    <w:rsid w:val="00A11526"/>
    <w:rsid w:val="00A116D5"/>
    <w:rsid w:val="00A118DD"/>
    <w:rsid w:val="00A11E07"/>
    <w:rsid w:val="00A120AE"/>
    <w:rsid w:val="00A12155"/>
    <w:rsid w:val="00A12173"/>
    <w:rsid w:val="00A123BB"/>
    <w:rsid w:val="00A123D7"/>
    <w:rsid w:val="00A1268C"/>
    <w:rsid w:val="00A12745"/>
    <w:rsid w:val="00A1324D"/>
    <w:rsid w:val="00A1369F"/>
    <w:rsid w:val="00A13A7B"/>
    <w:rsid w:val="00A13B82"/>
    <w:rsid w:val="00A1471F"/>
    <w:rsid w:val="00A147F8"/>
    <w:rsid w:val="00A14CAF"/>
    <w:rsid w:val="00A15255"/>
    <w:rsid w:val="00A1582D"/>
    <w:rsid w:val="00A15F49"/>
    <w:rsid w:val="00A16A22"/>
    <w:rsid w:val="00A173E5"/>
    <w:rsid w:val="00A174E2"/>
    <w:rsid w:val="00A175B8"/>
    <w:rsid w:val="00A176EB"/>
    <w:rsid w:val="00A20A08"/>
    <w:rsid w:val="00A20B37"/>
    <w:rsid w:val="00A20C54"/>
    <w:rsid w:val="00A20F11"/>
    <w:rsid w:val="00A20F17"/>
    <w:rsid w:val="00A211AF"/>
    <w:rsid w:val="00A219ED"/>
    <w:rsid w:val="00A21D18"/>
    <w:rsid w:val="00A21DF0"/>
    <w:rsid w:val="00A21E0C"/>
    <w:rsid w:val="00A22F9D"/>
    <w:rsid w:val="00A230A7"/>
    <w:rsid w:val="00A2316E"/>
    <w:rsid w:val="00A23228"/>
    <w:rsid w:val="00A23E33"/>
    <w:rsid w:val="00A23FE8"/>
    <w:rsid w:val="00A24031"/>
    <w:rsid w:val="00A24321"/>
    <w:rsid w:val="00A24406"/>
    <w:rsid w:val="00A2480E"/>
    <w:rsid w:val="00A24B5E"/>
    <w:rsid w:val="00A25302"/>
    <w:rsid w:val="00A25473"/>
    <w:rsid w:val="00A25501"/>
    <w:rsid w:val="00A25C59"/>
    <w:rsid w:val="00A25D70"/>
    <w:rsid w:val="00A263D5"/>
    <w:rsid w:val="00A26E26"/>
    <w:rsid w:val="00A3018A"/>
    <w:rsid w:val="00A303DE"/>
    <w:rsid w:val="00A30663"/>
    <w:rsid w:val="00A30927"/>
    <w:rsid w:val="00A30B15"/>
    <w:rsid w:val="00A30EFA"/>
    <w:rsid w:val="00A3149F"/>
    <w:rsid w:val="00A3161D"/>
    <w:rsid w:val="00A31B33"/>
    <w:rsid w:val="00A31FC6"/>
    <w:rsid w:val="00A32023"/>
    <w:rsid w:val="00A32069"/>
    <w:rsid w:val="00A320F8"/>
    <w:rsid w:val="00A32B71"/>
    <w:rsid w:val="00A334CE"/>
    <w:rsid w:val="00A338E0"/>
    <w:rsid w:val="00A33ACE"/>
    <w:rsid w:val="00A345C0"/>
    <w:rsid w:val="00A34984"/>
    <w:rsid w:val="00A356A1"/>
    <w:rsid w:val="00A35999"/>
    <w:rsid w:val="00A35EF8"/>
    <w:rsid w:val="00A3634A"/>
    <w:rsid w:val="00A366A9"/>
    <w:rsid w:val="00A36772"/>
    <w:rsid w:val="00A368D5"/>
    <w:rsid w:val="00A36B83"/>
    <w:rsid w:val="00A36D38"/>
    <w:rsid w:val="00A37083"/>
    <w:rsid w:val="00A37779"/>
    <w:rsid w:val="00A37E32"/>
    <w:rsid w:val="00A37E89"/>
    <w:rsid w:val="00A40378"/>
    <w:rsid w:val="00A40DA6"/>
    <w:rsid w:val="00A4103F"/>
    <w:rsid w:val="00A41088"/>
    <w:rsid w:val="00A4123E"/>
    <w:rsid w:val="00A415D9"/>
    <w:rsid w:val="00A41669"/>
    <w:rsid w:val="00A4166C"/>
    <w:rsid w:val="00A417C3"/>
    <w:rsid w:val="00A41868"/>
    <w:rsid w:val="00A42259"/>
    <w:rsid w:val="00A42D05"/>
    <w:rsid w:val="00A42DA3"/>
    <w:rsid w:val="00A42EE2"/>
    <w:rsid w:val="00A432D8"/>
    <w:rsid w:val="00A438D6"/>
    <w:rsid w:val="00A44212"/>
    <w:rsid w:val="00A44800"/>
    <w:rsid w:val="00A4484F"/>
    <w:rsid w:val="00A44BE9"/>
    <w:rsid w:val="00A45318"/>
    <w:rsid w:val="00A4546F"/>
    <w:rsid w:val="00A454CC"/>
    <w:rsid w:val="00A4563E"/>
    <w:rsid w:val="00A459D1"/>
    <w:rsid w:val="00A45F70"/>
    <w:rsid w:val="00A46278"/>
    <w:rsid w:val="00A46476"/>
    <w:rsid w:val="00A469E7"/>
    <w:rsid w:val="00A46B13"/>
    <w:rsid w:val="00A46E78"/>
    <w:rsid w:val="00A47C5B"/>
    <w:rsid w:val="00A47F3E"/>
    <w:rsid w:val="00A50808"/>
    <w:rsid w:val="00A5105F"/>
    <w:rsid w:val="00A51065"/>
    <w:rsid w:val="00A5120A"/>
    <w:rsid w:val="00A51A54"/>
    <w:rsid w:val="00A521CA"/>
    <w:rsid w:val="00A52272"/>
    <w:rsid w:val="00A52717"/>
    <w:rsid w:val="00A52886"/>
    <w:rsid w:val="00A528BC"/>
    <w:rsid w:val="00A53378"/>
    <w:rsid w:val="00A5342F"/>
    <w:rsid w:val="00A53C4F"/>
    <w:rsid w:val="00A540FB"/>
    <w:rsid w:val="00A541C2"/>
    <w:rsid w:val="00A546E8"/>
    <w:rsid w:val="00A547BC"/>
    <w:rsid w:val="00A54C51"/>
    <w:rsid w:val="00A54D17"/>
    <w:rsid w:val="00A552F2"/>
    <w:rsid w:val="00A5533D"/>
    <w:rsid w:val="00A55585"/>
    <w:rsid w:val="00A55767"/>
    <w:rsid w:val="00A559A1"/>
    <w:rsid w:val="00A55B87"/>
    <w:rsid w:val="00A55D95"/>
    <w:rsid w:val="00A55FE0"/>
    <w:rsid w:val="00A561A2"/>
    <w:rsid w:val="00A56236"/>
    <w:rsid w:val="00A5640A"/>
    <w:rsid w:val="00A567D1"/>
    <w:rsid w:val="00A56BE0"/>
    <w:rsid w:val="00A57858"/>
    <w:rsid w:val="00A57943"/>
    <w:rsid w:val="00A57990"/>
    <w:rsid w:val="00A6009D"/>
    <w:rsid w:val="00A603FB"/>
    <w:rsid w:val="00A608AD"/>
    <w:rsid w:val="00A60E9F"/>
    <w:rsid w:val="00A6132F"/>
    <w:rsid w:val="00A61CE4"/>
    <w:rsid w:val="00A61DF5"/>
    <w:rsid w:val="00A6215F"/>
    <w:rsid w:val="00A62B61"/>
    <w:rsid w:val="00A62F33"/>
    <w:rsid w:val="00A62F5A"/>
    <w:rsid w:val="00A64440"/>
    <w:rsid w:val="00A64C60"/>
    <w:rsid w:val="00A64CBE"/>
    <w:rsid w:val="00A653DC"/>
    <w:rsid w:val="00A660B9"/>
    <w:rsid w:val="00A6613D"/>
    <w:rsid w:val="00A66B05"/>
    <w:rsid w:val="00A66F1A"/>
    <w:rsid w:val="00A67A3B"/>
    <w:rsid w:val="00A67A5B"/>
    <w:rsid w:val="00A67A81"/>
    <w:rsid w:val="00A67E33"/>
    <w:rsid w:val="00A70074"/>
    <w:rsid w:val="00A704A5"/>
    <w:rsid w:val="00A711BC"/>
    <w:rsid w:val="00A71256"/>
    <w:rsid w:val="00A7166C"/>
    <w:rsid w:val="00A717C1"/>
    <w:rsid w:val="00A71CC8"/>
    <w:rsid w:val="00A71E49"/>
    <w:rsid w:val="00A7200C"/>
    <w:rsid w:val="00A721AA"/>
    <w:rsid w:val="00A7222F"/>
    <w:rsid w:val="00A72A11"/>
    <w:rsid w:val="00A732B1"/>
    <w:rsid w:val="00A7360E"/>
    <w:rsid w:val="00A736FE"/>
    <w:rsid w:val="00A73B7E"/>
    <w:rsid w:val="00A73EB5"/>
    <w:rsid w:val="00A7461E"/>
    <w:rsid w:val="00A74E29"/>
    <w:rsid w:val="00A7544B"/>
    <w:rsid w:val="00A75AA9"/>
    <w:rsid w:val="00A7610A"/>
    <w:rsid w:val="00A761A9"/>
    <w:rsid w:val="00A762BB"/>
    <w:rsid w:val="00A763DB"/>
    <w:rsid w:val="00A764DB"/>
    <w:rsid w:val="00A765BE"/>
    <w:rsid w:val="00A76802"/>
    <w:rsid w:val="00A769F2"/>
    <w:rsid w:val="00A76CDD"/>
    <w:rsid w:val="00A76D32"/>
    <w:rsid w:val="00A770FE"/>
    <w:rsid w:val="00A77630"/>
    <w:rsid w:val="00A7775F"/>
    <w:rsid w:val="00A800FB"/>
    <w:rsid w:val="00A80389"/>
    <w:rsid w:val="00A80692"/>
    <w:rsid w:val="00A80881"/>
    <w:rsid w:val="00A80BBC"/>
    <w:rsid w:val="00A81298"/>
    <w:rsid w:val="00A813FA"/>
    <w:rsid w:val="00A814DD"/>
    <w:rsid w:val="00A81C4D"/>
    <w:rsid w:val="00A82A0A"/>
    <w:rsid w:val="00A82D32"/>
    <w:rsid w:val="00A83D0C"/>
    <w:rsid w:val="00A84074"/>
    <w:rsid w:val="00A84095"/>
    <w:rsid w:val="00A8449F"/>
    <w:rsid w:val="00A84BFA"/>
    <w:rsid w:val="00A84EAF"/>
    <w:rsid w:val="00A85918"/>
    <w:rsid w:val="00A86041"/>
    <w:rsid w:val="00A864B1"/>
    <w:rsid w:val="00A86941"/>
    <w:rsid w:val="00A8743D"/>
    <w:rsid w:val="00A877BB"/>
    <w:rsid w:val="00A90090"/>
    <w:rsid w:val="00A900E3"/>
    <w:rsid w:val="00A903A7"/>
    <w:rsid w:val="00A90781"/>
    <w:rsid w:val="00A909F2"/>
    <w:rsid w:val="00A90B99"/>
    <w:rsid w:val="00A90FF4"/>
    <w:rsid w:val="00A910DA"/>
    <w:rsid w:val="00A91406"/>
    <w:rsid w:val="00A91653"/>
    <w:rsid w:val="00A91993"/>
    <w:rsid w:val="00A91B2B"/>
    <w:rsid w:val="00A91D13"/>
    <w:rsid w:val="00A9209C"/>
    <w:rsid w:val="00A920C4"/>
    <w:rsid w:val="00A92829"/>
    <w:rsid w:val="00A930A6"/>
    <w:rsid w:val="00A93166"/>
    <w:rsid w:val="00A93364"/>
    <w:rsid w:val="00A94506"/>
    <w:rsid w:val="00A94800"/>
    <w:rsid w:val="00A95CE0"/>
    <w:rsid w:val="00A963D1"/>
    <w:rsid w:val="00A968CC"/>
    <w:rsid w:val="00A96A47"/>
    <w:rsid w:val="00A96B67"/>
    <w:rsid w:val="00A96C99"/>
    <w:rsid w:val="00A96F54"/>
    <w:rsid w:val="00A97065"/>
    <w:rsid w:val="00A97160"/>
    <w:rsid w:val="00A973FF"/>
    <w:rsid w:val="00A976FF"/>
    <w:rsid w:val="00A979D5"/>
    <w:rsid w:val="00A97D9A"/>
    <w:rsid w:val="00AA004B"/>
    <w:rsid w:val="00AA0375"/>
    <w:rsid w:val="00AA0388"/>
    <w:rsid w:val="00AA0C68"/>
    <w:rsid w:val="00AA0F12"/>
    <w:rsid w:val="00AA1AE7"/>
    <w:rsid w:val="00AA213C"/>
    <w:rsid w:val="00AA424D"/>
    <w:rsid w:val="00AA4538"/>
    <w:rsid w:val="00AA47F7"/>
    <w:rsid w:val="00AA49F6"/>
    <w:rsid w:val="00AA527C"/>
    <w:rsid w:val="00AA538B"/>
    <w:rsid w:val="00AA579D"/>
    <w:rsid w:val="00AA5B48"/>
    <w:rsid w:val="00AA6B06"/>
    <w:rsid w:val="00AA7205"/>
    <w:rsid w:val="00AA77D8"/>
    <w:rsid w:val="00AA78D2"/>
    <w:rsid w:val="00AA7F71"/>
    <w:rsid w:val="00AB0878"/>
    <w:rsid w:val="00AB0B0E"/>
    <w:rsid w:val="00AB0DA5"/>
    <w:rsid w:val="00AB0FEC"/>
    <w:rsid w:val="00AB11CF"/>
    <w:rsid w:val="00AB1535"/>
    <w:rsid w:val="00AB2AFC"/>
    <w:rsid w:val="00AB3013"/>
    <w:rsid w:val="00AB33D3"/>
    <w:rsid w:val="00AB3473"/>
    <w:rsid w:val="00AB3694"/>
    <w:rsid w:val="00AB3BEE"/>
    <w:rsid w:val="00AB3C2E"/>
    <w:rsid w:val="00AB42C9"/>
    <w:rsid w:val="00AB537E"/>
    <w:rsid w:val="00AB5D2D"/>
    <w:rsid w:val="00AB5E8F"/>
    <w:rsid w:val="00AB6A6C"/>
    <w:rsid w:val="00AB6F3F"/>
    <w:rsid w:val="00AB74B9"/>
    <w:rsid w:val="00AB7604"/>
    <w:rsid w:val="00AB79F3"/>
    <w:rsid w:val="00AB7A4B"/>
    <w:rsid w:val="00AB7A9B"/>
    <w:rsid w:val="00AB7B01"/>
    <w:rsid w:val="00AB7E1E"/>
    <w:rsid w:val="00AC00EE"/>
    <w:rsid w:val="00AC0523"/>
    <w:rsid w:val="00AC0D4D"/>
    <w:rsid w:val="00AC1278"/>
    <w:rsid w:val="00AC1C3E"/>
    <w:rsid w:val="00AC26C6"/>
    <w:rsid w:val="00AC2DE9"/>
    <w:rsid w:val="00AC2E77"/>
    <w:rsid w:val="00AC30C3"/>
    <w:rsid w:val="00AC30F2"/>
    <w:rsid w:val="00AC398D"/>
    <w:rsid w:val="00AC403A"/>
    <w:rsid w:val="00AC42D5"/>
    <w:rsid w:val="00AC4319"/>
    <w:rsid w:val="00AC4728"/>
    <w:rsid w:val="00AC4896"/>
    <w:rsid w:val="00AC4B4B"/>
    <w:rsid w:val="00AC5784"/>
    <w:rsid w:val="00AC5BC2"/>
    <w:rsid w:val="00AC604C"/>
    <w:rsid w:val="00AC612C"/>
    <w:rsid w:val="00AC623B"/>
    <w:rsid w:val="00AC630B"/>
    <w:rsid w:val="00AC669F"/>
    <w:rsid w:val="00AC6783"/>
    <w:rsid w:val="00AC6868"/>
    <w:rsid w:val="00AC7433"/>
    <w:rsid w:val="00AC768D"/>
    <w:rsid w:val="00AC78DF"/>
    <w:rsid w:val="00AC791F"/>
    <w:rsid w:val="00AD0CBD"/>
    <w:rsid w:val="00AD1212"/>
    <w:rsid w:val="00AD1AF7"/>
    <w:rsid w:val="00AD1E0C"/>
    <w:rsid w:val="00AD230E"/>
    <w:rsid w:val="00AD23EF"/>
    <w:rsid w:val="00AD27D1"/>
    <w:rsid w:val="00AD2910"/>
    <w:rsid w:val="00AD2A46"/>
    <w:rsid w:val="00AD319B"/>
    <w:rsid w:val="00AD37F1"/>
    <w:rsid w:val="00AD3AAD"/>
    <w:rsid w:val="00AD3BCF"/>
    <w:rsid w:val="00AD3C13"/>
    <w:rsid w:val="00AD3C67"/>
    <w:rsid w:val="00AD3F49"/>
    <w:rsid w:val="00AD3FA5"/>
    <w:rsid w:val="00AD4113"/>
    <w:rsid w:val="00AD47A1"/>
    <w:rsid w:val="00AD4829"/>
    <w:rsid w:val="00AD4ACF"/>
    <w:rsid w:val="00AD5A41"/>
    <w:rsid w:val="00AD5D0C"/>
    <w:rsid w:val="00AD66E2"/>
    <w:rsid w:val="00AD66FC"/>
    <w:rsid w:val="00AD6AF0"/>
    <w:rsid w:val="00AD6B19"/>
    <w:rsid w:val="00AD6CA1"/>
    <w:rsid w:val="00AD6D0D"/>
    <w:rsid w:val="00AD6EB6"/>
    <w:rsid w:val="00AE0684"/>
    <w:rsid w:val="00AE08D3"/>
    <w:rsid w:val="00AE0AC8"/>
    <w:rsid w:val="00AE0FF1"/>
    <w:rsid w:val="00AE1683"/>
    <w:rsid w:val="00AE18C5"/>
    <w:rsid w:val="00AE19E4"/>
    <w:rsid w:val="00AE1FD6"/>
    <w:rsid w:val="00AE234B"/>
    <w:rsid w:val="00AE2E31"/>
    <w:rsid w:val="00AE382A"/>
    <w:rsid w:val="00AE3F63"/>
    <w:rsid w:val="00AE41DD"/>
    <w:rsid w:val="00AE455E"/>
    <w:rsid w:val="00AE49A7"/>
    <w:rsid w:val="00AE4AD5"/>
    <w:rsid w:val="00AE4CF2"/>
    <w:rsid w:val="00AE4ECD"/>
    <w:rsid w:val="00AE5818"/>
    <w:rsid w:val="00AE5843"/>
    <w:rsid w:val="00AE5862"/>
    <w:rsid w:val="00AE5C6D"/>
    <w:rsid w:val="00AE6D4C"/>
    <w:rsid w:val="00AE70AE"/>
    <w:rsid w:val="00AE70C9"/>
    <w:rsid w:val="00AE71B4"/>
    <w:rsid w:val="00AE73ED"/>
    <w:rsid w:val="00AE76F9"/>
    <w:rsid w:val="00AF03C2"/>
    <w:rsid w:val="00AF04EE"/>
    <w:rsid w:val="00AF11FB"/>
    <w:rsid w:val="00AF1981"/>
    <w:rsid w:val="00AF1B32"/>
    <w:rsid w:val="00AF2B45"/>
    <w:rsid w:val="00AF3367"/>
    <w:rsid w:val="00AF34EF"/>
    <w:rsid w:val="00AF354C"/>
    <w:rsid w:val="00AF363D"/>
    <w:rsid w:val="00AF3D16"/>
    <w:rsid w:val="00AF4A4F"/>
    <w:rsid w:val="00AF50D6"/>
    <w:rsid w:val="00AF5237"/>
    <w:rsid w:val="00AF5520"/>
    <w:rsid w:val="00AF5965"/>
    <w:rsid w:val="00AF5FCF"/>
    <w:rsid w:val="00AF63D6"/>
    <w:rsid w:val="00AF6495"/>
    <w:rsid w:val="00AF700E"/>
    <w:rsid w:val="00AF7065"/>
    <w:rsid w:val="00AF7A45"/>
    <w:rsid w:val="00AF7A7D"/>
    <w:rsid w:val="00AF7CC7"/>
    <w:rsid w:val="00AF7F00"/>
    <w:rsid w:val="00B00013"/>
    <w:rsid w:val="00B0010D"/>
    <w:rsid w:val="00B00436"/>
    <w:rsid w:val="00B007F4"/>
    <w:rsid w:val="00B00959"/>
    <w:rsid w:val="00B013F7"/>
    <w:rsid w:val="00B0185F"/>
    <w:rsid w:val="00B01969"/>
    <w:rsid w:val="00B01CE6"/>
    <w:rsid w:val="00B01D3F"/>
    <w:rsid w:val="00B01DAB"/>
    <w:rsid w:val="00B02777"/>
    <w:rsid w:val="00B0366F"/>
    <w:rsid w:val="00B03D05"/>
    <w:rsid w:val="00B03E1F"/>
    <w:rsid w:val="00B04200"/>
    <w:rsid w:val="00B045CC"/>
    <w:rsid w:val="00B04828"/>
    <w:rsid w:val="00B04B21"/>
    <w:rsid w:val="00B04F9F"/>
    <w:rsid w:val="00B05753"/>
    <w:rsid w:val="00B05896"/>
    <w:rsid w:val="00B05F88"/>
    <w:rsid w:val="00B06DE1"/>
    <w:rsid w:val="00B0737E"/>
    <w:rsid w:val="00B076D8"/>
    <w:rsid w:val="00B0780E"/>
    <w:rsid w:val="00B07DBF"/>
    <w:rsid w:val="00B10046"/>
    <w:rsid w:val="00B102CD"/>
    <w:rsid w:val="00B10C43"/>
    <w:rsid w:val="00B1102D"/>
    <w:rsid w:val="00B113B9"/>
    <w:rsid w:val="00B114B8"/>
    <w:rsid w:val="00B118E0"/>
    <w:rsid w:val="00B11E73"/>
    <w:rsid w:val="00B12146"/>
    <w:rsid w:val="00B12277"/>
    <w:rsid w:val="00B126D8"/>
    <w:rsid w:val="00B1286D"/>
    <w:rsid w:val="00B12A1D"/>
    <w:rsid w:val="00B12E3D"/>
    <w:rsid w:val="00B1349C"/>
    <w:rsid w:val="00B13C94"/>
    <w:rsid w:val="00B13D7F"/>
    <w:rsid w:val="00B13F86"/>
    <w:rsid w:val="00B14689"/>
    <w:rsid w:val="00B14EBF"/>
    <w:rsid w:val="00B15204"/>
    <w:rsid w:val="00B15519"/>
    <w:rsid w:val="00B15545"/>
    <w:rsid w:val="00B155F3"/>
    <w:rsid w:val="00B15819"/>
    <w:rsid w:val="00B15BA0"/>
    <w:rsid w:val="00B15DD0"/>
    <w:rsid w:val="00B1611F"/>
    <w:rsid w:val="00B166B3"/>
    <w:rsid w:val="00B169E4"/>
    <w:rsid w:val="00B16DE4"/>
    <w:rsid w:val="00B16FEE"/>
    <w:rsid w:val="00B1704D"/>
    <w:rsid w:val="00B17363"/>
    <w:rsid w:val="00B17413"/>
    <w:rsid w:val="00B17665"/>
    <w:rsid w:val="00B1780E"/>
    <w:rsid w:val="00B17A37"/>
    <w:rsid w:val="00B17CCC"/>
    <w:rsid w:val="00B17D71"/>
    <w:rsid w:val="00B17F36"/>
    <w:rsid w:val="00B20316"/>
    <w:rsid w:val="00B205A9"/>
    <w:rsid w:val="00B22262"/>
    <w:rsid w:val="00B22411"/>
    <w:rsid w:val="00B225E1"/>
    <w:rsid w:val="00B228A1"/>
    <w:rsid w:val="00B22A1A"/>
    <w:rsid w:val="00B237F4"/>
    <w:rsid w:val="00B238B7"/>
    <w:rsid w:val="00B23E3B"/>
    <w:rsid w:val="00B23EFA"/>
    <w:rsid w:val="00B2415E"/>
    <w:rsid w:val="00B245B5"/>
    <w:rsid w:val="00B24F49"/>
    <w:rsid w:val="00B25348"/>
    <w:rsid w:val="00B25A92"/>
    <w:rsid w:val="00B263A8"/>
    <w:rsid w:val="00B2641D"/>
    <w:rsid w:val="00B26477"/>
    <w:rsid w:val="00B26889"/>
    <w:rsid w:val="00B2730D"/>
    <w:rsid w:val="00B27672"/>
    <w:rsid w:val="00B27A5F"/>
    <w:rsid w:val="00B30077"/>
    <w:rsid w:val="00B302F9"/>
    <w:rsid w:val="00B306BF"/>
    <w:rsid w:val="00B30CB1"/>
    <w:rsid w:val="00B3128E"/>
    <w:rsid w:val="00B3171C"/>
    <w:rsid w:val="00B31941"/>
    <w:rsid w:val="00B31DE2"/>
    <w:rsid w:val="00B31E1E"/>
    <w:rsid w:val="00B3202D"/>
    <w:rsid w:val="00B32049"/>
    <w:rsid w:val="00B32122"/>
    <w:rsid w:val="00B33207"/>
    <w:rsid w:val="00B338B6"/>
    <w:rsid w:val="00B345B2"/>
    <w:rsid w:val="00B3563F"/>
    <w:rsid w:val="00B3583A"/>
    <w:rsid w:val="00B35AC7"/>
    <w:rsid w:val="00B3604E"/>
    <w:rsid w:val="00B3645C"/>
    <w:rsid w:val="00B36574"/>
    <w:rsid w:val="00B36A1F"/>
    <w:rsid w:val="00B37056"/>
    <w:rsid w:val="00B37067"/>
    <w:rsid w:val="00B37071"/>
    <w:rsid w:val="00B37276"/>
    <w:rsid w:val="00B3789B"/>
    <w:rsid w:val="00B37CD1"/>
    <w:rsid w:val="00B37F04"/>
    <w:rsid w:val="00B40353"/>
    <w:rsid w:val="00B406A8"/>
    <w:rsid w:val="00B40C91"/>
    <w:rsid w:val="00B40F9C"/>
    <w:rsid w:val="00B4101F"/>
    <w:rsid w:val="00B41025"/>
    <w:rsid w:val="00B41436"/>
    <w:rsid w:val="00B414B5"/>
    <w:rsid w:val="00B4177F"/>
    <w:rsid w:val="00B41ABB"/>
    <w:rsid w:val="00B41CB4"/>
    <w:rsid w:val="00B41CE4"/>
    <w:rsid w:val="00B420D4"/>
    <w:rsid w:val="00B42C09"/>
    <w:rsid w:val="00B42EDA"/>
    <w:rsid w:val="00B4328B"/>
    <w:rsid w:val="00B4377E"/>
    <w:rsid w:val="00B43797"/>
    <w:rsid w:val="00B43AC4"/>
    <w:rsid w:val="00B442AD"/>
    <w:rsid w:val="00B446B2"/>
    <w:rsid w:val="00B4484A"/>
    <w:rsid w:val="00B44C72"/>
    <w:rsid w:val="00B44D0E"/>
    <w:rsid w:val="00B44F24"/>
    <w:rsid w:val="00B468C4"/>
    <w:rsid w:val="00B46A57"/>
    <w:rsid w:val="00B46BBD"/>
    <w:rsid w:val="00B47004"/>
    <w:rsid w:val="00B4731B"/>
    <w:rsid w:val="00B47FB7"/>
    <w:rsid w:val="00B47FCD"/>
    <w:rsid w:val="00B50139"/>
    <w:rsid w:val="00B50248"/>
    <w:rsid w:val="00B502DC"/>
    <w:rsid w:val="00B50B2B"/>
    <w:rsid w:val="00B50C22"/>
    <w:rsid w:val="00B50F44"/>
    <w:rsid w:val="00B51161"/>
    <w:rsid w:val="00B5148E"/>
    <w:rsid w:val="00B515D4"/>
    <w:rsid w:val="00B51686"/>
    <w:rsid w:val="00B5238F"/>
    <w:rsid w:val="00B526E7"/>
    <w:rsid w:val="00B52C0D"/>
    <w:rsid w:val="00B52D44"/>
    <w:rsid w:val="00B53139"/>
    <w:rsid w:val="00B53328"/>
    <w:rsid w:val="00B53842"/>
    <w:rsid w:val="00B53AA4"/>
    <w:rsid w:val="00B541CE"/>
    <w:rsid w:val="00B54350"/>
    <w:rsid w:val="00B5459A"/>
    <w:rsid w:val="00B54724"/>
    <w:rsid w:val="00B54ACF"/>
    <w:rsid w:val="00B54B06"/>
    <w:rsid w:val="00B54CA3"/>
    <w:rsid w:val="00B5531E"/>
    <w:rsid w:val="00B558DF"/>
    <w:rsid w:val="00B55BAE"/>
    <w:rsid w:val="00B56463"/>
    <w:rsid w:val="00B572A3"/>
    <w:rsid w:val="00B573D4"/>
    <w:rsid w:val="00B5780F"/>
    <w:rsid w:val="00B57E7C"/>
    <w:rsid w:val="00B57F60"/>
    <w:rsid w:val="00B57F8A"/>
    <w:rsid w:val="00B6061D"/>
    <w:rsid w:val="00B607CD"/>
    <w:rsid w:val="00B60DE1"/>
    <w:rsid w:val="00B6103E"/>
    <w:rsid w:val="00B61A99"/>
    <w:rsid w:val="00B61F1D"/>
    <w:rsid w:val="00B61FBD"/>
    <w:rsid w:val="00B62C95"/>
    <w:rsid w:val="00B62DAB"/>
    <w:rsid w:val="00B62EDD"/>
    <w:rsid w:val="00B63046"/>
    <w:rsid w:val="00B63878"/>
    <w:rsid w:val="00B63BCA"/>
    <w:rsid w:val="00B63DC5"/>
    <w:rsid w:val="00B63EB2"/>
    <w:rsid w:val="00B64555"/>
    <w:rsid w:val="00B645B3"/>
    <w:rsid w:val="00B6479C"/>
    <w:rsid w:val="00B648CA"/>
    <w:rsid w:val="00B64A19"/>
    <w:rsid w:val="00B64C87"/>
    <w:rsid w:val="00B64D74"/>
    <w:rsid w:val="00B6502F"/>
    <w:rsid w:val="00B65404"/>
    <w:rsid w:val="00B655DA"/>
    <w:rsid w:val="00B658FF"/>
    <w:rsid w:val="00B65C68"/>
    <w:rsid w:val="00B66515"/>
    <w:rsid w:val="00B6660C"/>
    <w:rsid w:val="00B6689A"/>
    <w:rsid w:val="00B66DCA"/>
    <w:rsid w:val="00B67D3C"/>
    <w:rsid w:val="00B7046D"/>
    <w:rsid w:val="00B70704"/>
    <w:rsid w:val="00B70A9A"/>
    <w:rsid w:val="00B70B16"/>
    <w:rsid w:val="00B70BBD"/>
    <w:rsid w:val="00B70DCA"/>
    <w:rsid w:val="00B71FF3"/>
    <w:rsid w:val="00B7233B"/>
    <w:rsid w:val="00B729E6"/>
    <w:rsid w:val="00B72A65"/>
    <w:rsid w:val="00B72CF6"/>
    <w:rsid w:val="00B73E52"/>
    <w:rsid w:val="00B742DA"/>
    <w:rsid w:val="00B747E3"/>
    <w:rsid w:val="00B74A30"/>
    <w:rsid w:val="00B74DCB"/>
    <w:rsid w:val="00B74F1F"/>
    <w:rsid w:val="00B74F40"/>
    <w:rsid w:val="00B754B6"/>
    <w:rsid w:val="00B75EB0"/>
    <w:rsid w:val="00B7689C"/>
    <w:rsid w:val="00B768C2"/>
    <w:rsid w:val="00B76D78"/>
    <w:rsid w:val="00B76E19"/>
    <w:rsid w:val="00B774C1"/>
    <w:rsid w:val="00B77660"/>
    <w:rsid w:val="00B7785F"/>
    <w:rsid w:val="00B77A31"/>
    <w:rsid w:val="00B77DD7"/>
    <w:rsid w:val="00B8075B"/>
    <w:rsid w:val="00B80E58"/>
    <w:rsid w:val="00B80F2C"/>
    <w:rsid w:val="00B80FF2"/>
    <w:rsid w:val="00B814E4"/>
    <w:rsid w:val="00B81905"/>
    <w:rsid w:val="00B81AB2"/>
    <w:rsid w:val="00B825B2"/>
    <w:rsid w:val="00B82CE0"/>
    <w:rsid w:val="00B83067"/>
    <w:rsid w:val="00B83340"/>
    <w:rsid w:val="00B8344B"/>
    <w:rsid w:val="00B835C6"/>
    <w:rsid w:val="00B83BD9"/>
    <w:rsid w:val="00B83DE3"/>
    <w:rsid w:val="00B84CFB"/>
    <w:rsid w:val="00B84E30"/>
    <w:rsid w:val="00B8505C"/>
    <w:rsid w:val="00B856C3"/>
    <w:rsid w:val="00B856E8"/>
    <w:rsid w:val="00B85CAF"/>
    <w:rsid w:val="00B85F4F"/>
    <w:rsid w:val="00B860AC"/>
    <w:rsid w:val="00B863A3"/>
    <w:rsid w:val="00B863DF"/>
    <w:rsid w:val="00B867F3"/>
    <w:rsid w:val="00B869AE"/>
    <w:rsid w:val="00B86C08"/>
    <w:rsid w:val="00B86FEE"/>
    <w:rsid w:val="00B87E92"/>
    <w:rsid w:val="00B9015B"/>
    <w:rsid w:val="00B90528"/>
    <w:rsid w:val="00B906FB"/>
    <w:rsid w:val="00B90B35"/>
    <w:rsid w:val="00B90D8E"/>
    <w:rsid w:val="00B91126"/>
    <w:rsid w:val="00B917BF"/>
    <w:rsid w:val="00B91FF5"/>
    <w:rsid w:val="00B926C8"/>
    <w:rsid w:val="00B928F7"/>
    <w:rsid w:val="00B92A13"/>
    <w:rsid w:val="00B93516"/>
    <w:rsid w:val="00B93835"/>
    <w:rsid w:val="00B93ABE"/>
    <w:rsid w:val="00B93C94"/>
    <w:rsid w:val="00B94510"/>
    <w:rsid w:val="00B94E75"/>
    <w:rsid w:val="00B94FF5"/>
    <w:rsid w:val="00B950B5"/>
    <w:rsid w:val="00B951FD"/>
    <w:rsid w:val="00B95542"/>
    <w:rsid w:val="00B9567B"/>
    <w:rsid w:val="00B95F69"/>
    <w:rsid w:val="00B96ABB"/>
    <w:rsid w:val="00B97182"/>
    <w:rsid w:val="00B979B0"/>
    <w:rsid w:val="00B97E28"/>
    <w:rsid w:val="00BA0C30"/>
    <w:rsid w:val="00BA0DFF"/>
    <w:rsid w:val="00BA10EC"/>
    <w:rsid w:val="00BA121D"/>
    <w:rsid w:val="00BA123A"/>
    <w:rsid w:val="00BA146C"/>
    <w:rsid w:val="00BA21F7"/>
    <w:rsid w:val="00BA23DB"/>
    <w:rsid w:val="00BA269A"/>
    <w:rsid w:val="00BA27CB"/>
    <w:rsid w:val="00BA281A"/>
    <w:rsid w:val="00BA28BD"/>
    <w:rsid w:val="00BA28CB"/>
    <w:rsid w:val="00BA2E05"/>
    <w:rsid w:val="00BA34A9"/>
    <w:rsid w:val="00BA405B"/>
    <w:rsid w:val="00BA4566"/>
    <w:rsid w:val="00BA4E3C"/>
    <w:rsid w:val="00BA541C"/>
    <w:rsid w:val="00BA55B5"/>
    <w:rsid w:val="00BA5BBD"/>
    <w:rsid w:val="00BA5E99"/>
    <w:rsid w:val="00BA5EAD"/>
    <w:rsid w:val="00BA6634"/>
    <w:rsid w:val="00BA66CF"/>
    <w:rsid w:val="00BA6729"/>
    <w:rsid w:val="00BA6C36"/>
    <w:rsid w:val="00BA739E"/>
    <w:rsid w:val="00BA75BC"/>
    <w:rsid w:val="00BA7CC1"/>
    <w:rsid w:val="00BA7D38"/>
    <w:rsid w:val="00BB02AE"/>
    <w:rsid w:val="00BB0518"/>
    <w:rsid w:val="00BB0756"/>
    <w:rsid w:val="00BB0D1E"/>
    <w:rsid w:val="00BB0E3E"/>
    <w:rsid w:val="00BB11CC"/>
    <w:rsid w:val="00BB11FC"/>
    <w:rsid w:val="00BB152E"/>
    <w:rsid w:val="00BB1570"/>
    <w:rsid w:val="00BB1864"/>
    <w:rsid w:val="00BB1A0D"/>
    <w:rsid w:val="00BB1CB6"/>
    <w:rsid w:val="00BB1D35"/>
    <w:rsid w:val="00BB1D55"/>
    <w:rsid w:val="00BB1DC6"/>
    <w:rsid w:val="00BB20AD"/>
    <w:rsid w:val="00BB21E6"/>
    <w:rsid w:val="00BB2601"/>
    <w:rsid w:val="00BB2688"/>
    <w:rsid w:val="00BB3723"/>
    <w:rsid w:val="00BB3E81"/>
    <w:rsid w:val="00BB44E1"/>
    <w:rsid w:val="00BB4E23"/>
    <w:rsid w:val="00BB50CA"/>
    <w:rsid w:val="00BB5812"/>
    <w:rsid w:val="00BB5E70"/>
    <w:rsid w:val="00BB5F55"/>
    <w:rsid w:val="00BB5F8B"/>
    <w:rsid w:val="00BB723E"/>
    <w:rsid w:val="00BB75DC"/>
    <w:rsid w:val="00BB7A66"/>
    <w:rsid w:val="00BB7C34"/>
    <w:rsid w:val="00BB7EB6"/>
    <w:rsid w:val="00BB7FAB"/>
    <w:rsid w:val="00BC0552"/>
    <w:rsid w:val="00BC0904"/>
    <w:rsid w:val="00BC09D3"/>
    <w:rsid w:val="00BC0B5A"/>
    <w:rsid w:val="00BC0B62"/>
    <w:rsid w:val="00BC0E24"/>
    <w:rsid w:val="00BC0FB7"/>
    <w:rsid w:val="00BC116F"/>
    <w:rsid w:val="00BC13C1"/>
    <w:rsid w:val="00BC14C6"/>
    <w:rsid w:val="00BC1510"/>
    <w:rsid w:val="00BC18BE"/>
    <w:rsid w:val="00BC19C3"/>
    <w:rsid w:val="00BC1A2F"/>
    <w:rsid w:val="00BC1C10"/>
    <w:rsid w:val="00BC2042"/>
    <w:rsid w:val="00BC218B"/>
    <w:rsid w:val="00BC23ED"/>
    <w:rsid w:val="00BC2538"/>
    <w:rsid w:val="00BC26B5"/>
    <w:rsid w:val="00BC2EC0"/>
    <w:rsid w:val="00BC3551"/>
    <w:rsid w:val="00BC3693"/>
    <w:rsid w:val="00BC3E98"/>
    <w:rsid w:val="00BC54D5"/>
    <w:rsid w:val="00BC5BC8"/>
    <w:rsid w:val="00BC5FE3"/>
    <w:rsid w:val="00BC5FEF"/>
    <w:rsid w:val="00BC62D6"/>
    <w:rsid w:val="00BC631C"/>
    <w:rsid w:val="00BC6357"/>
    <w:rsid w:val="00BC66C5"/>
    <w:rsid w:val="00BC6922"/>
    <w:rsid w:val="00BC755B"/>
    <w:rsid w:val="00BC769F"/>
    <w:rsid w:val="00BC796D"/>
    <w:rsid w:val="00BC7F1D"/>
    <w:rsid w:val="00BD003C"/>
    <w:rsid w:val="00BD0136"/>
    <w:rsid w:val="00BD0C6B"/>
    <w:rsid w:val="00BD0E51"/>
    <w:rsid w:val="00BD0FC2"/>
    <w:rsid w:val="00BD11A6"/>
    <w:rsid w:val="00BD169F"/>
    <w:rsid w:val="00BD16CD"/>
    <w:rsid w:val="00BD1A69"/>
    <w:rsid w:val="00BD27CC"/>
    <w:rsid w:val="00BD2CDB"/>
    <w:rsid w:val="00BD3CB1"/>
    <w:rsid w:val="00BD3CE6"/>
    <w:rsid w:val="00BD4293"/>
    <w:rsid w:val="00BD4499"/>
    <w:rsid w:val="00BD47F1"/>
    <w:rsid w:val="00BD4B37"/>
    <w:rsid w:val="00BD4F1C"/>
    <w:rsid w:val="00BD556D"/>
    <w:rsid w:val="00BD5A98"/>
    <w:rsid w:val="00BD5BBB"/>
    <w:rsid w:val="00BD6293"/>
    <w:rsid w:val="00BD62F2"/>
    <w:rsid w:val="00BD6718"/>
    <w:rsid w:val="00BD6C71"/>
    <w:rsid w:val="00BD6D26"/>
    <w:rsid w:val="00BD6EED"/>
    <w:rsid w:val="00BD706A"/>
    <w:rsid w:val="00BD7437"/>
    <w:rsid w:val="00BD7BAE"/>
    <w:rsid w:val="00BD7FCC"/>
    <w:rsid w:val="00BE00E3"/>
    <w:rsid w:val="00BE0143"/>
    <w:rsid w:val="00BE06D1"/>
    <w:rsid w:val="00BE0FB6"/>
    <w:rsid w:val="00BE110D"/>
    <w:rsid w:val="00BE1467"/>
    <w:rsid w:val="00BE15BD"/>
    <w:rsid w:val="00BE1927"/>
    <w:rsid w:val="00BE1A1D"/>
    <w:rsid w:val="00BE1C3A"/>
    <w:rsid w:val="00BE1F05"/>
    <w:rsid w:val="00BE2000"/>
    <w:rsid w:val="00BE25E5"/>
    <w:rsid w:val="00BE305C"/>
    <w:rsid w:val="00BE311F"/>
    <w:rsid w:val="00BE3120"/>
    <w:rsid w:val="00BE35ED"/>
    <w:rsid w:val="00BE363E"/>
    <w:rsid w:val="00BE377A"/>
    <w:rsid w:val="00BE3A70"/>
    <w:rsid w:val="00BE3C90"/>
    <w:rsid w:val="00BE3DF4"/>
    <w:rsid w:val="00BE4177"/>
    <w:rsid w:val="00BE44B4"/>
    <w:rsid w:val="00BE48E2"/>
    <w:rsid w:val="00BE4D81"/>
    <w:rsid w:val="00BE4F28"/>
    <w:rsid w:val="00BE6059"/>
    <w:rsid w:val="00BE6184"/>
    <w:rsid w:val="00BE69EA"/>
    <w:rsid w:val="00BE713E"/>
    <w:rsid w:val="00BE79B8"/>
    <w:rsid w:val="00BE7A4A"/>
    <w:rsid w:val="00BF0453"/>
    <w:rsid w:val="00BF061B"/>
    <w:rsid w:val="00BF09ED"/>
    <w:rsid w:val="00BF0C2C"/>
    <w:rsid w:val="00BF0C58"/>
    <w:rsid w:val="00BF0E16"/>
    <w:rsid w:val="00BF1274"/>
    <w:rsid w:val="00BF1808"/>
    <w:rsid w:val="00BF2586"/>
    <w:rsid w:val="00BF2929"/>
    <w:rsid w:val="00BF2998"/>
    <w:rsid w:val="00BF3021"/>
    <w:rsid w:val="00BF38BF"/>
    <w:rsid w:val="00BF42BE"/>
    <w:rsid w:val="00BF4477"/>
    <w:rsid w:val="00BF45CD"/>
    <w:rsid w:val="00BF4AC2"/>
    <w:rsid w:val="00BF4B6E"/>
    <w:rsid w:val="00BF4D77"/>
    <w:rsid w:val="00BF4F21"/>
    <w:rsid w:val="00BF5414"/>
    <w:rsid w:val="00BF599F"/>
    <w:rsid w:val="00BF5E6D"/>
    <w:rsid w:val="00BF5E8D"/>
    <w:rsid w:val="00BF60B2"/>
    <w:rsid w:val="00BF61B5"/>
    <w:rsid w:val="00BF6231"/>
    <w:rsid w:val="00BF64FD"/>
    <w:rsid w:val="00BF6BD5"/>
    <w:rsid w:val="00BF6FCA"/>
    <w:rsid w:val="00C00389"/>
    <w:rsid w:val="00C0067B"/>
    <w:rsid w:val="00C00DB0"/>
    <w:rsid w:val="00C00DFF"/>
    <w:rsid w:val="00C00E01"/>
    <w:rsid w:val="00C01A63"/>
    <w:rsid w:val="00C01C93"/>
    <w:rsid w:val="00C01FF9"/>
    <w:rsid w:val="00C02401"/>
    <w:rsid w:val="00C02450"/>
    <w:rsid w:val="00C02477"/>
    <w:rsid w:val="00C02E28"/>
    <w:rsid w:val="00C0322D"/>
    <w:rsid w:val="00C03429"/>
    <w:rsid w:val="00C03563"/>
    <w:rsid w:val="00C03698"/>
    <w:rsid w:val="00C03CB2"/>
    <w:rsid w:val="00C03D94"/>
    <w:rsid w:val="00C03F05"/>
    <w:rsid w:val="00C04552"/>
    <w:rsid w:val="00C0473B"/>
    <w:rsid w:val="00C048C9"/>
    <w:rsid w:val="00C04AB6"/>
    <w:rsid w:val="00C04CF5"/>
    <w:rsid w:val="00C04DAF"/>
    <w:rsid w:val="00C05069"/>
    <w:rsid w:val="00C050D3"/>
    <w:rsid w:val="00C05551"/>
    <w:rsid w:val="00C05597"/>
    <w:rsid w:val="00C05AEA"/>
    <w:rsid w:val="00C0601F"/>
    <w:rsid w:val="00C060CA"/>
    <w:rsid w:val="00C06135"/>
    <w:rsid w:val="00C06382"/>
    <w:rsid w:val="00C0656C"/>
    <w:rsid w:val="00C069AC"/>
    <w:rsid w:val="00C06DFF"/>
    <w:rsid w:val="00C06EE4"/>
    <w:rsid w:val="00C07398"/>
    <w:rsid w:val="00C074F5"/>
    <w:rsid w:val="00C07873"/>
    <w:rsid w:val="00C078AF"/>
    <w:rsid w:val="00C07EFA"/>
    <w:rsid w:val="00C10227"/>
    <w:rsid w:val="00C104AF"/>
    <w:rsid w:val="00C10C20"/>
    <w:rsid w:val="00C1112D"/>
    <w:rsid w:val="00C111F8"/>
    <w:rsid w:val="00C1192D"/>
    <w:rsid w:val="00C1197C"/>
    <w:rsid w:val="00C11C47"/>
    <w:rsid w:val="00C11C4F"/>
    <w:rsid w:val="00C12561"/>
    <w:rsid w:val="00C1274B"/>
    <w:rsid w:val="00C127B4"/>
    <w:rsid w:val="00C129CD"/>
    <w:rsid w:val="00C12C22"/>
    <w:rsid w:val="00C13EC5"/>
    <w:rsid w:val="00C14894"/>
    <w:rsid w:val="00C14E74"/>
    <w:rsid w:val="00C14FA3"/>
    <w:rsid w:val="00C150E4"/>
    <w:rsid w:val="00C154BE"/>
    <w:rsid w:val="00C15507"/>
    <w:rsid w:val="00C158E3"/>
    <w:rsid w:val="00C15CD4"/>
    <w:rsid w:val="00C15CF3"/>
    <w:rsid w:val="00C15D1E"/>
    <w:rsid w:val="00C16A4F"/>
    <w:rsid w:val="00C16C9A"/>
    <w:rsid w:val="00C20031"/>
    <w:rsid w:val="00C2003C"/>
    <w:rsid w:val="00C208F1"/>
    <w:rsid w:val="00C20D11"/>
    <w:rsid w:val="00C216E4"/>
    <w:rsid w:val="00C21932"/>
    <w:rsid w:val="00C21F1E"/>
    <w:rsid w:val="00C22017"/>
    <w:rsid w:val="00C22230"/>
    <w:rsid w:val="00C227C7"/>
    <w:rsid w:val="00C22EDE"/>
    <w:rsid w:val="00C22F65"/>
    <w:rsid w:val="00C233BA"/>
    <w:rsid w:val="00C2379D"/>
    <w:rsid w:val="00C237F8"/>
    <w:rsid w:val="00C23E07"/>
    <w:rsid w:val="00C23F26"/>
    <w:rsid w:val="00C23FA5"/>
    <w:rsid w:val="00C24421"/>
    <w:rsid w:val="00C24531"/>
    <w:rsid w:val="00C249BC"/>
    <w:rsid w:val="00C24C24"/>
    <w:rsid w:val="00C24C47"/>
    <w:rsid w:val="00C25292"/>
    <w:rsid w:val="00C25303"/>
    <w:rsid w:val="00C25659"/>
    <w:rsid w:val="00C25874"/>
    <w:rsid w:val="00C25B72"/>
    <w:rsid w:val="00C261B9"/>
    <w:rsid w:val="00C26704"/>
    <w:rsid w:val="00C267A7"/>
    <w:rsid w:val="00C27622"/>
    <w:rsid w:val="00C27974"/>
    <w:rsid w:val="00C30360"/>
    <w:rsid w:val="00C3047F"/>
    <w:rsid w:val="00C30491"/>
    <w:rsid w:val="00C304F9"/>
    <w:rsid w:val="00C3114F"/>
    <w:rsid w:val="00C3164F"/>
    <w:rsid w:val="00C318FB"/>
    <w:rsid w:val="00C31968"/>
    <w:rsid w:val="00C32450"/>
    <w:rsid w:val="00C32497"/>
    <w:rsid w:val="00C32AFC"/>
    <w:rsid w:val="00C32D03"/>
    <w:rsid w:val="00C32E33"/>
    <w:rsid w:val="00C32F41"/>
    <w:rsid w:val="00C33C05"/>
    <w:rsid w:val="00C33E49"/>
    <w:rsid w:val="00C33E61"/>
    <w:rsid w:val="00C340F3"/>
    <w:rsid w:val="00C3430A"/>
    <w:rsid w:val="00C3437E"/>
    <w:rsid w:val="00C3523B"/>
    <w:rsid w:val="00C3595B"/>
    <w:rsid w:val="00C35D07"/>
    <w:rsid w:val="00C364AB"/>
    <w:rsid w:val="00C36872"/>
    <w:rsid w:val="00C36958"/>
    <w:rsid w:val="00C36BEA"/>
    <w:rsid w:val="00C36E6B"/>
    <w:rsid w:val="00C371F6"/>
    <w:rsid w:val="00C37D86"/>
    <w:rsid w:val="00C403B4"/>
    <w:rsid w:val="00C40403"/>
    <w:rsid w:val="00C40D68"/>
    <w:rsid w:val="00C40E7E"/>
    <w:rsid w:val="00C41077"/>
    <w:rsid w:val="00C4132F"/>
    <w:rsid w:val="00C41B4E"/>
    <w:rsid w:val="00C41DD1"/>
    <w:rsid w:val="00C41DF9"/>
    <w:rsid w:val="00C42C0C"/>
    <w:rsid w:val="00C42D4F"/>
    <w:rsid w:val="00C42EA3"/>
    <w:rsid w:val="00C4394A"/>
    <w:rsid w:val="00C4406F"/>
    <w:rsid w:val="00C441C7"/>
    <w:rsid w:val="00C44602"/>
    <w:rsid w:val="00C44712"/>
    <w:rsid w:val="00C448C6"/>
    <w:rsid w:val="00C449AA"/>
    <w:rsid w:val="00C44B93"/>
    <w:rsid w:val="00C44BFB"/>
    <w:rsid w:val="00C44F96"/>
    <w:rsid w:val="00C457FF"/>
    <w:rsid w:val="00C45F4E"/>
    <w:rsid w:val="00C4689F"/>
    <w:rsid w:val="00C46CC9"/>
    <w:rsid w:val="00C46D42"/>
    <w:rsid w:val="00C46DE9"/>
    <w:rsid w:val="00C474D7"/>
    <w:rsid w:val="00C477CA"/>
    <w:rsid w:val="00C47A54"/>
    <w:rsid w:val="00C50590"/>
    <w:rsid w:val="00C50689"/>
    <w:rsid w:val="00C508B9"/>
    <w:rsid w:val="00C50966"/>
    <w:rsid w:val="00C50C79"/>
    <w:rsid w:val="00C50CBC"/>
    <w:rsid w:val="00C50CC9"/>
    <w:rsid w:val="00C50FA6"/>
    <w:rsid w:val="00C5109D"/>
    <w:rsid w:val="00C5127E"/>
    <w:rsid w:val="00C51599"/>
    <w:rsid w:val="00C51A2D"/>
    <w:rsid w:val="00C51B50"/>
    <w:rsid w:val="00C52162"/>
    <w:rsid w:val="00C5258E"/>
    <w:rsid w:val="00C52972"/>
    <w:rsid w:val="00C52991"/>
    <w:rsid w:val="00C52AAE"/>
    <w:rsid w:val="00C53041"/>
    <w:rsid w:val="00C541B3"/>
    <w:rsid w:val="00C54334"/>
    <w:rsid w:val="00C54836"/>
    <w:rsid w:val="00C548A9"/>
    <w:rsid w:val="00C555C2"/>
    <w:rsid w:val="00C55853"/>
    <w:rsid w:val="00C55C3A"/>
    <w:rsid w:val="00C56336"/>
    <w:rsid w:val="00C56459"/>
    <w:rsid w:val="00C56A91"/>
    <w:rsid w:val="00C56D0E"/>
    <w:rsid w:val="00C57322"/>
    <w:rsid w:val="00C57400"/>
    <w:rsid w:val="00C5779E"/>
    <w:rsid w:val="00C603CF"/>
    <w:rsid w:val="00C6058F"/>
    <w:rsid w:val="00C60804"/>
    <w:rsid w:val="00C60853"/>
    <w:rsid w:val="00C613F5"/>
    <w:rsid w:val="00C627C9"/>
    <w:rsid w:val="00C62B40"/>
    <w:rsid w:val="00C631F8"/>
    <w:rsid w:val="00C6322A"/>
    <w:rsid w:val="00C635F9"/>
    <w:rsid w:val="00C63D66"/>
    <w:rsid w:val="00C640C5"/>
    <w:rsid w:val="00C643C3"/>
    <w:rsid w:val="00C646C1"/>
    <w:rsid w:val="00C64802"/>
    <w:rsid w:val="00C64C5C"/>
    <w:rsid w:val="00C65022"/>
    <w:rsid w:val="00C652BF"/>
    <w:rsid w:val="00C65E09"/>
    <w:rsid w:val="00C66416"/>
    <w:rsid w:val="00C666C4"/>
    <w:rsid w:val="00C67068"/>
    <w:rsid w:val="00C67080"/>
    <w:rsid w:val="00C671EE"/>
    <w:rsid w:val="00C67232"/>
    <w:rsid w:val="00C67A74"/>
    <w:rsid w:val="00C67BEF"/>
    <w:rsid w:val="00C705FD"/>
    <w:rsid w:val="00C70822"/>
    <w:rsid w:val="00C7087D"/>
    <w:rsid w:val="00C71572"/>
    <w:rsid w:val="00C721E8"/>
    <w:rsid w:val="00C722DC"/>
    <w:rsid w:val="00C732B7"/>
    <w:rsid w:val="00C7351D"/>
    <w:rsid w:val="00C74100"/>
    <w:rsid w:val="00C7429E"/>
    <w:rsid w:val="00C74374"/>
    <w:rsid w:val="00C74538"/>
    <w:rsid w:val="00C74D9A"/>
    <w:rsid w:val="00C74E9B"/>
    <w:rsid w:val="00C7521F"/>
    <w:rsid w:val="00C7530F"/>
    <w:rsid w:val="00C753FA"/>
    <w:rsid w:val="00C75F02"/>
    <w:rsid w:val="00C760C8"/>
    <w:rsid w:val="00C760F0"/>
    <w:rsid w:val="00C770D7"/>
    <w:rsid w:val="00C77318"/>
    <w:rsid w:val="00C777AC"/>
    <w:rsid w:val="00C77A85"/>
    <w:rsid w:val="00C77E52"/>
    <w:rsid w:val="00C8047B"/>
    <w:rsid w:val="00C80540"/>
    <w:rsid w:val="00C806A1"/>
    <w:rsid w:val="00C8086D"/>
    <w:rsid w:val="00C80CC2"/>
    <w:rsid w:val="00C80CE4"/>
    <w:rsid w:val="00C81744"/>
    <w:rsid w:val="00C8192F"/>
    <w:rsid w:val="00C81CFC"/>
    <w:rsid w:val="00C82038"/>
    <w:rsid w:val="00C82516"/>
    <w:rsid w:val="00C828C8"/>
    <w:rsid w:val="00C82A67"/>
    <w:rsid w:val="00C82B5F"/>
    <w:rsid w:val="00C82E6F"/>
    <w:rsid w:val="00C83050"/>
    <w:rsid w:val="00C83803"/>
    <w:rsid w:val="00C83F04"/>
    <w:rsid w:val="00C84339"/>
    <w:rsid w:val="00C843D9"/>
    <w:rsid w:val="00C84F3D"/>
    <w:rsid w:val="00C85393"/>
    <w:rsid w:val="00C85AA9"/>
    <w:rsid w:val="00C85B85"/>
    <w:rsid w:val="00C86037"/>
    <w:rsid w:val="00C868C2"/>
    <w:rsid w:val="00C9019C"/>
    <w:rsid w:val="00C90B3F"/>
    <w:rsid w:val="00C91314"/>
    <w:rsid w:val="00C919FD"/>
    <w:rsid w:val="00C920BB"/>
    <w:rsid w:val="00C92119"/>
    <w:rsid w:val="00C9214B"/>
    <w:rsid w:val="00C9224B"/>
    <w:rsid w:val="00C92B9D"/>
    <w:rsid w:val="00C931F8"/>
    <w:rsid w:val="00C93B58"/>
    <w:rsid w:val="00C93F6D"/>
    <w:rsid w:val="00C94063"/>
    <w:rsid w:val="00C94A29"/>
    <w:rsid w:val="00C952F8"/>
    <w:rsid w:val="00C954CA"/>
    <w:rsid w:val="00C95BF6"/>
    <w:rsid w:val="00C95D74"/>
    <w:rsid w:val="00C9692A"/>
    <w:rsid w:val="00C96AD3"/>
    <w:rsid w:val="00C96C6A"/>
    <w:rsid w:val="00C973EE"/>
    <w:rsid w:val="00C97BD2"/>
    <w:rsid w:val="00C97F69"/>
    <w:rsid w:val="00CA0169"/>
    <w:rsid w:val="00CA046B"/>
    <w:rsid w:val="00CA065B"/>
    <w:rsid w:val="00CA0A31"/>
    <w:rsid w:val="00CA13E9"/>
    <w:rsid w:val="00CA18ED"/>
    <w:rsid w:val="00CA19E2"/>
    <w:rsid w:val="00CA1A56"/>
    <w:rsid w:val="00CA1A65"/>
    <w:rsid w:val="00CA1AD8"/>
    <w:rsid w:val="00CA1D95"/>
    <w:rsid w:val="00CA2117"/>
    <w:rsid w:val="00CA2396"/>
    <w:rsid w:val="00CA23EE"/>
    <w:rsid w:val="00CA2C9A"/>
    <w:rsid w:val="00CA2E7D"/>
    <w:rsid w:val="00CA30C6"/>
    <w:rsid w:val="00CA359D"/>
    <w:rsid w:val="00CA3647"/>
    <w:rsid w:val="00CA3DE1"/>
    <w:rsid w:val="00CA4133"/>
    <w:rsid w:val="00CA4230"/>
    <w:rsid w:val="00CA4C1B"/>
    <w:rsid w:val="00CA4CAE"/>
    <w:rsid w:val="00CA5284"/>
    <w:rsid w:val="00CA5649"/>
    <w:rsid w:val="00CA59E8"/>
    <w:rsid w:val="00CA5F48"/>
    <w:rsid w:val="00CA6472"/>
    <w:rsid w:val="00CA6B63"/>
    <w:rsid w:val="00CA6CD2"/>
    <w:rsid w:val="00CA6D31"/>
    <w:rsid w:val="00CA78ED"/>
    <w:rsid w:val="00CA7AD2"/>
    <w:rsid w:val="00CB0226"/>
    <w:rsid w:val="00CB0404"/>
    <w:rsid w:val="00CB0534"/>
    <w:rsid w:val="00CB0755"/>
    <w:rsid w:val="00CB1391"/>
    <w:rsid w:val="00CB1456"/>
    <w:rsid w:val="00CB145D"/>
    <w:rsid w:val="00CB14D5"/>
    <w:rsid w:val="00CB15FC"/>
    <w:rsid w:val="00CB1AAC"/>
    <w:rsid w:val="00CB208F"/>
    <w:rsid w:val="00CB21C5"/>
    <w:rsid w:val="00CB269D"/>
    <w:rsid w:val="00CB39F4"/>
    <w:rsid w:val="00CB41B6"/>
    <w:rsid w:val="00CB4462"/>
    <w:rsid w:val="00CB4A31"/>
    <w:rsid w:val="00CB4F13"/>
    <w:rsid w:val="00CB4FB1"/>
    <w:rsid w:val="00CB52D2"/>
    <w:rsid w:val="00CB5314"/>
    <w:rsid w:val="00CB53B0"/>
    <w:rsid w:val="00CB5FA9"/>
    <w:rsid w:val="00CB6555"/>
    <w:rsid w:val="00CB6ACA"/>
    <w:rsid w:val="00CB6B56"/>
    <w:rsid w:val="00CB7113"/>
    <w:rsid w:val="00CB7187"/>
    <w:rsid w:val="00CB7372"/>
    <w:rsid w:val="00CB74F6"/>
    <w:rsid w:val="00CB75E0"/>
    <w:rsid w:val="00CB7BF9"/>
    <w:rsid w:val="00CB7EA1"/>
    <w:rsid w:val="00CB7EC4"/>
    <w:rsid w:val="00CB7FF2"/>
    <w:rsid w:val="00CC0E8C"/>
    <w:rsid w:val="00CC0FCE"/>
    <w:rsid w:val="00CC1344"/>
    <w:rsid w:val="00CC13CE"/>
    <w:rsid w:val="00CC15E5"/>
    <w:rsid w:val="00CC1F6A"/>
    <w:rsid w:val="00CC2612"/>
    <w:rsid w:val="00CC281F"/>
    <w:rsid w:val="00CC2AB0"/>
    <w:rsid w:val="00CC2BE0"/>
    <w:rsid w:val="00CC2C5A"/>
    <w:rsid w:val="00CC2E7E"/>
    <w:rsid w:val="00CC3251"/>
    <w:rsid w:val="00CC3E5E"/>
    <w:rsid w:val="00CC49E8"/>
    <w:rsid w:val="00CC4A2C"/>
    <w:rsid w:val="00CC51F5"/>
    <w:rsid w:val="00CC53B5"/>
    <w:rsid w:val="00CC5AAC"/>
    <w:rsid w:val="00CC5B5B"/>
    <w:rsid w:val="00CC5C88"/>
    <w:rsid w:val="00CC647E"/>
    <w:rsid w:val="00CC6836"/>
    <w:rsid w:val="00CC68F2"/>
    <w:rsid w:val="00CC708F"/>
    <w:rsid w:val="00CC7122"/>
    <w:rsid w:val="00CC73D5"/>
    <w:rsid w:val="00CC7998"/>
    <w:rsid w:val="00CC79AE"/>
    <w:rsid w:val="00CD0208"/>
    <w:rsid w:val="00CD06A2"/>
    <w:rsid w:val="00CD08AA"/>
    <w:rsid w:val="00CD0B8C"/>
    <w:rsid w:val="00CD0B97"/>
    <w:rsid w:val="00CD1549"/>
    <w:rsid w:val="00CD16AA"/>
    <w:rsid w:val="00CD1926"/>
    <w:rsid w:val="00CD192D"/>
    <w:rsid w:val="00CD1A96"/>
    <w:rsid w:val="00CD24FA"/>
    <w:rsid w:val="00CD2533"/>
    <w:rsid w:val="00CD2BD7"/>
    <w:rsid w:val="00CD2FA4"/>
    <w:rsid w:val="00CD3991"/>
    <w:rsid w:val="00CD3E58"/>
    <w:rsid w:val="00CD3E94"/>
    <w:rsid w:val="00CD43F3"/>
    <w:rsid w:val="00CD497E"/>
    <w:rsid w:val="00CD4EE0"/>
    <w:rsid w:val="00CD5192"/>
    <w:rsid w:val="00CD541B"/>
    <w:rsid w:val="00CD5644"/>
    <w:rsid w:val="00CD5AEB"/>
    <w:rsid w:val="00CD628A"/>
    <w:rsid w:val="00CD64A1"/>
    <w:rsid w:val="00CD698B"/>
    <w:rsid w:val="00CD6A41"/>
    <w:rsid w:val="00CD7109"/>
    <w:rsid w:val="00CD720E"/>
    <w:rsid w:val="00CD761A"/>
    <w:rsid w:val="00CD78D8"/>
    <w:rsid w:val="00CD7BE8"/>
    <w:rsid w:val="00CD7EF5"/>
    <w:rsid w:val="00CD7F4D"/>
    <w:rsid w:val="00CE01BC"/>
    <w:rsid w:val="00CE0401"/>
    <w:rsid w:val="00CE07E6"/>
    <w:rsid w:val="00CE0EAB"/>
    <w:rsid w:val="00CE10B8"/>
    <w:rsid w:val="00CE185F"/>
    <w:rsid w:val="00CE1B4D"/>
    <w:rsid w:val="00CE25A0"/>
    <w:rsid w:val="00CE2890"/>
    <w:rsid w:val="00CE2B58"/>
    <w:rsid w:val="00CE2F71"/>
    <w:rsid w:val="00CE4369"/>
    <w:rsid w:val="00CE5331"/>
    <w:rsid w:val="00CE5479"/>
    <w:rsid w:val="00CE559E"/>
    <w:rsid w:val="00CE56CB"/>
    <w:rsid w:val="00CE56EC"/>
    <w:rsid w:val="00CE5E30"/>
    <w:rsid w:val="00CE614F"/>
    <w:rsid w:val="00CE6912"/>
    <w:rsid w:val="00CE6C26"/>
    <w:rsid w:val="00CE6CAB"/>
    <w:rsid w:val="00CE7264"/>
    <w:rsid w:val="00CE72EF"/>
    <w:rsid w:val="00CE7329"/>
    <w:rsid w:val="00CE74D3"/>
    <w:rsid w:val="00CE7541"/>
    <w:rsid w:val="00CE76C1"/>
    <w:rsid w:val="00CE7DEA"/>
    <w:rsid w:val="00CF014E"/>
    <w:rsid w:val="00CF0236"/>
    <w:rsid w:val="00CF0F7E"/>
    <w:rsid w:val="00CF109E"/>
    <w:rsid w:val="00CF114D"/>
    <w:rsid w:val="00CF12FB"/>
    <w:rsid w:val="00CF14F9"/>
    <w:rsid w:val="00CF1DBB"/>
    <w:rsid w:val="00CF21E8"/>
    <w:rsid w:val="00CF23B9"/>
    <w:rsid w:val="00CF2CCE"/>
    <w:rsid w:val="00CF3375"/>
    <w:rsid w:val="00CF3525"/>
    <w:rsid w:val="00CF3855"/>
    <w:rsid w:val="00CF3A8C"/>
    <w:rsid w:val="00CF44F2"/>
    <w:rsid w:val="00CF45CD"/>
    <w:rsid w:val="00CF46B8"/>
    <w:rsid w:val="00CF472C"/>
    <w:rsid w:val="00CF485C"/>
    <w:rsid w:val="00CF4902"/>
    <w:rsid w:val="00CF4D3A"/>
    <w:rsid w:val="00CF547B"/>
    <w:rsid w:val="00CF55DA"/>
    <w:rsid w:val="00CF5788"/>
    <w:rsid w:val="00CF5B16"/>
    <w:rsid w:val="00CF65BB"/>
    <w:rsid w:val="00CF6AD2"/>
    <w:rsid w:val="00CF7063"/>
    <w:rsid w:val="00CF7C44"/>
    <w:rsid w:val="00CF7E9F"/>
    <w:rsid w:val="00D001DC"/>
    <w:rsid w:val="00D0090E"/>
    <w:rsid w:val="00D012EF"/>
    <w:rsid w:val="00D01481"/>
    <w:rsid w:val="00D014E2"/>
    <w:rsid w:val="00D0156C"/>
    <w:rsid w:val="00D01B7A"/>
    <w:rsid w:val="00D01BC7"/>
    <w:rsid w:val="00D01E53"/>
    <w:rsid w:val="00D01F3B"/>
    <w:rsid w:val="00D0210B"/>
    <w:rsid w:val="00D0221C"/>
    <w:rsid w:val="00D025D9"/>
    <w:rsid w:val="00D0271B"/>
    <w:rsid w:val="00D0276D"/>
    <w:rsid w:val="00D02AF6"/>
    <w:rsid w:val="00D0311C"/>
    <w:rsid w:val="00D0314C"/>
    <w:rsid w:val="00D036BD"/>
    <w:rsid w:val="00D03757"/>
    <w:rsid w:val="00D03A3E"/>
    <w:rsid w:val="00D03A63"/>
    <w:rsid w:val="00D03BA4"/>
    <w:rsid w:val="00D040DF"/>
    <w:rsid w:val="00D04A12"/>
    <w:rsid w:val="00D04B4E"/>
    <w:rsid w:val="00D04C40"/>
    <w:rsid w:val="00D04CED"/>
    <w:rsid w:val="00D055CD"/>
    <w:rsid w:val="00D05697"/>
    <w:rsid w:val="00D0571D"/>
    <w:rsid w:val="00D0588B"/>
    <w:rsid w:val="00D058C5"/>
    <w:rsid w:val="00D05927"/>
    <w:rsid w:val="00D05BFA"/>
    <w:rsid w:val="00D05F92"/>
    <w:rsid w:val="00D0650D"/>
    <w:rsid w:val="00D06741"/>
    <w:rsid w:val="00D06DC2"/>
    <w:rsid w:val="00D06EAB"/>
    <w:rsid w:val="00D06F11"/>
    <w:rsid w:val="00D07795"/>
    <w:rsid w:val="00D07868"/>
    <w:rsid w:val="00D07892"/>
    <w:rsid w:val="00D07A19"/>
    <w:rsid w:val="00D100AB"/>
    <w:rsid w:val="00D10367"/>
    <w:rsid w:val="00D10A2F"/>
    <w:rsid w:val="00D10B2F"/>
    <w:rsid w:val="00D10D76"/>
    <w:rsid w:val="00D1118E"/>
    <w:rsid w:val="00D1121E"/>
    <w:rsid w:val="00D116AA"/>
    <w:rsid w:val="00D1179E"/>
    <w:rsid w:val="00D117F6"/>
    <w:rsid w:val="00D11913"/>
    <w:rsid w:val="00D11B00"/>
    <w:rsid w:val="00D11FF1"/>
    <w:rsid w:val="00D12043"/>
    <w:rsid w:val="00D1261F"/>
    <w:rsid w:val="00D12AB0"/>
    <w:rsid w:val="00D12DB6"/>
    <w:rsid w:val="00D13463"/>
    <w:rsid w:val="00D1378D"/>
    <w:rsid w:val="00D139CC"/>
    <w:rsid w:val="00D14065"/>
    <w:rsid w:val="00D141AE"/>
    <w:rsid w:val="00D14297"/>
    <w:rsid w:val="00D14ACF"/>
    <w:rsid w:val="00D14B35"/>
    <w:rsid w:val="00D14F34"/>
    <w:rsid w:val="00D14F4B"/>
    <w:rsid w:val="00D15224"/>
    <w:rsid w:val="00D15D68"/>
    <w:rsid w:val="00D1675C"/>
    <w:rsid w:val="00D16E05"/>
    <w:rsid w:val="00D16ED7"/>
    <w:rsid w:val="00D17038"/>
    <w:rsid w:val="00D1714F"/>
    <w:rsid w:val="00D1720D"/>
    <w:rsid w:val="00D172B7"/>
    <w:rsid w:val="00D172E3"/>
    <w:rsid w:val="00D17AB4"/>
    <w:rsid w:val="00D17E65"/>
    <w:rsid w:val="00D2061F"/>
    <w:rsid w:val="00D20EE3"/>
    <w:rsid w:val="00D20F0C"/>
    <w:rsid w:val="00D215F4"/>
    <w:rsid w:val="00D21631"/>
    <w:rsid w:val="00D2171D"/>
    <w:rsid w:val="00D218C4"/>
    <w:rsid w:val="00D21C06"/>
    <w:rsid w:val="00D222CE"/>
    <w:rsid w:val="00D222E0"/>
    <w:rsid w:val="00D2276A"/>
    <w:rsid w:val="00D2289C"/>
    <w:rsid w:val="00D232F5"/>
    <w:rsid w:val="00D23ADF"/>
    <w:rsid w:val="00D23AEC"/>
    <w:rsid w:val="00D23C8B"/>
    <w:rsid w:val="00D2412A"/>
    <w:rsid w:val="00D24694"/>
    <w:rsid w:val="00D2496E"/>
    <w:rsid w:val="00D2560F"/>
    <w:rsid w:val="00D2588B"/>
    <w:rsid w:val="00D2598F"/>
    <w:rsid w:val="00D265E0"/>
    <w:rsid w:val="00D26E1A"/>
    <w:rsid w:val="00D27121"/>
    <w:rsid w:val="00D279D1"/>
    <w:rsid w:val="00D3013D"/>
    <w:rsid w:val="00D3036E"/>
    <w:rsid w:val="00D304BB"/>
    <w:rsid w:val="00D30692"/>
    <w:rsid w:val="00D310B9"/>
    <w:rsid w:val="00D31C27"/>
    <w:rsid w:val="00D32522"/>
    <w:rsid w:val="00D32540"/>
    <w:rsid w:val="00D32642"/>
    <w:rsid w:val="00D32707"/>
    <w:rsid w:val="00D3272A"/>
    <w:rsid w:val="00D32AC9"/>
    <w:rsid w:val="00D32B1C"/>
    <w:rsid w:val="00D32E21"/>
    <w:rsid w:val="00D32E4A"/>
    <w:rsid w:val="00D32F49"/>
    <w:rsid w:val="00D3305E"/>
    <w:rsid w:val="00D33118"/>
    <w:rsid w:val="00D338BE"/>
    <w:rsid w:val="00D33BCD"/>
    <w:rsid w:val="00D345F8"/>
    <w:rsid w:val="00D34703"/>
    <w:rsid w:val="00D34A8F"/>
    <w:rsid w:val="00D34BA8"/>
    <w:rsid w:val="00D34D0D"/>
    <w:rsid w:val="00D3510F"/>
    <w:rsid w:val="00D35339"/>
    <w:rsid w:val="00D35FB4"/>
    <w:rsid w:val="00D36196"/>
    <w:rsid w:val="00D36480"/>
    <w:rsid w:val="00D36AE7"/>
    <w:rsid w:val="00D36D32"/>
    <w:rsid w:val="00D3710D"/>
    <w:rsid w:val="00D372A4"/>
    <w:rsid w:val="00D37795"/>
    <w:rsid w:val="00D37893"/>
    <w:rsid w:val="00D37B6D"/>
    <w:rsid w:val="00D40151"/>
    <w:rsid w:val="00D402EB"/>
    <w:rsid w:val="00D4045B"/>
    <w:rsid w:val="00D40713"/>
    <w:rsid w:val="00D407CA"/>
    <w:rsid w:val="00D40953"/>
    <w:rsid w:val="00D40AC6"/>
    <w:rsid w:val="00D40FA2"/>
    <w:rsid w:val="00D41378"/>
    <w:rsid w:val="00D4143E"/>
    <w:rsid w:val="00D414BA"/>
    <w:rsid w:val="00D4155A"/>
    <w:rsid w:val="00D4179C"/>
    <w:rsid w:val="00D41E57"/>
    <w:rsid w:val="00D4237E"/>
    <w:rsid w:val="00D428F8"/>
    <w:rsid w:val="00D42E03"/>
    <w:rsid w:val="00D42F3E"/>
    <w:rsid w:val="00D433C6"/>
    <w:rsid w:val="00D43403"/>
    <w:rsid w:val="00D439C1"/>
    <w:rsid w:val="00D43F14"/>
    <w:rsid w:val="00D449C0"/>
    <w:rsid w:val="00D44AC9"/>
    <w:rsid w:val="00D45419"/>
    <w:rsid w:val="00D45476"/>
    <w:rsid w:val="00D455AA"/>
    <w:rsid w:val="00D45BEE"/>
    <w:rsid w:val="00D46385"/>
    <w:rsid w:val="00D46513"/>
    <w:rsid w:val="00D467F9"/>
    <w:rsid w:val="00D46DB0"/>
    <w:rsid w:val="00D473DD"/>
    <w:rsid w:val="00D47492"/>
    <w:rsid w:val="00D4766A"/>
    <w:rsid w:val="00D47875"/>
    <w:rsid w:val="00D4792E"/>
    <w:rsid w:val="00D47CEB"/>
    <w:rsid w:val="00D47EA1"/>
    <w:rsid w:val="00D5091E"/>
    <w:rsid w:val="00D51302"/>
    <w:rsid w:val="00D51516"/>
    <w:rsid w:val="00D5183B"/>
    <w:rsid w:val="00D51A44"/>
    <w:rsid w:val="00D52776"/>
    <w:rsid w:val="00D52D82"/>
    <w:rsid w:val="00D52FE5"/>
    <w:rsid w:val="00D530F3"/>
    <w:rsid w:val="00D53CB8"/>
    <w:rsid w:val="00D53E6F"/>
    <w:rsid w:val="00D543E3"/>
    <w:rsid w:val="00D54983"/>
    <w:rsid w:val="00D54DF6"/>
    <w:rsid w:val="00D54EA3"/>
    <w:rsid w:val="00D553BA"/>
    <w:rsid w:val="00D55D59"/>
    <w:rsid w:val="00D55D72"/>
    <w:rsid w:val="00D55F2F"/>
    <w:rsid w:val="00D56035"/>
    <w:rsid w:val="00D560B3"/>
    <w:rsid w:val="00D566A3"/>
    <w:rsid w:val="00D57134"/>
    <w:rsid w:val="00D57626"/>
    <w:rsid w:val="00D5783F"/>
    <w:rsid w:val="00D57E9B"/>
    <w:rsid w:val="00D60351"/>
    <w:rsid w:val="00D607FA"/>
    <w:rsid w:val="00D60A3F"/>
    <w:rsid w:val="00D60CB9"/>
    <w:rsid w:val="00D61305"/>
    <w:rsid w:val="00D6199C"/>
    <w:rsid w:val="00D61A7E"/>
    <w:rsid w:val="00D62C8E"/>
    <w:rsid w:val="00D62E57"/>
    <w:rsid w:val="00D633F0"/>
    <w:rsid w:val="00D640C5"/>
    <w:rsid w:val="00D64272"/>
    <w:rsid w:val="00D647AC"/>
    <w:rsid w:val="00D6498F"/>
    <w:rsid w:val="00D65522"/>
    <w:rsid w:val="00D65A84"/>
    <w:rsid w:val="00D65BB9"/>
    <w:rsid w:val="00D660B2"/>
    <w:rsid w:val="00D66124"/>
    <w:rsid w:val="00D6693F"/>
    <w:rsid w:val="00D66988"/>
    <w:rsid w:val="00D6739F"/>
    <w:rsid w:val="00D6772C"/>
    <w:rsid w:val="00D67802"/>
    <w:rsid w:val="00D67ECB"/>
    <w:rsid w:val="00D7183C"/>
    <w:rsid w:val="00D71B43"/>
    <w:rsid w:val="00D71B71"/>
    <w:rsid w:val="00D71E68"/>
    <w:rsid w:val="00D72540"/>
    <w:rsid w:val="00D729CD"/>
    <w:rsid w:val="00D72A8A"/>
    <w:rsid w:val="00D7321F"/>
    <w:rsid w:val="00D737C3"/>
    <w:rsid w:val="00D73B93"/>
    <w:rsid w:val="00D73E48"/>
    <w:rsid w:val="00D73EC2"/>
    <w:rsid w:val="00D743E2"/>
    <w:rsid w:val="00D749C9"/>
    <w:rsid w:val="00D749CC"/>
    <w:rsid w:val="00D74F12"/>
    <w:rsid w:val="00D751C0"/>
    <w:rsid w:val="00D75255"/>
    <w:rsid w:val="00D754D1"/>
    <w:rsid w:val="00D754EC"/>
    <w:rsid w:val="00D75FC4"/>
    <w:rsid w:val="00D776D2"/>
    <w:rsid w:val="00D800DA"/>
    <w:rsid w:val="00D8044F"/>
    <w:rsid w:val="00D80576"/>
    <w:rsid w:val="00D80684"/>
    <w:rsid w:val="00D8147C"/>
    <w:rsid w:val="00D8193B"/>
    <w:rsid w:val="00D81DA4"/>
    <w:rsid w:val="00D826FD"/>
    <w:rsid w:val="00D82D42"/>
    <w:rsid w:val="00D82F8C"/>
    <w:rsid w:val="00D83CAD"/>
    <w:rsid w:val="00D83FB8"/>
    <w:rsid w:val="00D84027"/>
    <w:rsid w:val="00D845CD"/>
    <w:rsid w:val="00D84A78"/>
    <w:rsid w:val="00D85098"/>
    <w:rsid w:val="00D85BC3"/>
    <w:rsid w:val="00D8601B"/>
    <w:rsid w:val="00D86076"/>
    <w:rsid w:val="00D864FD"/>
    <w:rsid w:val="00D86588"/>
    <w:rsid w:val="00D8698A"/>
    <w:rsid w:val="00D87016"/>
    <w:rsid w:val="00D875D1"/>
    <w:rsid w:val="00D8797A"/>
    <w:rsid w:val="00D87A75"/>
    <w:rsid w:val="00D87E5A"/>
    <w:rsid w:val="00D87E86"/>
    <w:rsid w:val="00D906D8"/>
    <w:rsid w:val="00D90890"/>
    <w:rsid w:val="00D90B1A"/>
    <w:rsid w:val="00D91204"/>
    <w:rsid w:val="00D91384"/>
    <w:rsid w:val="00D91D00"/>
    <w:rsid w:val="00D91F92"/>
    <w:rsid w:val="00D9219C"/>
    <w:rsid w:val="00D92349"/>
    <w:rsid w:val="00D924DE"/>
    <w:rsid w:val="00D92ABA"/>
    <w:rsid w:val="00D92C0A"/>
    <w:rsid w:val="00D9354F"/>
    <w:rsid w:val="00D9356F"/>
    <w:rsid w:val="00D93E71"/>
    <w:rsid w:val="00D94830"/>
    <w:rsid w:val="00D94B21"/>
    <w:rsid w:val="00D94EB6"/>
    <w:rsid w:val="00D9554C"/>
    <w:rsid w:val="00D96698"/>
    <w:rsid w:val="00D96A59"/>
    <w:rsid w:val="00D97135"/>
    <w:rsid w:val="00DA00F9"/>
    <w:rsid w:val="00DA045A"/>
    <w:rsid w:val="00DA061F"/>
    <w:rsid w:val="00DA0999"/>
    <w:rsid w:val="00DA0A56"/>
    <w:rsid w:val="00DA0EC2"/>
    <w:rsid w:val="00DA13C2"/>
    <w:rsid w:val="00DA140F"/>
    <w:rsid w:val="00DA2111"/>
    <w:rsid w:val="00DA26B3"/>
    <w:rsid w:val="00DA2C86"/>
    <w:rsid w:val="00DA2EF4"/>
    <w:rsid w:val="00DA3015"/>
    <w:rsid w:val="00DA302B"/>
    <w:rsid w:val="00DA34F4"/>
    <w:rsid w:val="00DA3501"/>
    <w:rsid w:val="00DA39BF"/>
    <w:rsid w:val="00DA4280"/>
    <w:rsid w:val="00DA440F"/>
    <w:rsid w:val="00DA443F"/>
    <w:rsid w:val="00DA533A"/>
    <w:rsid w:val="00DA5362"/>
    <w:rsid w:val="00DA59F1"/>
    <w:rsid w:val="00DA5AC5"/>
    <w:rsid w:val="00DA6847"/>
    <w:rsid w:val="00DA6A7C"/>
    <w:rsid w:val="00DA6ABD"/>
    <w:rsid w:val="00DA6CD6"/>
    <w:rsid w:val="00DA6F7A"/>
    <w:rsid w:val="00DA70E3"/>
    <w:rsid w:val="00DA7440"/>
    <w:rsid w:val="00DA7548"/>
    <w:rsid w:val="00DA7DD8"/>
    <w:rsid w:val="00DB0441"/>
    <w:rsid w:val="00DB1003"/>
    <w:rsid w:val="00DB11A9"/>
    <w:rsid w:val="00DB1673"/>
    <w:rsid w:val="00DB17BA"/>
    <w:rsid w:val="00DB1F26"/>
    <w:rsid w:val="00DB1F84"/>
    <w:rsid w:val="00DB205C"/>
    <w:rsid w:val="00DB206D"/>
    <w:rsid w:val="00DB3791"/>
    <w:rsid w:val="00DB413C"/>
    <w:rsid w:val="00DB4587"/>
    <w:rsid w:val="00DB46F8"/>
    <w:rsid w:val="00DB4ED7"/>
    <w:rsid w:val="00DB53CC"/>
    <w:rsid w:val="00DB5EC3"/>
    <w:rsid w:val="00DB5F4C"/>
    <w:rsid w:val="00DB6213"/>
    <w:rsid w:val="00DB6906"/>
    <w:rsid w:val="00DB6EC1"/>
    <w:rsid w:val="00DB7057"/>
    <w:rsid w:val="00DB7C1F"/>
    <w:rsid w:val="00DB7F4B"/>
    <w:rsid w:val="00DC001D"/>
    <w:rsid w:val="00DC0131"/>
    <w:rsid w:val="00DC07E8"/>
    <w:rsid w:val="00DC15B4"/>
    <w:rsid w:val="00DC1608"/>
    <w:rsid w:val="00DC17EB"/>
    <w:rsid w:val="00DC205B"/>
    <w:rsid w:val="00DC21E1"/>
    <w:rsid w:val="00DC2711"/>
    <w:rsid w:val="00DC2A12"/>
    <w:rsid w:val="00DC2B05"/>
    <w:rsid w:val="00DC30CF"/>
    <w:rsid w:val="00DC331D"/>
    <w:rsid w:val="00DC3C11"/>
    <w:rsid w:val="00DC4367"/>
    <w:rsid w:val="00DC48DB"/>
    <w:rsid w:val="00DC4ACA"/>
    <w:rsid w:val="00DC531B"/>
    <w:rsid w:val="00DC5923"/>
    <w:rsid w:val="00DC6E6B"/>
    <w:rsid w:val="00DC7D82"/>
    <w:rsid w:val="00DC7DAF"/>
    <w:rsid w:val="00DC7EA9"/>
    <w:rsid w:val="00DD0005"/>
    <w:rsid w:val="00DD0660"/>
    <w:rsid w:val="00DD100E"/>
    <w:rsid w:val="00DD10FB"/>
    <w:rsid w:val="00DD1660"/>
    <w:rsid w:val="00DD1AD7"/>
    <w:rsid w:val="00DD1CF2"/>
    <w:rsid w:val="00DD1D9B"/>
    <w:rsid w:val="00DD2A27"/>
    <w:rsid w:val="00DD2CD9"/>
    <w:rsid w:val="00DD317A"/>
    <w:rsid w:val="00DD38E8"/>
    <w:rsid w:val="00DD393A"/>
    <w:rsid w:val="00DD3A9B"/>
    <w:rsid w:val="00DD3CB6"/>
    <w:rsid w:val="00DD457D"/>
    <w:rsid w:val="00DD4B57"/>
    <w:rsid w:val="00DD4C97"/>
    <w:rsid w:val="00DD50D1"/>
    <w:rsid w:val="00DD5120"/>
    <w:rsid w:val="00DD5486"/>
    <w:rsid w:val="00DD5C95"/>
    <w:rsid w:val="00DD66CB"/>
    <w:rsid w:val="00DD6DBB"/>
    <w:rsid w:val="00DD6EDE"/>
    <w:rsid w:val="00DD7033"/>
    <w:rsid w:val="00DD7040"/>
    <w:rsid w:val="00DD78C7"/>
    <w:rsid w:val="00DD7A24"/>
    <w:rsid w:val="00DD7CAA"/>
    <w:rsid w:val="00DE000A"/>
    <w:rsid w:val="00DE05B9"/>
    <w:rsid w:val="00DE0757"/>
    <w:rsid w:val="00DE077F"/>
    <w:rsid w:val="00DE0C1C"/>
    <w:rsid w:val="00DE0D19"/>
    <w:rsid w:val="00DE0DE8"/>
    <w:rsid w:val="00DE0E70"/>
    <w:rsid w:val="00DE13BB"/>
    <w:rsid w:val="00DE1550"/>
    <w:rsid w:val="00DE1722"/>
    <w:rsid w:val="00DE1E4F"/>
    <w:rsid w:val="00DE2191"/>
    <w:rsid w:val="00DE2AD6"/>
    <w:rsid w:val="00DE2E86"/>
    <w:rsid w:val="00DE3352"/>
    <w:rsid w:val="00DE390C"/>
    <w:rsid w:val="00DE3CBD"/>
    <w:rsid w:val="00DE44B5"/>
    <w:rsid w:val="00DE5271"/>
    <w:rsid w:val="00DE571E"/>
    <w:rsid w:val="00DE5ACB"/>
    <w:rsid w:val="00DE5CE3"/>
    <w:rsid w:val="00DE5FBF"/>
    <w:rsid w:val="00DE61EA"/>
    <w:rsid w:val="00DE678A"/>
    <w:rsid w:val="00DE70ED"/>
    <w:rsid w:val="00DE757D"/>
    <w:rsid w:val="00DE7A7E"/>
    <w:rsid w:val="00DE7CE1"/>
    <w:rsid w:val="00DE7EF0"/>
    <w:rsid w:val="00DF0060"/>
    <w:rsid w:val="00DF0070"/>
    <w:rsid w:val="00DF0273"/>
    <w:rsid w:val="00DF02AA"/>
    <w:rsid w:val="00DF0BFE"/>
    <w:rsid w:val="00DF0EC5"/>
    <w:rsid w:val="00DF11D3"/>
    <w:rsid w:val="00DF165A"/>
    <w:rsid w:val="00DF1676"/>
    <w:rsid w:val="00DF1C40"/>
    <w:rsid w:val="00DF20BA"/>
    <w:rsid w:val="00DF2774"/>
    <w:rsid w:val="00DF28C5"/>
    <w:rsid w:val="00DF2949"/>
    <w:rsid w:val="00DF2AC5"/>
    <w:rsid w:val="00DF2CD3"/>
    <w:rsid w:val="00DF2F13"/>
    <w:rsid w:val="00DF315C"/>
    <w:rsid w:val="00DF3912"/>
    <w:rsid w:val="00DF4A63"/>
    <w:rsid w:val="00DF4CCA"/>
    <w:rsid w:val="00DF5817"/>
    <w:rsid w:val="00DF5A62"/>
    <w:rsid w:val="00DF61DC"/>
    <w:rsid w:val="00DF69B8"/>
    <w:rsid w:val="00DF6C81"/>
    <w:rsid w:val="00DF72A4"/>
    <w:rsid w:val="00DF7754"/>
    <w:rsid w:val="00DF78C4"/>
    <w:rsid w:val="00E000FC"/>
    <w:rsid w:val="00E0040D"/>
    <w:rsid w:val="00E00555"/>
    <w:rsid w:val="00E00F46"/>
    <w:rsid w:val="00E0113D"/>
    <w:rsid w:val="00E0198D"/>
    <w:rsid w:val="00E02343"/>
    <w:rsid w:val="00E02508"/>
    <w:rsid w:val="00E02D8C"/>
    <w:rsid w:val="00E0320F"/>
    <w:rsid w:val="00E03256"/>
    <w:rsid w:val="00E03841"/>
    <w:rsid w:val="00E03D61"/>
    <w:rsid w:val="00E040BB"/>
    <w:rsid w:val="00E0453D"/>
    <w:rsid w:val="00E0491C"/>
    <w:rsid w:val="00E04A61"/>
    <w:rsid w:val="00E04AA2"/>
    <w:rsid w:val="00E04BD5"/>
    <w:rsid w:val="00E05175"/>
    <w:rsid w:val="00E05586"/>
    <w:rsid w:val="00E059AC"/>
    <w:rsid w:val="00E05EC0"/>
    <w:rsid w:val="00E063DF"/>
    <w:rsid w:val="00E065DB"/>
    <w:rsid w:val="00E06635"/>
    <w:rsid w:val="00E06CB1"/>
    <w:rsid w:val="00E070A1"/>
    <w:rsid w:val="00E07778"/>
    <w:rsid w:val="00E101F5"/>
    <w:rsid w:val="00E1071C"/>
    <w:rsid w:val="00E1079C"/>
    <w:rsid w:val="00E107E6"/>
    <w:rsid w:val="00E1128E"/>
    <w:rsid w:val="00E112B4"/>
    <w:rsid w:val="00E1177E"/>
    <w:rsid w:val="00E1196B"/>
    <w:rsid w:val="00E11F97"/>
    <w:rsid w:val="00E11FB8"/>
    <w:rsid w:val="00E12487"/>
    <w:rsid w:val="00E1289E"/>
    <w:rsid w:val="00E12BCB"/>
    <w:rsid w:val="00E13914"/>
    <w:rsid w:val="00E13FFE"/>
    <w:rsid w:val="00E1485A"/>
    <w:rsid w:val="00E154A8"/>
    <w:rsid w:val="00E1562B"/>
    <w:rsid w:val="00E15BAE"/>
    <w:rsid w:val="00E161A7"/>
    <w:rsid w:val="00E1638E"/>
    <w:rsid w:val="00E163AE"/>
    <w:rsid w:val="00E169F7"/>
    <w:rsid w:val="00E16C23"/>
    <w:rsid w:val="00E16D3D"/>
    <w:rsid w:val="00E177B7"/>
    <w:rsid w:val="00E202CF"/>
    <w:rsid w:val="00E2041E"/>
    <w:rsid w:val="00E204A3"/>
    <w:rsid w:val="00E204D9"/>
    <w:rsid w:val="00E2060F"/>
    <w:rsid w:val="00E20933"/>
    <w:rsid w:val="00E20A0A"/>
    <w:rsid w:val="00E20DA9"/>
    <w:rsid w:val="00E20EB4"/>
    <w:rsid w:val="00E210B3"/>
    <w:rsid w:val="00E21102"/>
    <w:rsid w:val="00E21B19"/>
    <w:rsid w:val="00E21DC1"/>
    <w:rsid w:val="00E22602"/>
    <w:rsid w:val="00E22F4B"/>
    <w:rsid w:val="00E24A74"/>
    <w:rsid w:val="00E24AAF"/>
    <w:rsid w:val="00E24AB6"/>
    <w:rsid w:val="00E24CFD"/>
    <w:rsid w:val="00E24EB3"/>
    <w:rsid w:val="00E24FF1"/>
    <w:rsid w:val="00E2577C"/>
    <w:rsid w:val="00E25A83"/>
    <w:rsid w:val="00E25C7F"/>
    <w:rsid w:val="00E260F2"/>
    <w:rsid w:val="00E26A39"/>
    <w:rsid w:val="00E26BAE"/>
    <w:rsid w:val="00E26FD7"/>
    <w:rsid w:val="00E2738A"/>
    <w:rsid w:val="00E27AA3"/>
    <w:rsid w:val="00E27CF1"/>
    <w:rsid w:val="00E30C09"/>
    <w:rsid w:val="00E31C05"/>
    <w:rsid w:val="00E32155"/>
    <w:rsid w:val="00E322B8"/>
    <w:rsid w:val="00E3240E"/>
    <w:rsid w:val="00E32ABC"/>
    <w:rsid w:val="00E330CB"/>
    <w:rsid w:val="00E3336B"/>
    <w:rsid w:val="00E33564"/>
    <w:rsid w:val="00E3390A"/>
    <w:rsid w:val="00E33DE9"/>
    <w:rsid w:val="00E3444E"/>
    <w:rsid w:val="00E34917"/>
    <w:rsid w:val="00E34B65"/>
    <w:rsid w:val="00E354FE"/>
    <w:rsid w:val="00E35B5A"/>
    <w:rsid w:val="00E36298"/>
    <w:rsid w:val="00E364E6"/>
    <w:rsid w:val="00E36E0C"/>
    <w:rsid w:val="00E37950"/>
    <w:rsid w:val="00E37A3F"/>
    <w:rsid w:val="00E37CC0"/>
    <w:rsid w:val="00E37CC2"/>
    <w:rsid w:val="00E37EF8"/>
    <w:rsid w:val="00E4018F"/>
    <w:rsid w:val="00E40365"/>
    <w:rsid w:val="00E4130B"/>
    <w:rsid w:val="00E4143A"/>
    <w:rsid w:val="00E41683"/>
    <w:rsid w:val="00E41775"/>
    <w:rsid w:val="00E418D6"/>
    <w:rsid w:val="00E42201"/>
    <w:rsid w:val="00E427C7"/>
    <w:rsid w:val="00E42880"/>
    <w:rsid w:val="00E42ED2"/>
    <w:rsid w:val="00E431FA"/>
    <w:rsid w:val="00E43A65"/>
    <w:rsid w:val="00E43CD9"/>
    <w:rsid w:val="00E4465F"/>
    <w:rsid w:val="00E44865"/>
    <w:rsid w:val="00E44AB0"/>
    <w:rsid w:val="00E4571F"/>
    <w:rsid w:val="00E4665E"/>
    <w:rsid w:val="00E469BB"/>
    <w:rsid w:val="00E47199"/>
    <w:rsid w:val="00E47A1F"/>
    <w:rsid w:val="00E500A1"/>
    <w:rsid w:val="00E50491"/>
    <w:rsid w:val="00E50D61"/>
    <w:rsid w:val="00E50F6E"/>
    <w:rsid w:val="00E50F99"/>
    <w:rsid w:val="00E51639"/>
    <w:rsid w:val="00E5182C"/>
    <w:rsid w:val="00E51A57"/>
    <w:rsid w:val="00E51CFF"/>
    <w:rsid w:val="00E51DD3"/>
    <w:rsid w:val="00E52026"/>
    <w:rsid w:val="00E521E8"/>
    <w:rsid w:val="00E524AA"/>
    <w:rsid w:val="00E529F3"/>
    <w:rsid w:val="00E52CE5"/>
    <w:rsid w:val="00E52E4F"/>
    <w:rsid w:val="00E538A8"/>
    <w:rsid w:val="00E53FEF"/>
    <w:rsid w:val="00E5407D"/>
    <w:rsid w:val="00E546BD"/>
    <w:rsid w:val="00E548D8"/>
    <w:rsid w:val="00E54A5A"/>
    <w:rsid w:val="00E5559D"/>
    <w:rsid w:val="00E5584F"/>
    <w:rsid w:val="00E56092"/>
    <w:rsid w:val="00E56289"/>
    <w:rsid w:val="00E5629E"/>
    <w:rsid w:val="00E56799"/>
    <w:rsid w:val="00E57AF8"/>
    <w:rsid w:val="00E57CB0"/>
    <w:rsid w:val="00E57CB6"/>
    <w:rsid w:val="00E57CC3"/>
    <w:rsid w:val="00E57EC5"/>
    <w:rsid w:val="00E60430"/>
    <w:rsid w:val="00E60A96"/>
    <w:rsid w:val="00E60DD6"/>
    <w:rsid w:val="00E6133A"/>
    <w:rsid w:val="00E61F67"/>
    <w:rsid w:val="00E627A9"/>
    <w:rsid w:val="00E62C33"/>
    <w:rsid w:val="00E63947"/>
    <w:rsid w:val="00E63B2D"/>
    <w:rsid w:val="00E63BDD"/>
    <w:rsid w:val="00E63C06"/>
    <w:rsid w:val="00E63C98"/>
    <w:rsid w:val="00E63F78"/>
    <w:rsid w:val="00E6444B"/>
    <w:rsid w:val="00E64505"/>
    <w:rsid w:val="00E65A45"/>
    <w:rsid w:val="00E662DB"/>
    <w:rsid w:val="00E66D67"/>
    <w:rsid w:val="00E66D9E"/>
    <w:rsid w:val="00E67203"/>
    <w:rsid w:val="00E67285"/>
    <w:rsid w:val="00E672FB"/>
    <w:rsid w:val="00E67503"/>
    <w:rsid w:val="00E6772A"/>
    <w:rsid w:val="00E70010"/>
    <w:rsid w:val="00E716B8"/>
    <w:rsid w:val="00E72061"/>
    <w:rsid w:val="00E720AC"/>
    <w:rsid w:val="00E7261F"/>
    <w:rsid w:val="00E72BF6"/>
    <w:rsid w:val="00E72DC5"/>
    <w:rsid w:val="00E73BA0"/>
    <w:rsid w:val="00E7428C"/>
    <w:rsid w:val="00E74446"/>
    <w:rsid w:val="00E749FF"/>
    <w:rsid w:val="00E75691"/>
    <w:rsid w:val="00E76485"/>
    <w:rsid w:val="00E76549"/>
    <w:rsid w:val="00E76C4F"/>
    <w:rsid w:val="00E76EB2"/>
    <w:rsid w:val="00E771E2"/>
    <w:rsid w:val="00E7734A"/>
    <w:rsid w:val="00E77578"/>
    <w:rsid w:val="00E77762"/>
    <w:rsid w:val="00E7781B"/>
    <w:rsid w:val="00E77897"/>
    <w:rsid w:val="00E779DB"/>
    <w:rsid w:val="00E77AAD"/>
    <w:rsid w:val="00E77EB6"/>
    <w:rsid w:val="00E80223"/>
    <w:rsid w:val="00E80362"/>
    <w:rsid w:val="00E80469"/>
    <w:rsid w:val="00E80697"/>
    <w:rsid w:val="00E806EF"/>
    <w:rsid w:val="00E80961"/>
    <w:rsid w:val="00E8214A"/>
    <w:rsid w:val="00E82221"/>
    <w:rsid w:val="00E826B3"/>
    <w:rsid w:val="00E82B72"/>
    <w:rsid w:val="00E831C3"/>
    <w:rsid w:val="00E832AF"/>
    <w:rsid w:val="00E8353E"/>
    <w:rsid w:val="00E83618"/>
    <w:rsid w:val="00E83A7E"/>
    <w:rsid w:val="00E84AE5"/>
    <w:rsid w:val="00E84D87"/>
    <w:rsid w:val="00E84F7A"/>
    <w:rsid w:val="00E84FD4"/>
    <w:rsid w:val="00E85555"/>
    <w:rsid w:val="00E859BD"/>
    <w:rsid w:val="00E85AF4"/>
    <w:rsid w:val="00E85B79"/>
    <w:rsid w:val="00E86801"/>
    <w:rsid w:val="00E86E67"/>
    <w:rsid w:val="00E87112"/>
    <w:rsid w:val="00E87197"/>
    <w:rsid w:val="00E87320"/>
    <w:rsid w:val="00E901CA"/>
    <w:rsid w:val="00E9028E"/>
    <w:rsid w:val="00E902CA"/>
    <w:rsid w:val="00E9054A"/>
    <w:rsid w:val="00E90864"/>
    <w:rsid w:val="00E90B72"/>
    <w:rsid w:val="00E90C6B"/>
    <w:rsid w:val="00E90E4E"/>
    <w:rsid w:val="00E90F6D"/>
    <w:rsid w:val="00E90FC7"/>
    <w:rsid w:val="00E91997"/>
    <w:rsid w:val="00E91B35"/>
    <w:rsid w:val="00E91B50"/>
    <w:rsid w:val="00E91E04"/>
    <w:rsid w:val="00E91F66"/>
    <w:rsid w:val="00E92095"/>
    <w:rsid w:val="00E92277"/>
    <w:rsid w:val="00E92348"/>
    <w:rsid w:val="00E923AC"/>
    <w:rsid w:val="00E923B6"/>
    <w:rsid w:val="00E92C4D"/>
    <w:rsid w:val="00E92FEF"/>
    <w:rsid w:val="00E93160"/>
    <w:rsid w:val="00E9319F"/>
    <w:rsid w:val="00E933EB"/>
    <w:rsid w:val="00E936E1"/>
    <w:rsid w:val="00E93C9D"/>
    <w:rsid w:val="00E93D96"/>
    <w:rsid w:val="00E93DCF"/>
    <w:rsid w:val="00E94314"/>
    <w:rsid w:val="00E94484"/>
    <w:rsid w:val="00E9475E"/>
    <w:rsid w:val="00E951E5"/>
    <w:rsid w:val="00E958C1"/>
    <w:rsid w:val="00E95966"/>
    <w:rsid w:val="00E95A43"/>
    <w:rsid w:val="00E95F45"/>
    <w:rsid w:val="00E96030"/>
    <w:rsid w:val="00E964B9"/>
    <w:rsid w:val="00E965C3"/>
    <w:rsid w:val="00E968F5"/>
    <w:rsid w:val="00E96D9B"/>
    <w:rsid w:val="00E96FD7"/>
    <w:rsid w:val="00E9767D"/>
    <w:rsid w:val="00E978C3"/>
    <w:rsid w:val="00E97E60"/>
    <w:rsid w:val="00EA02DE"/>
    <w:rsid w:val="00EA0805"/>
    <w:rsid w:val="00EA09B3"/>
    <w:rsid w:val="00EA2067"/>
    <w:rsid w:val="00EA27BC"/>
    <w:rsid w:val="00EA2CF9"/>
    <w:rsid w:val="00EA2F3A"/>
    <w:rsid w:val="00EA3276"/>
    <w:rsid w:val="00EA3287"/>
    <w:rsid w:val="00EA344B"/>
    <w:rsid w:val="00EA3854"/>
    <w:rsid w:val="00EA3884"/>
    <w:rsid w:val="00EA418A"/>
    <w:rsid w:val="00EA4489"/>
    <w:rsid w:val="00EA49AF"/>
    <w:rsid w:val="00EA4FBB"/>
    <w:rsid w:val="00EA5017"/>
    <w:rsid w:val="00EA56F9"/>
    <w:rsid w:val="00EA59E0"/>
    <w:rsid w:val="00EA6139"/>
    <w:rsid w:val="00EA6886"/>
    <w:rsid w:val="00EB0402"/>
    <w:rsid w:val="00EB0413"/>
    <w:rsid w:val="00EB0951"/>
    <w:rsid w:val="00EB116A"/>
    <w:rsid w:val="00EB1EC6"/>
    <w:rsid w:val="00EB2B3F"/>
    <w:rsid w:val="00EB2B50"/>
    <w:rsid w:val="00EB2F55"/>
    <w:rsid w:val="00EB3335"/>
    <w:rsid w:val="00EB33C6"/>
    <w:rsid w:val="00EB3801"/>
    <w:rsid w:val="00EB3976"/>
    <w:rsid w:val="00EB39FD"/>
    <w:rsid w:val="00EB3A18"/>
    <w:rsid w:val="00EB400C"/>
    <w:rsid w:val="00EB4997"/>
    <w:rsid w:val="00EB5221"/>
    <w:rsid w:val="00EB524E"/>
    <w:rsid w:val="00EB535F"/>
    <w:rsid w:val="00EB5603"/>
    <w:rsid w:val="00EB5DA5"/>
    <w:rsid w:val="00EB5FCD"/>
    <w:rsid w:val="00EB60C3"/>
    <w:rsid w:val="00EB6B9C"/>
    <w:rsid w:val="00EB7036"/>
    <w:rsid w:val="00EB74A5"/>
    <w:rsid w:val="00EB7EF1"/>
    <w:rsid w:val="00EC0554"/>
    <w:rsid w:val="00EC05D6"/>
    <w:rsid w:val="00EC12F0"/>
    <w:rsid w:val="00EC1798"/>
    <w:rsid w:val="00EC1989"/>
    <w:rsid w:val="00EC24D7"/>
    <w:rsid w:val="00EC2568"/>
    <w:rsid w:val="00EC2B72"/>
    <w:rsid w:val="00EC3FB8"/>
    <w:rsid w:val="00EC4175"/>
    <w:rsid w:val="00EC42A3"/>
    <w:rsid w:val="00EC4B4D"/>
    <w:rsid w:val="00EC4B53"/>
    <w:rsid w:val="00EC4C70"/>
    <w:rsid w:val="00EC4DF2"/>
    <w:rsid w:val="00EC4EE0"/>
    <w:rsid w:val="00EC5AA1"/>
    <w:rsid w:val="00EC5C01"/>
    <w:rsid w:val="00EC5D40"/>
    <w:rsid w:val="00EC66AD"/>
    <w:rsid w:val="00EC728F"/>
    <w:rsid w:val="00EC72FB"/>
    <w:rsid w:val="00EC76EA"/>
    <w:rsid w:val="00EC7876"/>
    <w:rsid w:val="00EC78E1"/>
    <w:rsid w:val="00ED0010"/>
    <w:rsid w:val="00ED02E1"/>
    <w:rsid w:val="00ED08DC"/>
    <w:rsid w:val="00ED098C"/>
    <w:rsid w:val="00ED12EE"/>
    <w:rsid w:val="00ED25EC"/>
    <w:rsid w:val="00ED2E17"/>
    <w:rsid w:val="00ED301B"/>
    <w:rsid w:val="00ED31C3"/>
    <w:rsid w:val="00ED35BE"/>
    <w:rsid w:val="00ED35CB"/>
    <w:rsid w:val="00ED3C7E"/>
    <w:rsid w:val="00ED43AF"/>
    <w:rsid w:val="00ED5163"/>
    <w:rsid w:val="00ED5263"/>
    <w:rsid w:val="00ED5691"/>
    <w:rsid w:val="00ED58BC"/>
    <w:rsid w:val="00ED5936"/>
    <w:rsid w:val="00ED5955"/>
    <w:rsid w:val="00ED5EF7"/>
    <w:rsid w:val="00ED620F"/>
    <w:rsid w:val="00ED6904"/>
    <w:rsid w:val="00ED7BE1"/>
    <w:rsid w:val="00ED7E00"/>
    <w:rsid w:val="00EE0083"/>
    <w:rsid w:val="00EE0533"/>
    <w:rsid w:val="00EE0ACE"/>
    <w:rsid w:val="00EE0ED5"/>
    <w:rsid w:val="00EE0FE7"/>
    <w:rsid w:val="00EE1857"/>
    <w:rsid w:val="00EE2652"/>
    <w:rsid w:val="00EE2726"/>
    <w:rsid w:val="00EE27BB"/>
    <w:rsid w:val="00EE381F"/>
    <w:rsid w:val="00EE3AAA"/>
    <w:rsid w:val="00EE3EA0"/>
    <w:rsid w:val="00EE4120"/>
    <w:rsid w:val="00EE4362"/>
    <w:rsid w:val="00EE4A86"/>
    <w:rsid w:val="00EE5514"/>
    <w:rsid w:val="00EE57F0"/>
    <w:rsid w:val="00EE59A3"/>
    <w:rsid w:val="00EE5CF8"/>
    <w:rsid w:val="00EE5D88"/>
    <w:rsid w:val="00EE5FFC"/>
    <w:rsid w:val="00EE6DCB"/>
    <w:rsid w:val="00EE6E40"/>
    <w:rsid w:val="00EE7611"/>
    <w:rsid w:val="00EE76D2"/>
    <w:rsid w:val="00EE7B98"/>
    <w:rsid w:val="00EE7D13"/>
    <w:rsid w:val="00EE7FAB"/>
    <w:rsid w:val="00EF02F3"/>
    <w:rsid w:val="00EF06AC"/>
    <w:rsid w:val="00EF06F0"/>
    <w:rsid w:val="00EF08EE"/>
    <w:rsid w:val="00EF0CBF"/>
    <w:rsid w:val="00EF0EEF"/>
    <w:rsid w:val="00EF2E6D"/>
    <w:rsid w:val="00EF348B"/>
    <w:rsid w:val="00EF3A7B"/>
    <w:rsid w:val="00EF3C12"/>
    <w:rsid w:val="00EF3CAD"/>
    <w:rsid w:val="00EF4046"/>
    <w:rsid w:val="00EF41C2"/>
    <w:rsid w:val="00EF4C7D"/>
    <w:rsid w:val="00EF4DFF"/>
    <w:rsid w:val="00EF4ED2"/>
    <w:rsid w:val="00EF5211"/>
    <w:rsid w:val="00EF5225"/>
    <w:rsid w:val="00EF53C6"/>
    <w:rsid w:val="00EF5783"/>
    <w:rsid w:val="00EF5F01"/>
    <w:rsid w:val="00EF613F"/>
    <w:rsid w:val="00EF6C77"/>
    <w:rsid w:val="00EF7325"/>
    <w:rsid w:val="00EF75AF"/>
    <w:rsid w:val="00EF7D47"/>
    <w:rsid w:val="00EF7D56"/>
    <w:rsid w:val="00EF7F32"/>
    <w:rsid w:val="00F00D40"/>
    <w:rsid w:val="00F00E90"/>
    <w:rsid w:val="00F00F01"/>
    <w:rsid w:val="00F01889"/>
    <w:rsid w:val="00F01A0A"/>
    <w:rsid w:val="00F01E5F"/>
    <w:rsid w:val="00F02269"/>
    <w:rsid w:val="00F02327"/>
    <w:rsid w:val="00F0238E"/>
    <w:rsid w:val="00F02D27"/>
    <w:rsid w:val="00F03085"/>
    <w:rsid w:val="00F030B0"/>
    <w:rsid w:val="00F042D7"/>
    <w:rsid w:val="00F042FC"/>
    <w:rsid w:val="00F046DB"/>
    <w:rsid w:val="00F049D6"/>
    <w:rsid w:val="00F04E39"/>
    <w:rsid w:val="00F05046"/>
    <w:rsid w:val="00F05348"/>
    <w:rsid w:val="00F0585E"/>
    <w:rsid w:val="00F059FF"/>
    <w:rsid w:val="00F05A02"/>
    <w:rsid w:val="00F05C31"/>
    <w:rsid w:val="00F05C72"/>
    <w:rsid w:val="00F06832"/>
    <w:rsid w:val="00F06A0E"/>
    <w:rsid w:val="00F10253"/>
    <w:rsid w:val="00F10962"/>
    <w:rsid w:val="00F1119A"/>
    <w:rsid w:val="00F112F8"/>
    <w:rsid w:val="00F115BD"/>
    <w:rsid w:val="00F11617"/>
    <w:rsid w:val="00F11C79"/>
    <w:rsid w:val="00F11DB8"/>
    <w:rsid w:val="00F120A5"/>
    <w:rsid w:val="00F120D0"/>
    <w:rsid w:val="00F125E1"/>
    <w:rsid w:val="00F12804"/>
    <w:rsid w:val="00F131E8"/>
    <w:rsid w:val="00F13915"/>
    <w:rsid w:val="00F14035"/>
    <w:rsid w:val="00F14F53"/>
    <w:rsid w:val="00F15228"/>
    <w:rsid w:val="00F15308"/>
    <w:rsid w:val="00F15685"/>
    <w:rsid w:val="00F158EA"/>
    <w:rsid w:val="00F15A8B"/>
    <w:rsid w:val="00F1604C"/>
    <w:rsid w:val="00F1611F"/>
    <w:rsid w:val="00F162A6"/>
    <w:rsid w:val="00F16BCE"/>
    <w:rsid w:val="00F17410"/>
    <w:rsid w:val="00F17F76"/>
    <w:rsid w:val="00F2036E"/>
    <w:rsid w:val="00F20A32"/>
    <w:rsid w:val="00F20A43"/>
    <w:rsid w:val="00F20DFA"/>
    <w:rsid w:val="00F20FE4"/>
    <w:rsid w:val="00F218E7"/>
    <w:rsid w:val="00F21B90"/>
    <w:rsid w:val="00F21CCD"/>
    <w:rsid w:val="00F22D14"/>
    <w:rsid w:val="00F22F12"/>
    <w:rsid w:val="00F23515"/>
    <w:rsid w:val="00F239AE"/>
    <w:rsid w:val="00F239B9"/>
    <w:rsid w:val="00F23F06"/>
    <w:rsid w:val="00F24B46"/>
    <w:rsid w:val="00F2504E"/>
    <w:rsid w:val="00F25CAA"/>
    <w:rsid w:val="00F2693B"/>
    <w:rsid w:val="00F269AB"/>
    <w:rsid w:val="00F26AC4"/>
    <w:rsid w:val="00F26CD8"/>
    <w:rsid w:val="00F27D71"/>
    <w:rsid w:val="00F27EF2"/>
    <w:rsid w:val="00F30066"/>
    <w:rsid w:val="00F3053B"/>
    <w:rsid w:val="00F312ED"/>
    <w:rsid w:val="00F3136D"/>
    <w:rsid w:val="00F31371"/>
    <w:rsid w:val="00F3141F"/>
    <w:rsid w:val="00F31C72"/>
    <w:rsid w:val="00F32246"/>
    <w:rsid w:val="00F3236F"/>
    <w:rsid w:val="00F3299C"/>
    <w:rsid w:val="00F32B38"/>
    <w:rsid w:val="00F3354C"/>
    <w:rsid w:val="00F33599"/>
    <w:rsid w:val="00F34A90"/>
    <w:rsid w:val="00F34ADC"/>
    <w:rsid w:val="00F34AF6"/>
    <w:rsid w:val="00F34BAE"/>
    <w:rsid w:val="00F34DC5"/>
    <w:rsid w:val="00F35936"/>
    <w:rsid w:val="00F35B9D"/>
    <w:rsid w:val="00F35CE3"/>
    <w:rsid w:val="00F36144"/>
    <w:rsid w:val="00F3635E"/>
    <w:rsid w:val="00F36413"/>
    <w:rsid w:val="00F36424"/>
    <w:rsid w:val="00F3698B"/>
    <w:rsid w:val="00F36AFF"/>
    <w:rsid w:val="00F36BAA"/>
    <w:rsid w:val="00F36D6E"/>
    <w:rsid w:val="00F36FE9"/>
    <w:rsid w:val="00F372A8"/>
    <w:rsid w:val="00F373E0"/>
    <w:rsid w:val="00F37F93"/>
    <w:rsid w:val="00F4013D"/>
    <w:rsid w:val="00F40536"/>
    <w:rsid w:val="00F40A9C"/>
    <w:rsid w:val="00F412E4"/>
    <w:rsid w:val="00F41B5E"/>
    <w:rsid w:val="00F41C44"/>
    <w:rsid w:val="00F41D1B"/>
    <w:rsid w:val="00F42B57"/>
    <w:rsid w:val="00F42E5C"/>
    <w:rsid w:val="00F43292"/>
    <w:rsid w:val="00F4360F"/>
    <w:rsid w:val="00F43935"/>
    <w:rsid w:val="00F43A62"/>
    <w:rsid w:val="00F43C76"/>
    <w:rsid w:val="00F43D6B"/>
    <w:rsid w:val="00F448A3"/>
    <w:rsid w:val="00F44BB0"/>
    <w:rsid w:val="00F450D2"/>
    <w:rsid w:val="00F45A88"/>
    <w:rsid w:val="00F45E18"/>
    <w:rsid w:val="00F466A2"/>
    <w:rsid w:val="00F46C86"/>
    <w:rsid w:val="00F46EEF"/>
    <w:rsid w:val="00F474CF"/>
    <w:rsid w:val="00F47768"/>
    <w:rsid w:val="00F5000B"/>
    <w:rsid w:val="00F50315"/>
    <w:rsid w:val="00F515CD"/>
    <w:rsid w:val="00F518B2"/>
    <w:rsid w:val="00F51B80"/>
    <w:rsid w:val="00F51D08"/>
    <w:rsid w:val="00F51E0F"/>
    <w:rsid w:val="00F52136"/>
    <w:rsid w:val="00F525AA"/>
    <w:rsid w:val="00F5265E"/>
    <w:rsid w:val="00F52A67"/>
    <w:rsid w:val="00F52D13"/>
    <w:rsid w:val="00F53034"/>
    <w:rsid w:val="00F535F9"/>
    <w:rsid w:val="00F536B4"/>
    <w:rsid w:val="00F5417B"/>
    <w:rsid w:val="00F545C1"/>
    <w:rsid w:val="00F54682"/>
    <w:rsid w:val="00F54D17"/>
    <w:rsid w:val="00F5505D"/>
    <w:rsid w:val="00F55562"/>
    <w:rsid w:val="00F55569"/>
    <w:rsid w:val="00F55B70"/>
    <w:rsid w:val="00F56680"/>
    <w:rsid w:val="00F56722"/>
    <w:rsid w:val="00F56808"/>
    <w:rsid w:val="00F56B48"/>
    <w:rsid w:val="00F56DB8"/>
    <w:rsid w:val="00F573CE"/>
    <w:rsid w:val="00F57C13"/>
    <w:rsid w:val="00F57D72"/>
    <w:rsid w:val="00F57DA3"/>
    <w:rsid w:val="00F6030B"/>
    <w:rsid w:val="00F604B9"/>
    <w:rsid w:val="00F60986"/>
    <w:rsid w:val="00F60D5A"/>
    <w:rsid w:val="00F6144C"/>
    <w:rsid w:val="00F616D7"/>
    <w:rsid w:val="00F61716"/>
    <w:rsid w:val="00F61859"/>
    <w:rsid w:val="00F618C2"/>
    <w:rsid w:val="00F6195D"/>
    <w:rsid w:val="00F62517"/>
    <w:rsid w:val="00F625F0"/>
    <w:rsid w:val="00F62953"/>
    <w:rsid w:val="00F62AE2"/>
    <w:rsid w:val="00F62DD8"/>
    <w:rsid w:val="00F62DFE"/>
    <w:rsid w:val="00F62FB0"/>
    <w:rsid w:val="00F635C9"/>
    <w:rsid w:val="00F63B3C"/>
    <w:rsid w:val="00F63B7D"/>
    <w:rsid w:val="00F64024"/>
    <w:rsid w:val="00F641DE"/>
    <w:rsid w:val="00F64264"/>
    <w:rsid w:val="00F643B2"/>
    <w:rsid w:val="00F64B55"/>
    <w:rsid w:val="00F64DEB"/>
    <w:rsid w:val="00F65777"/>
    <w:rsid w:val="00F6594F"/>
    <w:rsid w:val="00F65970"/>
    <w:rsid w:val="00F65E2F"/>
    <w:rsid w:val="00F65E40"/>
    <w:rsid w:val="00F65F55"/>
    <w:rsid w:val="00F6683C"/>
    <w:rsid w:val="00F669CB"/>
    <w:rsid w:val="00F66C63"/>
    <w:rsid w:val="00F66E96"/>
    <w:rsid w:val="00F66F80"/>
    <w:rsid w:val="00F6711F"/>
    <w:rsid w:val="00F67598"/>
    <w:rsid w:val="00F67A62"/>
    <w:rsid w:val="00F67C3A"/>
    <w:rsid w:val="00F67F30"/>
    <w:rsid w:val="00F67F8B"/>
    <w:rsid w:val="00F702A2"/>
    <w:rsid w:val="00F70BBF"/>
    <w:rsid w:val="00F70BF3"/>
    <w:rsid w:val="00F70E6C"/>
    <w:rsid w:val="00F710D1"/>
    <w:rsid w:val="00F7120F"/>
    <w:rsid w:val="00F712B3"/>
    <w:rsid w:val="00F717A2"/>
    <w:rsid w:val="00F71873"/>
    <w:rsid w:val="00F71D0A"/>
    <w:rsid w:val="00F72C4E"/>
    <w:rsid w:val="00F72D26"/>
    <w:rsid w:val="00F7353E"/>
    <w:rsid w:val="00F73930"/>
    <w:rsid w:val="00F73AA0"/>
    <w:rsid w:val="00F73CA7"/>
    <w:rsid w:val="00F7447E"/>
    <w:rsid w:val="00F75105"/>
    <w:rsid w:val="00F76250"/>
    <w:rsid w:val="00F762AC"/>
    <w:rsid w:val="00F76791"/>
    <w:rsid w:val="00F769F3"/>
    <w:rsid w:val="00F76A3B"/>
    <w:rsid w:val="00F76A41"/>
    <w:rsid w:val="00F770AA"/>
    <w:rsid w:val="00F779BC"/>
    <w:rsid w:val="00F779CB"/>
    <w:rsid w:val="00F77CD7"/>
    <w:rsid w:val="00F80678"/>
    <w:rsid w:val="00F8068E"/>
    <w:rsid w:val="00F80C53"/>
    <w:rsid w:val="00F80D9F"/>
    <w:rsid w:val="00F8125E"/>
    <w:rsid w:val="00F8175D"/>
    <w:rsid w:val="00F82476"/>
    <w:rsid w:val="00F82B98"/>
    <w:rsid w:val="00F82D3A"/>
    <w:rsid w:val="00F82EC9"/>
    <w:rsid w:val="00F831A6"/>
    <w:rsid w:val="00F8321B"/>
    <w:rsid w:val="00F83311"/>
    <w:rsid w:val="00F83BE1"/>
    <w:rsid w:val="00F84F86"/>
    <w:rsid w:val="00F8521E"/>
    <w:rsid w:val="00F86013"/>
    <w:rsid w:val="00F8608C"/>
    <w:rsid w:val="00F863DF"/>
    <w:rsid w:val="00F86436"/>
    <w:rsid w:val="00F867E2"/>
    <w:rsid w:val="00F86AA3"/>
    <w:rsid w:val="00F8748F"/>
    <w:rsid w:val="00F87691"/>
    <w:rsid w:val="00F87803"/>
    <w:rsid w:val="00F87FFC"/>
    <w:rsid w:val="00F903B0"/>
    <w:rsid w:val="00F90596"/>
    <w:rsid w:val="00F90610"/>
    <w:rsid w:val="00F90710"/>
    <w:rsid w:val="00F90851"/>
    <w:rsid w:val="00F91077"/>
    <w:rsid w:val="00F92663"/>
    <w:rsid w:val="00F92B4C"/>
    <w:rsid w:val="00F92D65"/>
    <w:rsid w:val="00F92DBB"/>
    <w:rsid w:val="00F92FA6"/>
    <w:rsid w:val="00F93359"/>
    <w:rsid w:val="00F9340A"/>
    <w:rsid w:val="00F93F72"/>
    <w:rsid w:val="00F9431C"/>
    <w:rsid w:val="00F94C2E"/>
    <w:rsid w:val="00F954B4"/>
    <w:rsid w:val="00F95764"/>
    <w:rsid w:val="00F95B1B"/>
    <w:rsid w:val="00F95C43"/>
    <w:rsid w:val="00F95CA4"/>
    <w:rsid w:val="00F96659"/>
    <w:rsid w:val="00F96E13"/>
    <w:rsid w:val="00FA001F"/>
    <w:rsid w:val="00FA03A7"/>
    <w:rsid w:val="00FA07C8"/>
    <w:rsid w:val="00FA0BA7"/>
    <w:rsid w:val="00FA0D1E"/>
    <w:rsid w:val="00FA16DE"/>
    <w:rsid w:val="00FA1ABC"/>
    <w:rsid w:val="00FA1E7F"/>
    <w:rsid w:val="00FA201E"/>
    <w:rsid w:val="00FA217C"/>
    <w:rsid w:val="00FA2642"/>
    <w:rsid w:val="00FA2748"/>
    <w:rsid w:val="00FA2954"/>
    <w:rsid w:val="00FA2CFE"/>
    <w:rsid w:val="00FA372B"/>
    <w:rsid w:val="00FA3740"/>
    <w:rsid w:val="00FA382E"/>
    <w:rsid w:val="00FA3A97"/>
    <w:rsid w:val="00FA49A8"/>
    <w:rsid w:val="00FA4B8D"/>
    <w:rsid w:val="00FA4D30"/>
    <w:rsid w:val="00FA5377"/>
    <w:rsid w:val="00FA5895"/>
    <w:rsid w:val="00FA613C"/>
    <w:rsid w:val="00FA6350"/>
    <w:rsid w:val="00FA6654"/>
    <w:rsid w:val="00FA6691"/>
    <w:rsid w:val="00FA6901"/>
    <w:rsid w:val="00FA7B24"/>
    <w:rsid w:val="00FA7EC5"/>
    <w:rsid w:val="00FA7F1C"/>
    <w:rsid w:val="00FB0080"/>
    <w:rsid w:val="00FB079C"/>
    <w:rsid w:val="00FB0C89"/>
    <w:rsid w:val="00FB170F"/>
    <w:rsid w:val="00FB17CD"/>
    <w:rsid w:val="00FB1C5C"/>
    <w:rsid w:val="00FB1D6D"/>
    <w:rsid w:val="00FB26CD"/>
    <w:rsid w:val="00FB2A62"/>
    <w:rsid w:val="00FB2CA2"/>
    <w:rsid w:val="00FB2EA8"/>
    <w:rsid w:val="00FB3099"/>
    <w:rsid w:val="00FB3938"/>
    <w:rsid w:val="00FB3DE9"/>
    <w:rsid w:val="00FB423D"/>
    <w:rsid w:val="00FB4965"/>
    <w:rsid w:val="00FB4E82"/>
    <w:rsid w:val="00FB5BB7"/>
    <w:rsid w:val="00FB6492"/>
    <w:rsid w:val="00FB6E42"/>
    <w:rsid w:val="00FB6F3F"/>
    <w:rsid w:val="00FB78EC"/>
    <w:rsid w:val="00FB7C70"/>
    <w:rsid w:val="00FC0C8C"/>
    <w:rsid w:val="00FC0D77"/>
    <w:rsid w:val="00FC0E1A"/>
    <w:rsid w:val="00FC12CF"/>
    <w:rsid w:val="00FC1352"/>
    <w:rsid w:val="00FC1427"/>
    <w:rsid w:val="00FC1550"/>
    <w:rsid w:val="00FC1792"/>
    <w:rsid w:val="00FC1B79"/>
    <w:rsid w:val="00FC1C63"/>
    <w:rsid w:val="00FC1D1B"/>
    <w:rsid w:val="00FC221D"/>
    <w:rsid w:val="00FC223D"/>
    <w:rsid w:val="00FC25C6"/>
    <w:rsid w:val="00FC278B"/>
    <w:rsid w:val="00FC2B7D"/>
    <w:rsid w:val="00FC37C8"/>
    <w:rsid w:val="00FC3EB8"/>
    <w:rsid w:val="00FC4DCE"/>
    <w:rsid w:val="00FC4FFF"/>
    <w:rsid w:val="00FC5058"/>
    <w:rsid w:val="00FC5065"/>
    <w:rsid w:val="00FC5A2B"/>
    <w:rsid w:val="00FC63C7"/>
    <w:rsid w:val="00FC673A"/>
    <w:rsid w:val="00FC674B"/>
    <w:rsid w:val="00FC6B52"/>
    <w:rsid w:val="00FC6C57"/>
    <w:rsid w:val="00FC71B6"/>
    <w:rsid w:val="00FC7260"/>
    <w:rsid w:val="00FC77F9"/>
    <w:rsid w:val="00FC7A27"/>
    <w:rsid w:val="00FC7B29"/>
    <w:rsid w:val="00FD0339"/>
    <w:rsid w:val="00FD07C7"/>
    <w:rsid w:val="00FD0922"/>
    <w:rsid w:val="00FD0B61"/>
    <w:rsid w:val="00FD0BCE"/>
    <w:rsid w:val="00FD12AA"/>
    <w:rsid w:val="00FD16AE"/>
    <w:rsid w:val="00FD1726"/>
    <w:rsid w:val="00FD1F39"/>
    <w:rsid w:val="00FD22D2"/>
    <w:rsid w:val="00FD2555"/>
    <w:rsid w:val="00FD28D0"/>
    <w:rsid w:val="00FD291D"/>
    <w:rsid w:val="00FD2CE7"/>
    <w:rsid w:val="00FD3761"/>
    <w:rsid w:val="00FD37FF"/>
    <w:rsid w:val="00FD3E21"/>
    <w:rsid w:val="00FD3EBF"/>
    <w:rsid w:val="00FD47BA"/>
    <w:rsid w:val="00FD4E40"/>
    <w:rsid w:val="00FD4E8B"/>
    <w:rsid w:val="00FD51F4"/>
    <w:rsid w:val="00FD5919"/>
    <w:rsid w:val="00FD597A"/>
    <w:rsid w:val="00FD609A"/>
    <w:rsid w:val="00FD62C2"/>
    <w:rsid w:val="00FD686B"/>
    <w:rsid w:val="00FE06A5"/>
    <w:rsid w:val="00FE0920"/>
    <w:rsid w:val="00FE2738"/>
    <w:rsid w:val="00FE29FA"/>
    <w:rsid w:val="00FE2A56"/>
    <w:rsid w:val="00FE2C03"/>
    <w:rsid w:val="00FE30CC"/>
    <w:rsid w:val="00FE3184"/>
    <w:rsid w:val="00FE32C5"/>
    <w:rsid w:val="00FE35EB"/>
    <w:rsid w:val="00FE39B1"/>
    <w:rsid w:val="00FE3DBB"/>
    <w:rsid w:val="00FE49F3"/>
    <w:rsid w:val="00FE56E6"/>
    <w:rsid w:val="00FE5F0D"/>
    <w:rsid w:val="00FE5F4B"/>
    <w:rsid w:val="00FE63BB"/>
    <w:rsid w:val="00FE6470"/>
    <w:rsid w:val="00FE672D"/>
    <w:rsid w:val="00FE7176"/>
    <w:rsid w:val="00FE72B7"/>
    <w:rsid w:val="00FE7AA9"/>
    <w:rsid w:val="00FF056B"/>
    <w:rsid w:val="00FF1047"/>
    <w:rsid w:val="00FF185F"/>
    <w:rsid w:val="00FF2339"/>
    <w:rsid w:val="00FF2A2A"/>
    <w:rsid w:val="00FF308D"/>
    <w:rsid w:val="00FF331E"/>
    <w:rsid w:val="00FF3755"/>
    <w:rsid w:val="00FF3F9D"/>
    <w:rsid w:val="00FF556A"/>
    <w:rsid w:val="00FF5885"/>
    <w:rsid w:val="00FF5A89"/>
    <w:rsid w:val="00FF5B41"/>
    <w:rsid w:val="00FF6127"/>
    <w:rsid w:val="00FF6400"/>
    <w:rsid w:val="00FF702F"/>
    <w:rsid w:val="00FF7089"/>
    <w:rsid w:val="00FF70C9"/>
    <w:rsid w:val="00FF76DE"/>
    <w:rsid w:val="00FF7721"/>
    <w:rsid w:val="00FF7742"/>
    <w:rsid w:val="00FF7D44"/>
    <w:rsid w:val="00FF7F59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208F9"/>
  <w15:docId w15:val="{41C40727-12D4-4E4E-886E-B40C2C44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610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37696D"/>
    <w:pPr>
      <w:numPr>
        <w:numId w:val="164"/>
      </w:numPr>
      <w:spacing w:before="120" w:after="120" w:line="276" w:lineRule="auto"/>
      <w:ind w:left="426" w:hanging="426"/>
      <w:jc w:val="both"/>
      <w:outlineLvl w:val="0"/>
    </w:pPr>
    <w:rPr>
      <w:rFonts w:ascii="Tahoma" w:hAnsi="Tahoma" w:cs="Tahoma"/>
      <w:b/>
      <w:bCs/>
      <w:caps/>
      <w:spacing w:val="1"/>
      <w:kern w:val="32"/>
      <w:sz w:val="22"/>
      <w:szCs w:val="22"/>
      <w:u w:val="single"/>
    </w:rPr>
  </w:style>
  <w:style w:type="paragraph" w:styleId="Nagwek2">
    <w:name w:val="heading 2"/>
    <w:aliases w:val="D Nagł. 2"/>
    <w:basedOn w:val="Normalny"/>
    <w:link w:val="Nagwek2Znak"/>
    <w:autoRedefine/>
    <w:qFormat/>
    <w:rsid w:val="00455A44"/>
    <w:pPr>
      <w:spacing w:before="40" w:after="40" w:line="276" w:lineRule="auto"/>
      <w:ind w:left="720" w:hanging="360"/>
      <w:jc w:val="both"/>
      <w:outlineLvl w:val="1"/>
    </w:pPr>
    <w:rPr>
      <w:rFonts w:ascii="Tahoma" w:hAnsi="Tahoma" w:cs="Tahoma"/>
      <w:b/>
      <w:bCs/>
      <w:iCs/>
      <w:color w:val="0000FF"/>
      <w:sz w:val="20"/>
      <w:szCs w:val="2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9C0290"/>
    <w:pPr>
      <w:numPr>
        <w:numId w:val="2"/>
      </w:numPr>
      <w:tabs>
        <w:tab w:val="clear" w:pos="1068"/>
        <w:tab w:val="num" w:pos="426"/>
        <w:tab w:val="left" w:pos="720"/>
      </w:tabs>
      <w:spacing w:before="60" w:after="120"/>
      <w:ind w:left="426" w:hanging="426"/>
      <w:jc w:val="both"/>
      <w:outlineLvl w:val="2"/>
    </w:pPr>
    <w:rPr>
      <w:bCs/>
    </w:rPr>
  </w:style>
  <w:style w:type="paragraph" w:styleId="Nagwek4">
    <w:name w:val="heading 4"/>
    <w:aliases w:val="Numerowanie oferta"/>
    <w:basedOn w:val="Normalny"/>
    <w:link w:val="Nagwek4Znak"/>
    <w:autoRedefine/>
    <w:qFormat/>
    <w:rsid w:val="00586A9D"/>
    <w:pPr>
      <w:keepNext/>
      <w:numPr>
        <w:numId w:val="92"/>
      </w:numPr>
      <w:tabs>
        <w:tab w:val="left" w:pos="603"/>
      </w:tabs>
      <w:spacing w:before="40" w:after="40" w:line="276" w:lineRule="auto"/>
      <w:ind w:hanging="748"/>
      <w:jc w:val="both"/>
      <w:outlineLvl w:val="3"/>
    </w:pPr>
    <w:rPr>
      <w:rFonts w:ascii="Tahoma" w:eastAsia="Calibri" w:hAnsi="Tahoma" w:cs="Tahoma"/>
      <w:bCs/>
      <w:sz w:val="18"/>
      <w:szCs w:val="1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E52E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52E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rsid w:val="00E52E4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52E4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E52E4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 Nagł. 1 Znak"/>
    <w:link w:val="Nagwek1"/>
    <w:rsid w:val="0037696D"/>
    <w:rPr>
      <w:rFonts w:eastAsia="Times New Roman" w:cs="Tahoma"/>
      <w:b/>
      <w:bCs/>
      <w:caps/>
      <w:spacing w:val="1"/>
      <w:kern w:val="32"/>
      <w:sz w:val="22"/>
      <w:szCs w:val="22"/>
      <w:u w:val="single"/>
    </w:rPr>
  </w:style>
  <w:style w:type="character" w:customStyle="1" w:styleId="Nagwek2Znak">
    <w:name w:val="Nagłówek 2 Znak"/>
    <w:aliases w:val="D Nagł. 2 Znak"/>
    <w:link w:val="Nagwek2"/>
    <w:rsid w:val="00455A44"/>
    <w:rPr>
      <w:rFonts w:eastAsia="Times New Roman" w:cs="Tahoma"/>
      <w:b/>
      <w:bCs/>
      <w:iCs/>
      <w:color w:val="0000FF"/>
    </w:rPr>
  </w:style>
  <w:style w:type="character" w:customStyle="1" w:styleId="Nagwek3Znak">
    <w:name w:val="Nagłówek 3 Znak"/>
    <w:aliases w:val="D Nagł. 3 Znak"/>
    <w:link w:val="Nagwek3"/>
    <w:uiPriority w:val="9"/>
    <w:rsid w:val="009C0290"/>
    <w:rPr>
      <w:rFonts w:ascii="Times New Roman" w:eastAsia="Times New Roman" w:hAnsi="Times New Roman"/>
      <w:bCs/>
      <w:sz w:val="24"/>
      <w:szCs w:val="24"/>
    </w:rPr>
  </w:style>
  <w:style w:type="character" w:customStyle="1" w:styleId="Nagwek4Znak">
    <w:name w:val="Nagłówek 4 Znak"/>
    <w:aliases w:val="Numerowanie oferta Znak"/>
    <w:link w:val="Nagwek4"/>
    <w:rsid w:val="00586A9D"/>
    <w:rPr>
      <w:rFonts w:cs="Tahoma"/>
      <w:bCs/>
      <w:sz w:val="18"/>
      <w:szCs w:val="18"/>
      <w:lang w:eastAsia="en-US"/>
    </w:rPr>
  </w:style>
  <w:style w:type="character" w:customStyle="1" w:styleId="Nagwek5Znak">
    <w:name w:val="Nagłówek 5 Znak"/>
    <w:link w:val="Nagwek5"/>
    <w:rsid w:val="00E52E4F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E52E4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E52E4F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E52E4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E52E4F"/>
    <w:rPr>
      <w:rFonts w:ascii="Arial" w:eastAsia="Times New Roman" w:hAnsi="Arial"/>
      <w:sz w:val="22"/>
      <w:szCs w:val="22"/>
    </w:rPr>
  </w:style>
  <w:style w:type="character" w:customStyle="1" w:styleId="TekstpodstawowyZnak">
    <w:name w:val="Tekst podstawowy Znak"/>
    <w:aliases w:val="Znak1 Znak1, Znak1 Znak"/>
    <w:link w:val="Tekstpodstawowy"/>
    <w:locked/>
    <w:rsid w:val="00E52E4F"/>
    <w:rPr>
      <w:sz w:val="24"/>
      <w:szCs w:val="24"/>
      <w:lang w:eastAsia="pl-PL"/>
    </w:rPr>
  </w:style>
  <w:style w:type="paragraph" w:styleId="Tekstpodstawowy">
    <w:name w:val="Body Text"/>
    <w:aliases w:val="Znak1, Znak1"/>
    <w:basedOn w:val="Normalny"/>
    <w:link w:val="TekstpodstawowyZnak"/>
    <w:qFormat/>
    <w:rsid w:val="00E52E4F"/>
    <w:pPr>
      <w:spacing w:after="120"/>
    </w:pPr>
    <w:rPr>
      <w:rFonts w:ascii="Tahoma" w:eastAsia="Calibri" w:hAnsi="Tahoma"/>
    </w:rPr>
  </w:style>
  <w:style w:type="character" w:customStyle="1" w:styleId="TekstpodstawowyZnak1">
    <w:name w:val="Tekst podstawowy Znak1"/>
    <w:aliases w:val="Znak1 Znak2"/>
    <w:uiPriority w:val="99"/>
    <w:semiHidden/>
    <w:rsid w:val="00E52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E52E4F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E52E4F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E52E4F"/>
    <w:pPr>
      <w:spacing w:before="240" w:after="60"/>
      <w:jc w:val="center"/>
      <w:outlineLvl w:val="0"/>
    </w:pPr>
    <w:rPr>
      <w:b/>
      <w:bCs/>
      <w:kern w:val="28"/>
      <w:sz w:val="36"/>
      <w:szCs w:val="32"/>
    </w:rPr>
  </w:style>
  <w:style w:type="character" w:customStyle="1" w:styleId="TytuZnak">
    <w:name w:val="Tytuł Znak"/>
    <w:link w:val="Tytu"/>
    <w:rsid w:val="00E52E4F"/>
    <w:rPr>
      <w:rFonts w:ascii="Times New Roman" w:eastAsia="Times New Roman" w:hAnsi="Times New Roman" w:cs="Times New Roman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rsid w:val="00E52E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52E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E52E4F"/>
  </w:style>
  <w:style w:type="paragraph" w:styleId="Tekstpodstawowywcity">
    <w:name w:val="Body Text Indent"/>
    <w:basedOn w:val="Normalny"/>
    <w:link w:val="TekstpodstawowywcityZnak"/>
    <w:rsid w:val="00E52E4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E52E4F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rsid w:val="00E52E4F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E52E4F"/>
    <w:pPr>
      <w:ind w:left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rsid w:val="00E52E4F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E52E4F"/>
    <w:rPr>
      <w:bCs w:val="0"/>
      <w:szCs w:val="20"/>
    </w:rPr>
  </w:style>
  <w:style w:type="paragraph" w:styleId="Mapadokumentu">
    <w:name w:val="Document Map"/>
    <w:basedOn w:val="Normalny"/>
    <w:link w:val="MapadokumentuZnak2"/>
    <w:semiHidden/>
    <w:rsid w:val="00E52E4F"/>
    <w:pPr>
      <w:shd w:val="clear" w:color="auto" w:fill="000080"/>
    </w:pPr>
    <w:rPr>
      <w:rFonts w:ascii="Tahoma" w:hAnsi="Tahoma"/>
    </w:rPr>
  </w:style>
  <w:style w:type="character" w:customStyle="1" w:styleId="MapadokumentuZnak2">
    <w:name w:val="Mapa dokumentu Znak2"/>
    <w:link w:val="Mapadokumentu"/>
    <w:semiHidden/>
    <w:rsid w:val="00E52E4F"/>
    <w:rPr>
      <w:rFonts w:eastAsia="Times New Roman" w:cs="Times New Roman"/>
      <w:sz w:val="24"/>
      <w:szCs w:val="24"/>
      <w:shd w:val="clear" w:color="auto" w:fill="000080"/>
    </w:rPr>
  </w:style>
  <w:style w:type="paragraph" w:styleId="Tekstkomentarza">
    <w:name w:val="annotation text"/>
    <w:basedOn w:val="Normalny"/>
    <w:link w:val="TekstkomentarzaZnak"/>
    <w:rsid w:val="00E52E4F"/>
    <w:rPr>
      <w:sz w:val="20"/>
      <w:szCs w:val="20"/>
    </w:rPr>
  </w:style>
  <w:style w:type="character" w:customStyle="1" w:styleId="TekstkomentarzaZnak">
    <w:name w:val="Tekst komentarza Znak"/>
    <w:link w:val="Tekstkomentarza"/>
    <w:rsid w:val="00E52E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E52E4F"/>
    <w:rPr>
      <w:b/>
      <w:bCs/>
    </w:rPr>
  </w:style>
  <w:style w:type="character" w:customStyle="1" w:styleId="TematkomentarzaZnak">
    <w:name w:val="Temat komentarza Znak"/>
    <w:link w:val="Tematkomentarza"/>
    <w:rsid w:val="00E52E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52E4F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E52E4F"/>
    <w:rPr>
      <w:rFonts w:eastAsia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E52E4F"/>
    <w:pPr>
      <w:jc w:val="both"/>
    </w:pPr>
  </w:style>
  <w:style w:type="character" w:customStyle="1" w:styleId="Tekstpodstawowy3Znak">
    <w:name w:val="Tekst podstawowy 3 Znak"/>
    <w:link w:val="Tekstpodstawowy3"/>
    <w:rsid w:val="00E52E4F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E52E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52E4F"/>
    <w:pPr>
      <w:tabs>
        <w:tab w:val="num" w:pos="1361"/>
      </w:tabs>
      <w:ind w:left="1361" w:hanging="284"/>
    </w:pPr>
  </w:style>
  <w:style w:type="character" w:styleId="Hipercze">
    <w:name w:val="Hyperlink"/>
    <w:uiPriority w:val="99"/>
    <w:rsid w:val="00E52E4F"/>
    <w:rPr>
      <w:color w:val="0000FF"/>
      <w:u w:val="single"/>
    </w:rPr>
  </w:style>
  <w:style w:type="character" w:styleId="UyteHipercze">
    <w:name w:val="FollowedHyperlink"/>
    <w:uiPriority w:val="99"/>
    <w:rsid w:val="00E52E4F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E52E4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E52E4F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E52E4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E52E4F"/>
    <w:rPr>
      <w:rFonts w:ascii="Times New Roman" w:eastAsia="Times New Roman" w:hAnsi="Times New Roman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E52E4F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E52E4F"/>
    <w:rPr>
      <w:rFonts w:ascii="Courier New" w:eastAsia="Times New Roman" w:hAnsi="Courier New" w:cs="Times New Roman"/>
      <w:sz w:val="20"/>
      <w:szCs w:val="20"/>
    </w:rPr>
  </w:style>
  <w:style w:type="paragraph" w:customStyle="1" w:styleId="Subhead">
    <w:name w:val="Subhead"/>
    <w:rsid w:val="00E52E4F"/>
    <w:pPr>
      <w:widowControl w:val="0"/>
      <w:snapToGrid w:val="0"/>
    </w:pPr>
    <w:rPr>
      <w:rFonts w:ascii="TimesNewRomanPS" w:eastAsia="Times New Roman" w:hAnsi="TimesNewRomanPS"/>
      <w:b/>
      <w:i/>
      <w:color w:val="000000"/>
      <w:sz w:val="24"/>
      <w:lang w:val="cs-CZ"/>
    </w:rPr>
  </w:style>
  <w:style w:type="paragraph" w:customStyle="1" w:styleId="FR1">
    <w:name w:val="FR1"/>
    <w:rsid w:val="00E52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styleId="Pogrubienie">
    <w:name w:val="Strong"/>
    <w:uiPriority w:val="22"/>
    <w:qFormat/>
    <w:rsid w:val="00E52E4F"/>
    <w:rPr>
      <w:b/>
      <w:bCs/>
    </w:rPr>
  </w:style>
  <w:style w:type="paragraph" w:styleId="Akapitzlist">
    <w:name w:val="List Paragraph"/>
    <w:aliases w:val="L1,Numerowanie,Akapit z listą5,wypunktowanie,Odstavec,Akapit z listą numerowaną,Podsis rysunku,lp1,Bullet List,FooterText,numbered,Paragraphe de liste1,Bulletr List Paragraph,列出段落,列出段落1,List Paragraph21,Listeafsnit1,Parágrafo da Lista1"/>
    <w:basedOn w:val="Normalny"/>
    <w:link w:val="AkapitzlistZnak"/>
    <w:uiPriority w:val="1"/>
    <w:qFormat/>
    <w:rsid w:val="00E52E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ZnakZnak">
    <w:name w:val="Znak Znak"/>
    <w:locked/>
    <w:rsid w:val="00E52E4F"/>
    <w:rPr>
      <w:sz w:val="24"/>
      <w:szCs w:val="24"/>
      <w:lang w:val="pl-PL" w:eastAsia="pl-PL" w:bidi="ar-SA"/>
    </w:rPr>
  </w:style>
  <w:style w:type="character" w:customStyle="1" w:styleId="ZnakZnak2">
    <w:name w:val="Znak Znak2"/>
    <w:locked/>
    <w:rsid w:val="00E52E4F"/>
    <w:rPr>
      <w:sz w:val="24"/>
      <w:szCs w:val="24"/>
      <w:lang w:val="pl-PL" w:eastAsia="pl-PL" w:bidi="ar-SA"/>
    </w:rPr>
  </w:style>
  <w:style w:type="character" w:customStyle="1" w:styleId="ZnakZnak3">
    <w:name w:val="Znak Znak3"/>
    <w:locked/>
    <w:rsid w:val="00E52E4F"/>
    <w:rPr>
      <w:sz w:val="24"/>
      <w:szCs w:val="24"/>
      <w:lang w:val="pl-PL" w:eastAsia="pl-PL" w:bidi="ar-SA"/>
    </w:rPr>
  </w:style>
  <w:style w:type="character" w:customStyle="1" w:styleId="ZnakZnak31">
    <w:name w:val="Znak Znak31"/>
    <w:locked/>
    <w:rsid w:val="00E52E4F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E52E4F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E52E4F"/>
    <w:rPr>
      <w:sz w:val="24"/>
      <w:szCs w:val="24"/>
      <w:lang w:val="pl-PL" w:eastAsia="pl-PL" w:bidi="ar-SA"/>
    </w:rPr>
  </w:style>
  <w:style w:type="character" w:customStyle="1" w:styleId="Znak1Znak">
    <w:name w:val="Znak1 Znak"/>
    <w:aliases w:val="Znak1 Znak Znak"/>
    <w:locked/>
    <w:rsid w:val="00E52E4F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uiPriority w:val="99"/>
    <w:semiHidden/>
    <w:rsid w:val="00E52E4F"/>
    <w:rPr>
      <w:rFonts w:ascii="Tahoma" w:hAnsi="Tahoma" w:cs="Tahoma"/>
      <w:sz w:val="16"/>
      <w:szCs w:val="16"/>
    </w:rPr>
  </w:style>
  <w:style w:type="character" w:customStyle="1" w:styleId="FontStyle20">
    <w:name w:val="Font Style20"/>
    <w:uiPriority w:val="99"/>
    <w:rsid w:val="00E52E4F"/>
    <w:rPr>
      <w:rFonts w:ascii="Times New Roman" w:hAnsi="Times New Roman" w:cs="Times New Roman" w:hint="default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146A58"/>
    <w:pPr>
      <w:spacing w:before="100" w:beforeAutospacing="1" w:after="100" w:afterAutospacing="1"/>
    </w:pPr>
  </w:style>
  <w:style w:type="paragraph" w:customStyle="1" w:styleId="Default">
    <w:name w:val="Default"/>
    <w:rsid w:val="000338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treci2TrebuchetMS75pt">
    <w:name w:val="Tekst treści (2) + Trebuchet MS;7;5 pt"/>
    <w:rsid w:val="00CB7FF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DeltaViewInsertion">
    <w:name w:val="DeltaView Insertion"/>
    <w:rsid w:val="00D51302"/>
    <w:rPr>
      <w:b/>
      <w:bCs w:val="0"/>
      <w:i/>
      <w:iCs w:val="0"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05EF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05EFA"/>
    <w:rPr>
      <w:rFonts w:ascii="Calibri" w:hAnsi="Calibri"/>
      <w:lang w:eastAsia="en-US"/>
    </w:rPr>
  </w:style>
  <w:style w:type="character" w:styleId="Odwoanieprzypisudolnego">
    <w:name w:val="footnote reference"/>
    <w:aliases w:val="przypisy dolne"/>
    <w:uiPriority w:val="99"/>
    <w:unhideWhenUsed/>
    <w:rsid w:val="00105EFA"/>
    <w:rPr>
      <w:vertAlign w:val="superscript"/>
    </w:rPr>
  </w:style>
  <w:style w:type="character" w:styleId="Uwydatnienie">
    <w:name w:val="Emphasis"/>
    <w:uiPriority w:val="20"/>
    <w:qFormat/>
    <w:rsid w:val="00AC669F"/>
    <w:rPr>
      <w:i/>
      <w:iCs/>
    </w:rPr>
  </w:style>
  <w:style w:type="character" w:customStyle="1" w:styleId="Nierozpoznanawzmianka1">
    <w:name w:val="Nierozpoznana wzmianka1"/>
    <w:uiPriority w:val="99"/>
    <w:semiHidden/>
    <w:unhideWhenUsed/>
    <w:rsid w:val="008661A9"/>
    <w:rPr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unhideWhenUsed/>
    <w:rsid w:val="001A5AEA"/>
    <w:rPr>
      <w:color w:val="605E5C"/>
      <w:shd w:val="clear" w:color="auto" w:fill="E1DFDD"/>
    </w:rPr>
  </w:style>
  <w:style w:type="character" w:customStyle="1" w:styleId="WW8Num9z7">
    <w:name w:val="WW8Num9z7"/>
    <w:rsid w:val="00520A4D"/>
  </w:style>
  <w:style w:type="paragraph" w:customStyle="1" w:styleId="Zawartotabeli">
    <w:name w:val="Zawartość tabeli"/>
    <w:basedOn w:val="Normalny"/>
    <w:qFormat/>
    <w:rsid w:val="00F02327"/>
    <w:pPr>
      <w:suppressLineNumbers/>
      <w:suppressAutoHyphens/>
    </w:pPr>
    <w:rPr>
      <w:lang w:eastAsia="zh-CN"/>
    </w:rPr>
  </w:style>
  <w:style w:type="character" w:customStyle="1" w:styleId="glyphicon1">
    <w:name w:val="glyphicon1"/>
    <w:rsid w:val="002B1DDB"/>
    <w:rPr>
      <w:rFonts w:ascii="GLYPHICONS Halflings" w:hAnsi="GLYPHICONS Halflings" w:hint="default"/>
      <w:b w:val="0"/>
      <w:bCs w:val="0"/>
      <w:i w:val="0"/>
      <w:iCs w:val="0"/>
    </w:rPr>
  </w:style>
  <w:style w:type="character" w:customStyle="1" w:styleId="Nierozpoznanawzmianka3">
    <w:name w:val="Nierozpoznana wzmianka3"/>
    <w:uiPriority w:val="99"/>
    <w:semiHidden/>
    <w:unhideWhenUsed/>
    <w:rsid w:val="003E74BC"/>
    <w:rPr>
      <w:color w:val="605E5C"/>
      <w:shd w:val="clear" w:color="auto" w:fill="E1DFDD"/>
    </w:rPr>
  </w:style>
  <w:style w:type="character" w:customStyle="1" w:styleId="Nierozpoznanawzmianka4">
    <w:name w:val="Nierozpoznana wzmianka4"/>
    <w:uiPriority w:val="99"/>
    <w:semiHidden/>
    <w:unhideWhenUsed/>
    <w:rsid w:val="00381C31"/>
    <w:rPr>
      <w:color w:val="605E5C"/>
      <w:shd w:val="clear" w:color="auto" w:fill="E1DFDD"/>
    </w:rPr>
  </w:style>
  <w:style w:type="character" w:customStyle="1" w:styleId="fn-ref">
    <w:name w:val="fn-ref"/>
    <w:rsid w:val="00A80BBC"/>
  </w:style>
  <w:style w:type="character" w:customStyle="1" w:styleId="AkapitzlistZnak">
    <w:name w:val="Akapit z listą Znak"/>
    <w:aliases w:val="L1 Znak,Numerowanie Znak,Akapit z listą5 Znak,wypunktowanie Znak,Odstavec Znak,Akapit z listą numerowaną Znak,Podsis rysunku Znak,lp1 Znak,Bullet List Znak,FooterText Znak,numbered Znak,Paragraphe de liste1 Znak,列出段落 Znak,列出段落1 Znak"/>
    <w:link w:val="Akapitzlist"/>
    <w:uiPriority w:val="1"/>
    <w:qFormat/>
    <w:locked/>
    <w:rsid w:val="00315104"/>
    <w:rPr>
      <w:rFonts w:ascii="Calibri" w:hAnsi="Calibri"/>
      <w:sz w:val="22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3A55A2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CF485C"/>
    <w:pPr>
      <w:widowControl w:val="0"/>
      <w:suppressAutoHyphens/>
    </w:pPr>
    <w:rPr>
      <w:rFonts w:ascii="Times New Roman" w:eastAsia="Arial" w:hAnsi="Times New Roman" w:cs="Calibri"/>
      <w:sz w:val="24"/>
      <w:lang w:eastAsia="zh-CN"/>
    </w:rPr>
  </w:style>
  <w:style w:type="character" w:customStyle="1" w:styleId="eop">
    <w:name w:val="eop"/>
    <w:basedOn w:val="Domylnaczcionkaakapitu"/>
    <w:qFormat/>
    <w:rsid w:val="00820181"/>
  </w:style>
  <w:style w:type="character" w:customStyle="1" w:styleId="normaltextrun">
    <w:name w:val="normaltextrun"/>
    <w:basedOn w:val="Domylnaczcionkaakapitu"/>
    <w:qFormat/>
    <w:rsid w:val="00820181"/>
  </w:style>
  <w:style w:type="character" w:customStyle="1" w:styleId="spellingerror">
    <w:name w:val="spellingerror"/>
    <w:basedOn w:val="Domylnaczcionkaakapitu"/>
    <w:qFormat/>
    <w:rsid w:val="00820181"/>
  </w:style>
  <w:style w:type="paragraph" w:customStyle="1" w:styleId="paragraph">
    <w:name w:val="paragraph"/>
    <w:basedOn w:val="Normalny"/>
    <w:qFormat/>
    <w:rsid w:val="00820181"/>
    <w:pPr>
      <w:suppressAutoHyphens/>
      <w:spacing w:before="100" w:after="100"/>
    </w:pPr>
    <w:rPr>
      <w:lang w:eastAsia="zh-CN"/>
    </w:rPr>
  </w:style>
  <w:style w:type="character" w:customStyle="1" w:styleId="czeinternetowe">
    <w:name w:val="Łącze internetowe"/>
    <w:rsid w:val="000E0107"/>
    <w:rPr>
      <w:u w:val="single"/>
    </w:rPr>
  </w:style>
  <w:style w:type="character" w:customStyle="1" w:styleId="Znakiprzypiswdolnych">
    <w:name w:val="Znaki przypisów dolnych"/>
    <w:qFormat/>
    <w:rsid w:val="000E0107"/>
  </w:style>
  <w:style w:type="character" w:customStyle="1" w:styleId="Zakotwiczenieprzypisudolnego">
    <w:name w:val="Zakotwiczenie przypisu dolnego"/>
    <w:rsid w:val="000E0107"/>
    <w:rPr>
      <w:vertAlign w:val="superscript"/>
    </w:rPr>
  </w:style>
  <w:style w:type="paragraph" w:customStyle="1" w:styleId="Tekstpodstawowy21">
    <w:name w:val="Tekst podstawowy 21"/>
    <w:basedOn w:val="Normalny"/>
    <w:qFormat/>
    <w:rsid w:val="007C4060"/>
    <w:pPr>
      <w:tabs>
        <w:tab w:val="left" w:pos="4360"/>
      </w:tabs>
      <w:overflowPunct w:val="0"/>
      <w:autoSpaceDE w:val="0"/>
      <w:autoSpaceDN w:val="0"/>
      <w:adjustRightInd w:val="0"/>
      <w:ind w:left="426"/>
    </w:pPr>
    <w:rPr>
      <w:rFonts w:ascii="Arial" w:hAnsi="Arial"/>
      <w:sz w:val="28"/>
      <w:szCs w:val="20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D6EED"/>
    <w:rPr>
      <w:color w:val="605E5C"/>
      <w:shd w:val="clear" w:color="auto" w:fill="E1DFDD"/>
    </w:rPr>
  </w:style>
  <w:style w:type="character" w:styleId="Numerwiersza">
    <w:name w:val="line number"/>
    <w:basedOn w:val="Domylnaczcionkaakapitu"/>
    <w:uiPriority w:val="99"/>
    <w:semiHidden/>
    <w:unhideWhenUsed/>
    <w:rsid w:val="00456A41"/>
  </w:style>
  <w:style w:type="numbering" w:customStyle="1" w:styleId="Bezlisty1">
    <w:name w:val="Bez listy1"/>
    <w:next w:val="Bezlisty"/>
    <w:uiPriority w:val="99"/>
    <w:semiHidden/>
    <w:unhideWhenUsed/>
    <w:rsid w:val="003F0102"/>
  </w:style>
  <w:style w:type="table" w:customStyle="1" w:styleId="TableNormal">
    <w:name w:val="Table Normal"/>
    <w:rsid w:val="003F01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uiPriority w:val="99"/>
    <w:rsid w:val="003F01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  <w:bdr w:val="nil"/>
    </w:rPr>
  </w:style>
  <w:style w:type="numbering" w:customStyle="1" w:styleId="Zaimportowanystyl1">
    <w:name w:val="Zaimportowany styl 1"/>
    <w:rsid w:val="003F0102"/>
    <w:pPr>
      <w:numPr>
        <w:numId w:val="70"/>
      </w:numPr>
    </w:pPr>
  </w:style>
  <w:style w:type="numbering" w:customStyle="1" w:styleId="Zaimportowanystyl2">
    <w:name w:val="Zaimportowany styl 2"/>
    <w:rsid w:val="003F0102"/>
    <w:pPr>
      <w:numPr>
        <w:numId w:val="71"/>
      </w:numPr>
    </w:pPr>
  </w:style>
  <w:style w:type="numbering" w:customStyle="1" w:styleId="Zaimportowanystyl3">
    <w:name w:val="Zaimportowany styl 3"/>
    <w:rsid w:val="003F0102"/>
    <w:pPr>
      <w:numPr>
        <w:numId w:val="72"/>
      </w:numPr>
    </w:pPr>
  </w:style>
  <w:style w:type="numbering" w:customStyle="1" w:styleId="Zaimportowanystyl4">
    <w:name w:val="Zaimportowany styl 4"/>
    <w:rsid w:val="003F0102"/>
    <w:pPr>
      <w:numPr>
        <w:numId w:val="73"/>
      </w:numPr>
    </w:pPr>
  </w:style>
  <w:style w:type="numbering" w:customStyle="1" w:styleId="Zaimportowanystyl5">
    <w:name w:val="Zaimportowany styl 5"/>
    <w:rsid w:val="003F0102"/>
    <w:pPr>
      <w:numPr>
        <w:numId w:val="74"/>
      </w:numPr>
    </w:pPr>
  </w:style>
  <w:style w:type="numbering" w:customStyle="1" w:styleId="Zaimportowanystyl6">
    <w:name w:val="Zaimportowany styl 6"/>
    <w:rsid w:val="003F0102"/>
    <w:pPr>
      <w:numPr>
        <w:numId w:val="75"/>
      </w:numPr>
    </w:pPr>
  </w:style>
  <w:style w:type="numbering" w:customStyle="1" w:styleId="Zaimportowanystyl7">
    <w:name w:val="Zaimportowany styl 7"/>
    <w:rsid w:val="003F0102"/>
    <w:pPr>
      <w:numPr>
        <w:numId w:val="76"/>
      </w:numPr>
    </w:pPr>
  </w:style>
  <w:style w:type="numbering" w:customStyle="1" w:styleId="Zaimportowanystyl8">
    <w:name w:val="Zaimportowany styl 8"/>
    <w:rsid w:val="003F0102"/>
    <w:pPr>
      <w:numPr>
        <w:numId w:val="77"/>
      </w:numPr>
    </w:pPr>
  </w:style>
  <w:style w:type="numbering" w:customStyle="1" w:styleId="Zaimportowanystyl9">
    <w:name w:val="Zaimportowany styl 9"/>
    <w:rsid w:val="003F0102"/>
    <w:pPr>
      <w:numPr>
        <w:numId w:val="78"/>
      </w:numPr>
    </w:pPr>
  </w:style>
  <w:style w:type="paragraph" w:customStyle="1" w:styleId="1">
    <w:name w:val="1"/>
    <w:basedOn w:val="Normalny"/>
    <w:uiPriority w:val="99"/>
    <w:semiHidden/>
    <w:rsid w:val="003F0102"/>
    <w:pPr>
      <w:autoSpaceDE w:val="0"/>
      <w:autoSpaceDN w:val="0"/>
    </w:pPr>
    <w:rPr>
      <w:sz w:val="20"/>
      <w:szCs w:val="20"/>
      <w:u w:color="000000"/>
    </w:rPr>
  </w:style>
  <w:style w:type="numbering" w:customStyle="1" w:styleId="Bezlisty11">
    <w:name w:val="Bez listy11"/>
    <w:next w:val="Bezlisty"/>
    <w:uiPriority w:val="99"/>
    <w:semiHidden/>
    <w:rsid w:val="003F0102"/>
  </w:style>
  <w:style w:type="character" w:customStyle="1" w:styleId="ZnakZnak7">
    <w:name w:val="Znak Znak7"/>
    <w:rsid w:val="003F0102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99"/>
    <w:qFormat/>
    <w:rsid w:val="003F0102"/>
    <w:rPr>
      <w:rFonts w:ascii="Courier New" w:hAnsi="Courier New"/>
      <w:b/>
      <w:szCs w:val="20"/>
      <w:u w:color="000000"/>
    </w:rPr>
  </w:style>
  <w:style w:type="character" w:customStyle="1" w:styleId="timark">
    <w:name w:val="timark"/>
    <w:basedOn w:val="Domylnaczcionkaakapitu"/>
    <w:rsid w:val="003F0102"/>
  </w:style>
  <w:style w:type="paragraph" w:customStyle="1" w:styleId="black">
    <w:name w:val="black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black1">
    <w:name w:val="black1"/>
    <w:basedOn w:val="Domylnaczcionkaakapitu"/>
    <w:rsid w:val="003F0102"/>
  </w:style>
  <w:style w:type="paragraph" w:styleId="Podtytu">
    <w:name w:val="Subtitle"/>
    <w:basedOn w:val="Normalny"/>
    <w:link w:val="PodtytuZnak"/>
    <w:uiPriority w:val="11"/>
    <w:qFormat/>
    <w:rsid w:val="003F0102"/>
    <w:pPr>
      <w:jc w:val="right"/>
    </w:pPr>
    <w:rPr>
      <w:b/>
      <w:bCs/>
      <w:u w:color="000000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3F0102"/>
    <w:rPr>
      <w:rFonts w:ascii="Times New Roman" w:eastAsia="Times New Roman" w:hAnsi="Times New Roman"/>
      <w:b/>
      <w:bCs/>
      <w:sz w:val="24"/>
      <w:szCs w:val="24"/>
      <w:u w:color="000000"/>
      <w:lang w:val="x-none" w:eastAsia="x-none"/>
    </w:rPr>
  </w:style>
  <w:style w:type="paragraph" w:styleId="Tekstblokowy">
    <w:name w:val="Block Text"/>
    <w:basedOn w:val="Normalny"/>
    <w:uiPriority w:val="99"/>
    <w:rsid w:val="003F0102"/>
    <w:pPr>
      <w:ind w:left="110" w:right="290"/>
    </w:pPr>
    <w:rPr>
      <w:rFonts w:ascii="Arial" w:hAnsi="Arial" w:cs="Arial"/>
      <w:sz w:val="18"/>
      <w:szCs w:val="18"/>
      <w:u w:color="000000"/>
    </w:rPr>
  </w:style>
  <w:style w:type="paragraph" w:customStyle="1" w:styleId="ust">
    <w:name w:val="ust"/>
    <w:uiPriority w:val="99"/>
    <w:rsid w:val="003F010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F0102"/>
    <w:rPr>
      <w:sz w:val="20"/>
      <w:szCs w:val="20"/>
      <w:u w:color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F0102"/>
    <w:rPr>
      <w:rFonts w:ascii="Times New Roman" w:eastAsia="Times New Roman" w:hAnsi="Times New Roman"/>
      <w:u w:color="000000"/>
    </w:rPr>
  </w:style>
  <w:style w:type="character" w:styleId="Odwoanieprzypisukocowego">
    <w:name w:val="endnote reference"/>
    <w:uiPriority w:val="99"/>
    <w:unhideWhenUsed/>
    <w:rsid w:val="003F0102"/>
    <w:rPr>
      <w:vertAlign w:val="superscript"/>
    </w:rPr>
  </w:style>
  <w:style w:type="character" w:customStyle="1" w:styleId="alb">
    <w:name w:val="a_lb"/>
    <w:rsid w:val="003F0102"/>
  </w:style>
  <w:style w:type="character" w:customStyle="1" w:styleId="tgc">
    <w:name w:val="_tgc"/>
    <w:basedOn w:val="Domylnaczcionkaakapitu"/>
    <w:rsid w:val="003F0102"/>
  </w:style>
  <w:style w:type="character" w:customStyle="1" w:styleId="separator">
    <w:name w:val="separator"/>
    <w:basedOn w:val="Domylnaczcionkaakapitu"/>
    <w:rsid w:val="003F0102"/>
  </w:style>
  <w:style w:type="paragraph" w:customStyle="1" w:styleId="first-p-element">
    <w:name w:val="first-p-element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FootnoteCharacters">
    <w:name w:val="Footnote Characters"/>
    <w:rsid w:val="003F0102"/>
    <w:rPr>
      <w:vertAlign w:val="superscript"/>
    </w:rPr>
  </w:style>
  <w:style w:type="character" w:customStyle="1" w:styleId="alb-s">
    <w:name w:val="a_lb-s"/>
    <w:rsid w:val="003F0102"/>
  </w:style>
  <w:style w:type="paragraph" w:customStyle="1" w:styleId="text-justify">
    <w:name w:val="text-justify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table" w:styleId="Tabela-Delikatny1">
    <w:name w:val="Table Subtle 1"/>
    <w:basedOn w:val="Standardowy"/>
    <w:rsid w:val="003F0102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rsid w:val="003F010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3F0102"/>
  </w:style>
  <w:style w:type="paragraph" w:customStyle="1" w:styleId="default0">
    <w:name w:val="default"/>
    <w:basedOn w:val="Normalny"/>
    <w:uiPriority w:val="99"/>
    <w:rsid w:val="003F0102"/>
    <w:pPr>
      <w:spacing w:before="100" w:beforeAutospacing="1" w:after="100" w:afterAutospacing="1"/>
    </w:pPr>
    <w:rPr>
      <w:u w:color="00000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987A11"/>
    <w:rPr>
      <w:color w:val="605E5C"/>
      <w:shd w:val="clear" w:color="auto" w:fill="E1DFDD"/>
    </w:rPr>
  </w:style>
  <w:style w:type="character" w:customStyle="1" w:styleId="Nagwek1Znak1">
    <w:name w:val="Nagłówek 1 Znak1"/>
    <w:aliases w:val="D Nagł. 1 Znak1"/>
    <w:basedOn w:val="Domylnaczcionkaakapitu"/>
    <w:rsid w:val="004168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1">
    <w:name w:val="Nagłówek 3 Znak1"/>
    <w:aliases w:val="D Nagł. 3 Znak1"/>
    <w:basedOn w:val="Domylnaczcionkaakapitu"/>
    <w:semiHidden/>
    <w:rsid w:val="004168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aliases w:val="Numerowanie oferta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alny"/>
    <w:uiPriority w:val="99"/>
    <w:rsid w:val="0041680D"/>
    <w:pPr>
      <w:spacing w:before="100" w:beforeAutospacing="1" w:after="100" w:afterAutospacing="1"/>
    </w:pPr>
  </w:style>
  <w:style w:type="character" w:customStyle="1" w:styleId="Nagwek7Znak1">
    <w:name w:val="Nagłówek 7 Znak1"/>
    <w:aliases w:val="D Nagł. 4 Znak1"/>
    <w:basedOn w:val="Domylnaczcionkaakapitu"/>
    <w:semiHidden/>
    <w:rsid w:val="0041680D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eksttreci2TrebuchetMS">
    <w:name w:val="Tekst treści (2) + Trebuchet MS"/>
    <w:aliases w:val="7,5 pt"/>
    <w:rsid w:val="0041680D"/>
    <w:rPr>
      <w:rFonts w:ascii="Trebuchet MS" w:eastAsia="Trebuchet MS" w:hAnsi="Trebuchet MS" w:cs="Trebuchet MS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table" w:customStyle="1" w:styleId="TableGrid">
    <w:name w:val="TableGrid"/>
    <w:rsid w:val="003A289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tn">
    <w:name w:val="dtn"/>
    <w:basedOn w:val="Normalny"/>
    <w:rsid w:val="008D0280"/>
    <w:pPr>
      <w:spacing w:before="100" w:beforeAutospacing="1" w:after="100" w:afterAutospacing="1"/>
    </w:pPr>
  </w:style>
  <w:style w:type="paragraph" w:customStyle="1" w:styleId="dtz">
    <w:name w:val="dtz"/>
    <w:basedOn w:val="Normalny"/>
    <w:rsid w:val="008D0280"/>
    <w:pPr>
      <w:spacing w:before="100" w:beforeAutospacing="1" w:after="100" w:afterAutospacing="1"/>
    </w:pPr>
  </w:style>
  <w:style w:type="paragraph" w:customStyle="1" w:styleId="dtu">
    <w:name w:val="dtu"/>
    <w:basedOn w:val="Normalny"/>
    <w:rsid w:val="008D0280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1D71A1"/>
    <w:rPr>
      <w:rFonts w:ascii="Times New Roman" w:eastAsia="Times New Roman" w:hAnsi="Times New Roman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E871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E87112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E87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7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7112"/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styleId="Odwoanieintensywne">
    <w:name w:val="Intense Reference"/>
    <w:basedOn w:val="Domylnaczcionkaakapitu"/>
    <w:uiPriority w:val="32"/>
    <w:qFormat/>
    <w:rsid w:val="00E87112"/>
    <w:rPr>
      <w:b/>
      <w:bCs/>
      <w:smallCaps/>
      <w:color w:val="2F5496" w:themeColor="accent1" w:themeShade="BF"/>
      <w:spacing w:val="5"/>
    </w:rPr>
  </w:style>
  <w:style w:type="paragraph" w:customStyle="1" w:styleId="tekstost">
    <w:name w:val="tekst ost"/>
    <w:rsid w:val="00E87112"/>
    <w:pPr>
      <w:widowControl w:val="0"/>
      <w:suppressAutoHyphens/>
      <w:overflowPunct w:val="0"/>
      <w:jc w:val="both"/>
    </w:pPr>
    <w:rPr>
      <w:rFonts w:ascii="Times New Roman" w:eastAsia="Arial Unicode MS" w:hAnsi="Times New Roman"/>
      <w:kern w:val="1"/>
      <w:lang w:eastAsia="en-US"/>
    </w:rPr>
  </w:style>
  <w:style w:type="paragraph" w:customStyle="1" w:styleId="Tekstpodstawowy31">
    <w:name w:val="Tekst podstawowy 31"/>
    <w:basedOn w:val="Normalny"/>
    <w:rsid w:val="00E87112"/>
    <w:pPr>
      <w:suppressAutoHyphens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h1">
    <w:name w:val="h1"/>
    <w:rsid w:val="00E87112"/>
  </w:style>
  <w:style w:type="character" w:customStyle="1" w:styleId="h2">
    <w:name w:val="h2"/>
    <w:rsid w:val="00E87112"/>
  </w:style>
  <w:style w:type="paragraph" w:customStyle="1" w:styleId="TableParagraph">
    <w:name w:val="Table Paragraph"/>
    <w:basedOn w:val="Normalny"/>
    <w:uiPriority w:val="1"/>
    <w:qFormat/>
    <w:rsid w:val="00A04176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8A4C29"/>
  </w:style>
  <w:style w:type="character" w:customStyle="1" w:styleId="Odwoaniedokomentarza4">
    <w:name w:val="Odwołanie do komentarza4"/>
    <w:rsid w:val="008A4C29"/>
    <w:rPr>
      <w:sz w:val="16"/>
      <w:szCs w:val="16"/>
    </w:rPr>
  </w:style>
  <w:style w:type="paragraph" w:styleId="Bezodstpw">
    <w:name w:val="No Spacing"/>
    <w:uiPriority w:val="1"/>
    <w:qFormat/>
    <w:rsid w:val="008A4C2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gwpc1fdae06msonormal">
    <w:name w:val="gwpc1fdae06_msonormal"/>
    <w:basedOn w:val="Normalny"/>
    <w:rsid w:val="008A4C2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gwpc1fdae06msolistparagraph">
    <w:name w:val="gwpc1fdae06_msolistparagraph"/>
    <w:basedOn w:val="Normalny"/>
    <w:rsid w:val="008A4C29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size">
    <w:name w:val="size"/>
    <w:rsid w:val="008A4C29"/>
  </w:style>
  <w:style w:type="character" w:customStyle="1" w:styleId="Teksttreci">
    <w:name w:val="Tekst treści_"/>
    <w:link w:val="Teksttreci1"/>
    <w:rsid w:val="008A4C29"/>
    <w:rPr>
      <w:rFonts w:ascii="Arial Narrow" w:hAnsi="Arial Narrow"/>
      <w:spacing w:val="-5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8A4C29"/>
    <w:pPr>
      <w:widowControl w:val="0"/>
      <w:shd w:val="clear" w:color="auto" w:fill="FFFFFF"/>
      <w:spacing w:before="960" w:after="240" w:line="281" w:lineRule="exact"/>
    </w:pPr>
    <w:rPr>
      <w:rFonts w:ascii="Arial Narrow" w:eastAsia="Calibri" w:hAnsi="Arial Narrow"/>
      <w:spacing w:val="-5"/>
      <w:sz w:val="20"/>
      <w:szCs w:val="20"/>
      <w:shd w:val="clear" w:color="auto" w:fill="FFFFFF"/>
    </w:rPr>
  </w:style>
  <w:style w:type="character" w:customStyle="1" w:styleId="TeksttreciPogrubienie">
    <w:name w:val="Tekst treści + Pogrubienie"/>
    <w:aliases w:val="Odstępy 0 pt1"/>
    <w:rsid w:val="008A4C29"/>
    <w:rPr>
      <w:rFonts w:ascii="Arial Narrow" w:hAnsi="Arial Narrow" w:cs="Arial Narrow"/>
      <w:b/>
      <w:bCs/>
      <w:spacing w:val="-6"/>
      <w:u w:val="none"/>
      <w:shd w:val="clear" w:color="auto" w:fill="FFFFFF"/>
    </w:rPr>
  </w:style>
  <w:style w:type="character" w:customStyle="1" w:styleId="st">
    <w:name w:val="st"/>
    <w:rsid w:val="008A4C29"/>
  </w:style>
  <w:style w:type="character" w:customStyle="1" w:styleId="ng-binding">
    <w:name w:val="ng-binding"/>
    <w:rsid w:val="008A4C29"/>
  </w:style>
  <w:style w:type="table" w:customStyle="1" w:styleId="Tabela-Siatka11">
    <w:name w:val="Tabela - Siatka11"/>
    <w:basedOn w:val="Standardowy"/>
    <w:next w:val="Tabela-Siatka"/>
    <w:uiPriority w:val="39"/>
    <w:rsid w:val="008A4C2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pen-sans-semibold">
    <w:name w:val="open-sans-semibold"/>
    <w:rsid w:val="008A4C29"/>
  </w:style>
  <w:style w:type="character" w:customStyle="1" w:styleId="lrzxr">
    <w:name w:val="lrzxr"/>
    <w:rsid w:val="008A4C29"/>
  </w:style>
  <w:style w:type="paragraph" w:customStyle="1" w:styleId="Akapitzlist1">
    <w:name w:val="Akapit z listą1"/>
    <w:basedOn w:val="Normalny"/>
    <w:rsid w:val="008A4C2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paragraph" w:customStyle="1" w:styleId="Akapitzlist2">
    <w:name w:val="Akapit z listą2"/>
    <w:basedOn w:val="Normalny"/>
    <w:rsid w:val="008A4C2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zh-CN"/>
    </w:rPr>
  </w:style>
  <w:style w:type="character" w:customStyle="1" w:styleId="StandardZnak">
    <w:name w:val="Standard Znak"/>
    <w:link w:val="Standard"/>
    <w:rsid w:val="008A4C29"/>
    <w:rPr>
      <w:rFonts w:ascii="Times New Roman" w:eastAsia="Arial" w:hAnsi="Times New Roman" w:cs="Calibri"/>
      <w:sz w:val="24"/>
      <w:lang w:eastAsia="zh-CN"/>
    </w:rPr>
  </w:style>
  <w:style w:type="paragraph" w:customStyle="1" w:styleId="p2">
    <w:name w:val="p2"/>
    <w:basedOn w:val="Normalny"/>
    <w:rsid w:val="008A4C29"/>
    <w:pPr>
      <w:spacing w:before="100" w:beforeAutospacing="1" w:after="100" w:afterAutospacing="1"/>
    </w:pPr>
  </w:style>
  <w:style w:type="table" w:customStyle="1" w:styleId="TableNormal1">
    <w:name w:val="Table Normal1"/>
    <w:uiPriority w:val="2"/>
    <w:semiHidden/>
    <w:unhideWhenUsed/>
    <w:qFormat/>
    <w:rsid w:val="008A4C2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4871E8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4B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25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82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8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075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456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0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2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8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9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9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86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449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30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96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1770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7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78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5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86F8F-D3AD-431D-8662-8CD8248D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6288</Words>
  <Characters>37729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43930</CharactersWithSpaces>
  <SharedDoc>false</SharedDoc>
  <HLinks>
    <vt:vector size="66" baseType="variant">
      <vt:variant>
        <vt:i4>7077962</vt:i4>
      </vt:variant>
      <vt:variant>
        <vt:i4>30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2490391</vt:i4>
      </vt:variant>
      <vt:variant>
        <vt:i4>27</vt:i4>
      </vt:variant>
      <vt:variant>
        <vt:i4>0</vt:i4>
      </vt:variant>
      <vt:variant>
        <vt:i4>5</vt:i4>
      </vt:variant>
      <vt:variant>
        <vt:lpwstr>mailto:starostwo@powiat.kedzierzyn-kozle.pl</vt:lpwstr>
      </vt:variant>
      <vt:variant>
        <vt:lpwstr/>
      </vt:variant>
      <vt:variant>
        <vt:i4>7077962</vt:i4>
      </vt:variant>
      <vt:variant>
        <vt:i4>24</vt:i4>
      </vt:variant>
      <vt:variant>
        <vt:i4>0</vt:i4>
      </vt:variant>
      <vt:variant>
        <vt:i4>5</vt:i4>
      </vt:variant>
      <vt:variant>
        <vt:lpwstr>mailto:sekretariat@cuwkk.pl</vt:lpwstr>
      </vt:variant>
      <vt:variant>
        <vt:lpwstr/>
      </vt:variant>
      <vt:variant>
        <vt:i4>6684734</vt:i4>
      </vt:variant>
      <vt:variant>
        <vt:i4>21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6684734</vt:i4>
      </vt:variant>
      <vt:variant>
        <vt:i4>18</vt:i4>
      </vt:variant>
      <vt:variant>
        <vt:i4>0</vt:i4>
      </vt:variant>
      <vt:variant>
        <vt:i4>5</vt:i4>
      </vt:variant>
      <vt:variant>
        <vt:lpwstr>http://prawo.sejm.gov.pl/isap.nsf/DocDetails.xsp?id=WDU20190001429</vt:lpwstr>
      </vt:variant>
      <vt:variant>
        <vt:lpwstr/>
      </vt:variant>
      <vt:variant>
        <vt:i4>5242881</vt:i4>
      </vt:variant>
      <vt:variant>
        <vt:i4>15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1572979</vt:i4>
      </vt:variant>
      <vt:variant>
        <vt:i4>12</vt:i4>
      </vt:variant>
      <vt:variant>
        <vt:i4>0</vt:i4>
      </vt:variant>
      <vt:variant>
        <vt:i4>5</vt:i4>
      </vt:variant>
      <vt:variant>
        <vt:lpwstr>mailto:m.smarzoch@cuwkk.pl</vt:lpwstr>
      </vt:variant>
      <vt:variant>
        <vt:lpwstr/>
      </vt:variant>
      <vt:variant>
        <vt:i4>5242881</vt:i4>
      </vt:variant>
      <vt:variant>
        <vt:i4>9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6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  <vt:variant>
        <vt:i4>5242881</vt:i4>
      </vt:variant>
      <vt:variant>
        <vt:i4>3</vt:i4>
      </vt:variant>
      <vt:variant>
        <vt:i4>0</vt:i4>
      </vt:variant>
      <vt:variant>
        <vt:i4>5</vt:i4>
      </vt:variant>
      <vt:variant>
        <vt:lpwstr>http://www.zstio.net/</vt:lpwstr>
      </vt:variant>
      <vt:variant>
        <vt:lpwstr/>
      </vt:variant>
      <vt:variant>
        <vt:i4>1441915</vt:i4>
      </vt:variant>
      <vt:variant>
        <vt:i4>0</vt:i4>
      </vt:variant>
      <vt:variant>
        <vt:i4>0</vt:i4>
      </vt:variant>
      <vt:variant>
        <vt:i4>5</vt:i4>
      </vt:variant>
      <vt:variant>
        <vt:lpwstr>mailto:m.kulczyk@cuwkk.pl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PC</cp:lastModifiedBy>
  <cp:revision>8</cp:revision>
  <cp:lastPrinted>2026-04-21T10:03:00Z</cp:lastPrinted>
  <dcterms:created xsi:type="dcterms:W3CDTF">2026-04-20T12:14:00Z</dcterms:created>
  <dcterms:modified xsi:type="dcterms:W3CDTF">2026-04-21T11:08:00Z</dcterms:modified>
</cp:coreProperties>
</file>